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12C3" w14:textId="77777777" w:rsidR="00615F6A" w:rsidRPr="00403CEF" w:rsidRDefault="00615F6A" w:rsidP="001C78CC">
      <w:pPr>
        <w:spacing w:before="120" w:after="40" w:line="336" w:lineRule="auto"/>
        <w:jc w:val="center"/>
        <w:rPr>
          <w:b/>
        </w:rPr>
      </w:pPr>
      <w:r w:rsidRPr="00403CEF">
        <w:rPr>
          <w:b/>
        </w:rPr>
        <w:t>Phụ lục VIII</w:t>
      </w:r>
    </w:p>
    <w:p w14:paraId="72AD7B42" w14:textId="77777777" w:rsidR="00615F6A" w:rsidRPr="00403CEF" w:rsidRDefault="00615F6A" w:rsidP="001C78CC">
      <w:pPr>
        <w:spacing w:after="0" w:line="240" w:lineRule="auto"/>
        <w:jc w:val="center"/>
        <w:rPr>
          <w:b/>
        </w:rPr>
      </w:pPr>
      <w:r w:rsidRPr="00403CEF">
        <w:rPr>
          <w:b/>
        </w:rPr>
        <w:t xml:space="preserve">ĐỊNH MỨC KINH TẾ - KỸ THUẬT KHAI THÁC RỪNG </w:t>
      </w:r>
    </w:p>
    <w:p w14:paraId="045E8A91" w14:textId="77777777" w:rsidR="00615F6A" w:rsidRPr="00403CEF" w:rsidRDefault="00615F6A" w:rsidP="001C78CC">
      <w:pPr>
        <w:spacing w:after="0" w:line="240" w:lineRule="auto"/>
        <w:jc w:val="center"/>
        <w:rPr>
          <w:b/>
        </w:rPr>
      </w:pPr>
      <w:r w:rsidRPr="00403CEF">
        <w:rPr>
          <w:b/>
        </w:rPr>
        <w:t>VÀ THỰC VẬT RỪNG NGOÀI GỖ</w:t>
      </w:r>
    </w:p>
    <w:p w14:paraId="746BC896" w14:textId="77777777" w:rsidR="00146300" w:rsidRPr="007146FC" w:rsidRDefault="00146300" w:rsidP="00146300">
      <w:pPr>
        <w:widowControl w:val="0"/>
        <w:autoSpaceDE w:val="0"/>
        <w:autoSpaceDN w:val="0"/>
        <w:spacing w:before="120" w:after="120" w:line="240" w:lineRule="auto"/>
        <w:jc w:val="center"/>
        <w:rPr>
          <w:i/>
          <w:iCs/>
          <w:spacing w:val="-4"/>
          <w:szCs w:val="28"/>
        </w:rPr>
      </w:pPr>
      <w:r w:rsidRPr="007146FC">
        <w:rPr>
          <w:i/>
          <w:iCs/>
          <w:spacing w:val="-4"/>
          <w:szCs w:val="28"/>
        </w:rPr>
        <w:t>(Ban hành kèm theo Thông tư số         /2026/TT-BNNPTNT ngày     tháng     năm 2026 của Bộ trưởng Bộ Nông nghiệp và Môi trường)</w:t>
      </w:r>
    </w:p>
    <w:p w14:paraId="65FB1FC5" w14:textId="77777777" w:rsidR="00146300" w:rsidRPr="007146FC" w:rsidRDefault="00146300" w:rsidP="00146300">
      <w:pPr>
        <w:widowControl w:val="0"/>
        <w:autoSpaceDE w:val="0"/>
        <w:autoSpaceDN w:val="0"/>
        <w:spacing w:before="120" w:after="120" w:line="240" w:lineRule="auto"/>
        <w:jc w:val="center"/>
        <w:rPr>
          <w:b/>
          <w:bCs/>
          <w:szCs w:val="28"/>
        </w:rPr>
      </w:pPr>
      <w:r w:rsidRPr="007146FC">
        <w:rPr>
          <w:noProof/>
          <w:sz w:val="24"/>
          <w:szCs w:val="24"/>
        </w:rPr>
        <mc:AlternateContent>
          <mc:Choice Requires="wps">
            <w:drawing>
              <wp:anchor distT="4294967294" distB="4294967294" distL="114300" distR="114300" simplePos="0" relativeHeight="251659264" behindDoc="0" locked="0" layoutInCell="1" allowOverlap="1" wp14:anchorId="6DFEBD61" wp14:editId="60B412E5">
                <wp:simplePos x="0" y="0"/>
                <wp:positionH relativeFrom="column">
                  <wp:posOffset>2209800</wp:posOffset>
                </wp:positionH>
                <wp:positionV relativeFrom="paragraph">
                  <wp:posOffset>24765</wp:posOffset>
                </wp:positionV>
                <wp:extent cx="1348740" cy="0"/>
                <wp:effectExtent l="0" t="0" r="0" b="0"/>
                <wp:wrapNone/>
                <wp:docPr id="560036391" name="Straight Arrow Connector 560036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2BF4F72" id="_x0000_t32" coordsize="21600,21600" o:spt="32" o:oned="t" path="m,l21600,21600e" filled="f">
                <v:path arrowok="t" fillok="f" o:connecttype="none"/>
                <o:lock v:ext="edit" shapetype="t"/>
              </v:shapetype>
              <v:shape id="Straight Arrow Connector 560036391" o:spid="_x0000_s1026" type="#_x0000_t32" style="position:absolute;margin-left:174pt;margin-top:1.95pt;width:106.2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"/>
            </w:pict>
          </mc:Fallback>
        </mc:AlternateContent>
      </w:r>
    </w:p>
    <w:p w14:paraId="37885C12" w14:textId="5BE119B5" w:rsidR="00D01EB9" w:rsidRPr="00751E35" w:rsidRDefault="00965E75" w:rsidP="00615F6A">
      <w:pPr>
        <w:spacing w:before="120" w:after="120" w:line="240" w:lineRule="auto"/>
        <w:jc w:val="center"/>
        <w:rPr>
          <w:b/>
          <w:szCs w:val="28"/>
        </w:rPr>
      </w:pPr>
      <w:r>
        <w:rPr>
          <w:b/>
          <w:szCs w:val="28"/>
        </w:rPr>
        <w:t>Phần I</w:t>
      </w:r>
    </w:p>
    <w:p w14:paraId="4AA4042E" w14:textId="77777777" w:rsidR="00615F6A" w:rsidRPr="00751E35" w:rsidRDefault="00615F6A" w:rsidP="00615F6A">
      <w:pPr>
        <w:spacing w:before="120" w:after="120" w:line="240" w:lineRule="auto"/>
        <w:jc w:val="center"/>
        <w:rPr>
          <w:b/>
          <w:szCs w:val="28"/>
        </w:rPr>
      </w:pPr>
      <w:r w:rsidRPr="00751E35">
        <w:rPr>
          <w:b/>
          <w:szCs w:val="28"/>
        </w:rPr>
        <w:t>THUYẾT MINH CHUNG</w:t>
      </w:r>
    </w:p>
    <w:p w14:paraId="1858A92A" w14:textId="7E647EAA" w:rsidR="00965E75" w:rsidRPr="00965E75" w:rsidRDefault="00615F6A" w:rsidP="00965E75">
      <w:pPr>
        <w:spacing w:before="120" w:after="120" w:line="240" w:lineRule="auto"/>
        <w:ind w:firstLine="567"/>
        <w:jc w:val="both"/>
        <w:rPr>
          <w:b/>
          <w:szCs w:val="28"/>
          <w:shd w:val="clear" w:color="auto" w:fill="FFFFFF"/>
        </w:rPr>
      </w:pPr>
      <w:r w:rsidRPr="00965E75">
        <w:rPr>
          <w:b/>
          <w:bCs/>
          <w:szCs w:val="28"/>
          <w:lang w:val="nl-NL" w:eastAsia="vi-VN"/>
        </w:rPr>
        <w:t>1.</w:t>
      </w:r>
      <w:r w:rsidR="00965E75" w:rsidRPr="00965E75">
        <w:rPr>
          <w:b/>
          <w:szCs w:val="28"/>
          <w:shd w:val="clear" w:color="auto" w:fill="FFFFFF"/>
        </w:rPr>
        <w:t xml:space="preserve"> Một số thuật ngữ về khai thác gỗ và thực vật rừng ngoài gỗ</w:t>
      </w:r>
    </w:p>
    <w:p w14:paraId="0104B0B9" w14:textId="79DC2E00" w:rsidR="00965E75" w:rsidRPr="00D01EB9" w:rsidRDefault="00965E75" w:rsidP="00965E75">
      <w:pPr>
        <w:spacing w:before="120" w:after="120" w:line="240" w:lineRule="auto"/>
        <w:ind w:firstLine="567"/>
        <w:jc w:val="both"/>
        <w:rPr>
          <w:szCs w:val="28"/>
          <w:shd w:val="clear" w:color="auto" w:fill="FFFFFF"/>
        </w:rPr>
      </w:pPr>
      <w:r>
        <w:rPr>
          <w:szCs w:val="28"/>
          <w:shd w:val="clear" w:color="auto" w:fill="FFFFFF"/>
        </w:rPr>
        <w:t>a)</w:t>
      </w:r>
      <w:r w:rsidR="00615F6A" w:rsidRPr="00965E75">
        <w:rPr>
          <w:szCs w:val="28"/>
          <w:shd w:val="clear" w:color="auto" w:fill="FFFFFF"/>
        </w:rPr>
        <w:t> </w:t>
      </w:r>
      <w:r w:rsidRPr="00D01EB9">
        <w:rPr>
          <w:szCs w:val="28"/>
          <w:shd w:val="clear" w:color="auto" w:fill="FFFFFF"/>
        </w:rPr>
        <w:t xml:space="preserve">Định mức kinh tế kỹ thuật </w:t>
      </w:r>
      <w:r w:rsidRPr="00D01EB9">
        <w:rPr>
          <w:szCs w:val="28"/>
        </w:rPr>
        <w:t>khai thác gỗ và thực vật rừng ngoài gỗ</w:t>
      </w:r>
      <w:r w:rsidRPr="00D01EB9">
        <w:rPr>
          <w:szCs w:val="28"/>
          <w:shd w:val="clear" w:color="auto" w:fill="FFFFFF"/>
        </w:rPr>
        <w:t xml:space="preserve"> là mức tiêu hao về lao động, vật tư, máy móc thiết bị cho các công việc trong </w:t>
      </w:r>
      <w:r w:rsidRPr="00D01EB9">
        <w:rPr>
          <w:szCs w:val="28"/>
        </w:rPr>
        <w:t>khai thác gỗ và thực vật rừng ngoài gỗ</w:t>
      </w:r>
      <w:r w:rsidRPr="00D01EB9">
        <w:rPr>
          <w:szCs w:val="28"/>
          <w:shd w:val="clear" w:color="auto" w:fill="FFFFFF"/>
        </w:rPr>
        <w:t>.</w:t>
      </w:r>
    </w:p>
    <w:p w14:paraId="2BFC5857" w14:textId="03AD0D2A" w:rsidR="00965E75" w:rsidRPr="00D01EB9" w:rsidRDefault="00965E75" w:rsidP="00965E75">
      <w:pPr>
        <w:pStyle w:val="NormalWeb"/>
        <w:spacing w:before="120" w:beforeAutospacing="0" w:after="120" w:afterAutospacing="0"/>
        <w:ind w:firstLine="567"/>
        <w:jc w:val="both"/>
        <w:rPr>
          <w:spacing w:val="-4"/>
          <w:sz w:val="28"/>
          <w:szCs w:val="28"/>
        </w:rPr>
      </w:pPr>
      <w:r>
        <w:rPr>
          <w:spacing w:val="-4"/>
          <w:sz w:val="28"/>
          <w:szCs w:val="28"/>
        </w:rPr>
        <w:t>b)</w:t>
      </w:r>
      <w:r w:rsidRPr="00D01EB9">
        <w:rPr>
          <w:spacing w:val="-4"/>
          <w:sz w:val="28"/>
          <w:szCs w:val="28"/>
        </w:rPr>
        <w:t xml:space="preserve"> Phát luỗng rừng</w:t>
      </w:r>
      <w:r w:rsidRPr="00D01EB9">
        <w:rPr>
          <w:spacing w:val="-4"/>
          <w:sz w:val="28"/>
          <w:szCs w:val="28"/>
          <w:lang w:val="vi-VN"/>
        </w:rPr>
        <w:t xml:space="preserve"> là việc phát dây leo, cây bụi</w:t>
      </w:r>
      <w:r w:rsidRPr="00D01EB9">
        <w:rPr>
          <w:spacing w:val="-4"/>
          <w:sz w:val="28"/>
          <w:szCs w:val="28"/>
        </w:rPr>
        <w:t xml:space="preserve"> </w:t>
      </w:r>
      <w:r w:rsidRPr="00D01EB9">
        <w:rPr>
          <w:spacing w:val="-4"/>
          <w:sz w:val="28"/>
          <w:szCs w:val="28"/>
          <w:lang w:val="vi-VN"/>
        </w:rPr>
        <w:t>trước</w:t>
      </w:r>
      <w:r w:rsidRPr="00D01EB9">
        <w:rPr>
          <w:spacing w:val="-4"/>
          <w:sz w:val="28"/>
          <w:szCs w:val="28"/>
        </w:rPr>
        <w:t xml:space="preserve"> khi tiến hành </w:t>
      </w:r>
      <w:r w:rsidRPr="00D01EB9">
        <w:rPr>
          <w:spacing w:val="-4"/>
          <w:sz w:val="28"/>
          <w:szCs w:val="28"/>
          <w:lang w:val="vi-VN"/>
        </w:rPr>
        <w:t>thực hiện các hoạt động</w:t>
      </w:r>
      <w:r w:rsidRPr="00D01EB9">
        <w:rPr>
          <w:spacing w:val="-4"/>
          <w:sz w:val="28"/>
          <w:szCs w:val="28"/>
        </w:rPr>
        <w:t xml:space="preserve"> khai thác </w:t>
      </w:r>
      <w:r w:rsidRPr="00D01EB9">
        <w:rPr>
          <w:spacing w:val="-4"/>
          <w:sz w:val="28"/>
          <w:szCs w:val="28"/>
          <w:lang w:val="vi-VN"/>
        </w:rPr>
        <w:t>nhằm đảo bảo</w:t>
      </w:r>
      <w:r w:rsidRPr="00D01EB9">
        <w:rPr>
          <w:spacing w:val="-4"/>
          <w:sz w:val="28"/>
          <w:szCs w:val="28"/>
        </w:rPr>
        <w:t xml:space="preserve"> thuận lơi và</w:t>
      </w:r>
      <w:r w:rsidRPr="00D01EB9">
        <w:rPr>
          <w:spacing w:val="-4"/>
          <w:sz w:val="28"/>
          <w:szCs w:val="28"/>
          <w:lang w:val="vi-VN"/>
        </w:rPr>
        <w:t xml:space="preserve"> an toàn</w:t>
      </w:r>
      <w:r w:rsidRPr="00D01EB9">
        <w:t xml:space="preserve"> </w:t>
      </w:r>
      <w:r w:rsidRPr="00D01EB9">
        <w:rPr>
          <w:sz w:val="28"/>
          <w:szCs w:val="28"/>
        </w:rPr>
        <w:t>cho người lao động trong quá trình khai thác.</w:t>
      </w:r>
    </w:p>
    <w:p w14:paraId="0AD5BEC0" w14:textId="3A7CA28D" w:rsidR="00965E75" w:rsidRPr="00D01EB9" w:rsidRDefault="00965E75" w:rsidP="00965E75">
      <w:pPr>
        <w:pStyle w:val="NormalWeb"/>
        <w:spacing w:before="120" w:beforeAutospacing="0" w:after="120" w:afterAutospacing="0"/>
        <w:ind w:firstLine="567"/>
        <w:jc w:val="both"/>
        <w:rPr>
          <w:spacing w:val="-4"/>
          <w:sz w:val="28"/>
          <w:szCs w:val="28"/>
        </w:rPr>
      </w:pPr>
      <w:r>
        <w:rPr>
          <w:spacing w:val="-4"/>
          <w:sz w:val="28"/>
          <w:szCs w:val="28"/>
        </w:rPr>
        <w:t>c)</w:t>
      </w:r>
      <w:r w:rsidRPr="00D01EB9">
        <w:rPr>
          <w:spacing w:val="-4"/>
          <w:sz w:val="28"/>
          <w:szCs w:val="28"/>
        </w:rPr>
        <w:t xml:space="preserve"> Khúc gỗ (lóng gỗ) là một phần được cắt ra từ thân cây hoặc cành lớn của cây gỗ theo hai mặt cắt ngang</w:t>
      </w:r>
      <w:r w:rsidRPr="00D01EB9">
        <w:rPr>
          <w:spacing w:val="-4"/>
          <w:sz w:val="28"/>
          <w:szCs w:val="28"/>
          <w:lang w:val="vi-VN"/>
        </w:rPr>
        <w:t xml:space="preserve"> theo quy cách sản phẩm</w:t>
      </w:r>
      <w:r w:rsidRPr="00D01EB9">
        <w:rPr>
          <w:spacing w:val="-4"/>
          <w:sz w:val="28"/>
          <w:szCs w:val="28"/>
        </w:rPr>
        <w:t>.</w:t>
      </w:r>
    </w:p>
    <w:p w14:paraId="4503931F" w14:textId="163443DB" w:rsidR="00965E75" w:rsidRPr="00D01EB9" w:rsidRDefault="00965E75" w:rsidP="00965E75">
      <w:pPr>
        <w:pStyle w:val="NormalWeb"/>
        <w:spacing w:before="120" w:beforeAutospacing="0" w:after="120" w:afterAutospacing="0"/>
        <w:ind w:firstLine="567"/>
        <w:jc w:val="both"/>
        <w:rPr>
          <w:spacing w:val="-4"/>
          <w:sz w:val="28"/>
          <w:szCs w:val="28"/>
        </w:rPr>
      </w:pPr>
      <w:r>
        <w:rPr>
          <w:spacing w:val="-4"/>
          <w:sz w:val="28"/>
          <w:szCs w:val="28"/>
        </w:rPr>
        <w:t>d)</w:t>
      </w:r>
      <w:r w:rsidRPr="00D01EB9">
        <w:rPr>
          <w:spacing w:val="-4"/>
          <w:sz w:val="28"/>
          <w:szCs w:val="28"/>
        </w:rPr>
        <w:t xml:space="preserve"> Bãi gom là nơi tập trung gỗ hoặc thực vật rừng ngoài gỗ trong khu</w:t>
      </w:r>
      <w:r w:rsidRPr="00D01EB9">
        <w:rPr>
          <w:spacing w:val="-4"/>
          <w:sz w:val="28"/>
          <w:szCs w:val="28"/>
          <w:lang w:val="vi-VN"/>
        </w:rPr>
        <w:t xml:space="preserve"> vực</w:t>
      </w:r>
      <w:r w:rsidRPr="00D01EB9">
        <w:rPr>
          <w:spacing w:val="-4"/>
          <w:sz w:val="28"/>
          <w:szCs w:val="28"/>
        </w:rPr>
        <w:t xml:space="preserve"> khai thác.</w:t>
      </w:r>
    </w:p>
    <w:p w14:paraId="352FD368" w14:textId="6B30B4BE" w:rsidR="00965E75" w:rsidRPr="00D01EB9" w:rsidRDefault="00965E75" w:rsidP="00965E75">
      <w:pPr>
        <w:pStyle w:val="NormalWeb"/>
        <w:spacing w:before="120" w:beforeAutospacing="0" w:after="120" w:afterAutospacing="0"/>
        <w:ind w:firstLine="567"/>
        <w:jc w:val="both"/>
        <w:rPr>
          <w:spacing w:val="-4"/>
          <w:sz w:val="28"/>
          <w:szCs w:val="28"/>
          <w:lang w:val="vi-VN"/>
        </w:rPr>
      </w:pPr>
      <w:r>
        <w:rPr>
          <w:spacing w:val="-4"/>
          <w:sz w:val="28"/>
          <w:szCs w:val="28"/>
        </w:rPr>
        <w:t>đ)</w:t>
      </w:r>
      <w:r w:rsidRPr="00D01EB9">
        <w:rPr>
          <w:spacing w:val="-4"/>
          <w:sz w:val="28"/>
          <w:szCs w:val="28"/>
          <w:lang w:val="vi-VN"/>
        </w:rPr>
        <w:t xml:space="preserve"> Bãi giao là bãi tập kết gỗ </w:t>
      </w:r>
      <w:r w:rsidRPr="00D01EB9">
        <w:rPr>
          <w:spacing w:val="-4"/>
          <w:sz w:val="28"/>
          <w:szCs w:val="28"/>
        </w:rPr>
        <w:t>hoặc</w:t>
      </w:r>
      <w:r w:rsidRPr="00D01EB9">
        <w:rPr>
          <w:spacing w:val="-4"/>
          <w:sz w:val="28"/>
          <w:szCs w:val="28"/>
          <w:lang w:val="vi-VN"/>
        </w:rPr>
        <w:t xml:space="preserve"> thực vật ngoài gỗ để vận chuyển đến nơi tiêu thụ.</w:t>
      </w:r>
    </w:p>
    <w:p w14:paraId="06CE155A" w14:textId="76AF055B" w:rsidR="00965E75" w:rsidRPr="00D01EB9" w:rsidRDefault="00965E75" w:rsidP="00965E75">
      <w:pPr>
        <w:pStyle w:val="NormalWeb"/>
        <w:spacing w:before="120" w:beforeAutospacing="0" w:after="120" w:afterAutospacing="0"/>
        <w:ind w:firstLine="567"/>
        <w:jc w:val="both"/>
        <w:rPr>
          <w:spacing w:val="-4"/>
          <w:sz w:val="28"/>
          <w:szCs w:val="28"/>
          <w:lang w:val="vi-VN"/>
        </w:rPr>
      </w:pPr>
      <w:r>
        <w:rPr>
          <w:spacing w:val="-4"/>
          <w:sz w:val="28"/>
          <w:szCs w:val="28"/>
        </w:rPr>
        <w:t>e)</w:t>
      </w:r>
      <w:r w:rsidRPr="00D01EB9">
        <w:rPr>
          <w:spacing w:val="-4"/>
          <w:sz w:val="28"/>
          <w:szCs w:val="28"/>
          <w:lang w:val="vi-VN"/>
        </w:rPr>
        <w:t xml:space="preserve"> Đường vận xuất là đường dùng để </w:t>
      </w:r>
      <w:r w:rsidRPr="00D01EB9">
        <w:rPr>
          <w:spacing w:val="-4"/>
          <w:sz w:val="28"/>
          <w:szCs w:val="28"/>
        </w:rPr>
        <w:t>di</w:t>
      </w:r>
      <w:r w:rsidRPr="00D01EB9">
        <w:rPr>
          <w:spacing w:val="-4"/>
          <w:sz w:val="28"/>
          <w:szCs w:val="28"/>
          <w:lang w:val="vi-VN"/>
        </w:rPr>
        <w:t xml:space="preserve"> chuyển gỗ </w:t>
      </w:r>
      <w:r w:rsidRPr="00D01EB9">
        <w:rPr>
          <w:spacing w:val="-4"/>
          <w:sz w:val="28"/>
          <w:szCs w:val="28"/>
        </w:rPr>
        <w:t xml:space="preserve">hoặc </w:t>
      </w:r>
      <w:r w:rsidRPr="00D01EB9">
        <w:rPr>
          <w:spacing w:val="-4"/>
          <w:sz w:val="28"/>
          <w:szCs w:val="28"/>
          <w:lang w:val="vi-VN"/>
        </w:rPr>
        <w:t>thực vật</w:t>
      </w:r>
      <w:r w:rsidRPr="00D01EB9">
        <w:rPr>
          <w:spacing w:val="-4"/>
          <w:sz w:val="28"/>
          <w:szCs w:val="28"/>
        </w:rPr>
        <w:t xml:space="preserve"> rừng</w:t>
      </w:r>
      <w:r w:rsidRPr="00D01EB9">
        <w:rPr>
          <w:spacing w:val="-4"/>
          <w:sz w:val="28"/>
          <w:szCs w:val="28"/>
          <w:lang w:val="vi-VN"/>
        </w:rPr>
        <w:t xml:space="preserve"> ngoài gỗ</w:t>
      </w:r>
      <w:r w:rsidRPr="00D01EB9">
        <w:rPr>
          <w:spacing w:val="-4"/>
          <w:sz w:val="28"/>
          <w:szCs w:val="28"/>
        </w:rPr>
        <w:t xml:space="preserve"> từ </w:t>
      </w:r>
      <w:r w:rsidRPr="00D01EB9">
        <w:rPr>
          <w:spacing w:val="-4"/>
          <w:sz w:val="28"/>
          <w:szCs w:val="28"/>
          <w:lang w:val="vi-VN"/>
        </w:rPr>
        <w:t>vị trí chặt hạ ra bãi gom trong khu vực khai thác.</w:t>
      </w:r>
    </w:p>
    <w:p w14:paraId="2B15C5A2" w14:textId="04DFF272" w:rsidR="00965E75" w:rsidRPr="00D01EB9" w:rsidRDefault="00965E75" w:rsidP="00965E75">
      <w:pPr>
        <w:pStyle w:val="NormalWeb"/>
        <w:spacing w:before="120" w:beforeAutospacing="0" w:after="120" w:afterAutospacing="0"/>
        <w:ind w:firstLine="567"/>
        <w:jc w:val="both"/>
        <w:rPr>
          <w:spacing w:val="-4"/>
          <w:sz w:val="28"/>
          <w:szCs w:val="28"/>
        </w:rPr>
      </w:pPr>
      <w:r>
        <w:rPr>
          <w:spacing w:val="-4"/>
          <w:sz w:val="28"/>
          <w:szCs w:val="28"/>
        </w:rPr>
        <w:t>g)</w:t>
      </w:r>
      <w:r w:rsidRPr="00D01EB9">
        <w:rPr>
          <w:spacing w:val="-4"/>
          <w:sz w:val="28"/>
          <w:szCs w:val="28"/>
          <w:lang w:val="vi-VN"/>
        </w:rPr>
        <w:t xml:space="preserve"> Đường vận chuyển là đường dùng để vận chuyển gỗ </w:t>
      </w:r>
      <w:r w:rsidRPr="00D01EB9">
        <w:rPr>
          <w:spacing w:val="-4"/>
          <w:sz w:val="28"/>
          <w:szCs w:val="28"/>
        </w:rPr>
        <w:t>hoặc</w:t>
      </w:r>
      <w:r w:rsidRPr="00D01EB9">
        <w:rPr>
          <w:spacing w:val="-4"/>
          <w:sz w:val="28"/>
          <w:szCs w:val="28"/>
          <w:lang w:val="vi-VN"/>
        </w:rPr>
        <w:t xml:space="preserve"> thực vật</w:t>
      </w:r>
      <w:r w:rsidRPr="00D01EB9">
        <w:rPr>
          <w:spacing w:val="-4"/>
          <w:sz w:val="28"/>
          <w:szCs w:val="28"/>
        </w:rPr>
        <w:t xml:space="preserve"> rừng</w:t>
      </w:r>
      <w:r w:rsidRPr="00D01EB9">
        <w:rPr>
          <w:spacing w:val="-4"/>
          <w:sz w:val="28"/>
          <w:szCs w:val="28"/>
          <w:lang w:val="vi-VN"/>
        </w:rPr>
        <w:t xml:space="preserve"> ngoài gỗ từ bãi gom ra bãi giao</w:t>
      </w:r>
      <w:r w:rsidRPr="00D01EB9">
        <w:rPr>
          <w:spacing w:val="-4"/>
          <w:sz w:val="28"/>
          <w:szCs w:val="28"/>
        </w:rPr>
        <w:t>.</w:t>
      </w:r>
    </w:p>
    <w:p w14:paraId="7D4BAA92" w14:textId="1CD14C75" w:rsidR="00965E75" w:rsidRPr="00D01EB9" w:rsidRDefault="00965E75" w:rsidP="00965E75">
      <w:pPr>
        <w:pStyle w:val="NormalWeb"/>
        <w:spacing w:before="120" w:beforeAutospacing="0" w:after="120" w:afterAutospacing="0"/>
        <w:ind w:firstLine="567"/>
        <w:jc w:val="both"/>
        <w:rPr>
          <w:spacing w:val="-4"/>
          <w:sz w:val="28"/>
          <w:szCs w:val="28"/>
          <w:lang w:val="vi-VN"/>
        </w:rPr>
      </w:pPr>
      <w:r>
        <w:rPr>
          <w:spacing w:val="-4"/>
          <w:sz w:val="28"/>
          <w:szCs w:val="28"/>
        </w:rPr>
        <w:t>h)</w:t>
      </w:r>
      <w:r w:rsidRPr="00D01EB9">
        <w:rPr>
          <w:spacing w:val="-4"/>
          <w:sz w:val="28"/>
          <w:szCs w:val="28"/>
          <w:lang w:val="vi-VN"/>
        </w:rPr>
        <w:t xml:space="preserve"> Lô khai thác </w:t>
      </w:r>
      <w:r w:rsidRPr="00D01EB9">
        <w:rPr>
          <w:sz w:val="28"/>
          <w:szCs w:val="28"/>
          <w:shd w:val="clear" w:color="auto" w:fill="FFFFFF"/>
        </w:rPr>
        <w:t>là diện tích rừng cụ thể được xác định bằng ranh</w:t>
      </w:r>
      <w:r w:rsidRPr="00D01EB9">
        <w:rPr>
          <w:sz w:val="28"/>
          <w:szCs w:val="28"/>
          <w:shd w:val="clear" w:color="auto" w:fill="FFFFFF"/>
          <w:lang w:val="vi-VN"/>
        </w:rPr>
        <w:t xml:space="preserve"> giới </w:t>
      </w:r>
      <w:r w:rsidRPr="00D01EB9">
        <w:rPr>
          <w:sz w:val="28"/>
          <w:szCs w:val="28"/>
          <w:shd w:val="clear" w:color="auto" w:fill="FFFFFF"/>
        </w:rPr>
        <w:t>có tọa độ địa lý khép góc</w:t>
      </w:r>
      <w:r w:rsidRPr="00D01EB9">
        <w:rPr>
          <w:sz w:val="28"/>
          <w:szCs w:val="28"/>
          <w:shd w:val="clear" w:color="auto" w:fill="FFFFFF"/>
          <w:lang w:val="vi-VN"/>
        </w:rPr>
        <w:t>.</w:t>
      </w:r>
    </w:p>
    <w:p w14:paraId="114139D2" w14:textId="3CA7ABB4" w:rsidR="00615F6A" w:rsidRPr="00751E35" w:rsidRDefault="00965E75" w:rsidP="00615F6A">
      <w:pPr>
        <w:shd w:val="clear" w:color="auto" w:fill="FFFFFF"/>
        <w:spacing w:before="120" w:after="120" w:line="240" w:lineRule="auto"/>
        <w:ind w:firstLine="567"/>
        <w:jc w:val="both"/>
        <w:rPr>
          <w:szCs w:val="28"/>
          <w:lang w:eastAsia="vi-VN"/>
        </w:rPr>
      </w:pPr>
      <w:r w:rsidRPr="008449F6">
        <w:rPr>
          <w:b/>
          <w:szCs w:val="28"/>
          <w:lang w:val="nl-NL" w:eastAsia="vi-VN"/>
        </w:rPr>
        <w:t>2.</w:t>
      </w:r>
      <w:r>
        <w:rPr>
          <w:szCs w:val="28"/>
          <w:lang w:val="nl-NL" w:eastAsia="vi-VN"/>
        </w:rPr>
        <w:t xml:space="preserve"> </w:t>
      </w:r>
      <w:r w:rsidR="00615F6A" w:rsidRPr="00751E35">
        <w:rPr>
          <w:szCs w:val="28"/>
          <w:lang w:val="nl-NL" w:eastAsia="vi-VN"/>
        </w:rPr>
        <w:t>Định mức kinh tế kỹ thuật khai</w:t>
      </w:r>
      <w:r w:rsidR="00615F6A" w:rsidRPr="00751E35">
        <w:rPr>
          <w:szCs w:val="28"/>
          <w:lang w:val="vi-VN" w:eastAsia="vi-VN"/>
        </w:rPr>
        <w:t xml:space="preserve"> thác chính, khai thác tận dụng, khai thác tận thu gỗ và thực vật rừng ngoài gỗ</w:t>
      </w:r>
      <w:r w:rsidR="00615F6A" w:rsidRPr="00751E35">
        <w:rPr>
          <w:szCs w:val="28"/>
          <w:lang w:val="nl-NL" w:eastAsia="vi-VN"/>
        </w:rPr>
        <w:t xml:space="preserve"> quy định mức hao phí lao động, hao phí vật liệu và máy móc, thiết bị thi công để hoàn thành khâu</w:t>
      </w:r>
      <w:r w:rsidR="00615F6A" w:rsidRPr="00751E35">
        <w:rPr>
          <w:szCs w:val="28"/>
          <w:lang w:val="vi-VN" w:eastAsia="vi-VN"/>
        </w:rPr>
        <w:t xml:space="preserve"> chuẩn bị hiện trường, tổ chức khai thác, vận chuyển gỗ và thực vật rừng ngoài gỗ ra đến bãi giao</w:t>
      </w:r>
      <w:r w:rsidR="00615F6A" w:rsidRPr="00751E35">
        <w:rPr>
          <w:szCs w:val="28"/>
          <w:lang w:eastAsia="vi-VN"/>
        </w:rPr>
        <w:t>, vệ sinh rừng sau khai thác</w:t>
      </w:r>
      <w:r w:rsidR="00615F6A" w:rsidRPr="00751E35">
        <w:rPr>
          <w:szCs w:val="28"/>
          <w:lang w:val="vi-VN" w:eastAsia="vi-VN"/>
        </w:rPr>
        <w:t>.</w:t>
      </w:r>
    </w:p>
    <w:p w14:paraId="0E53F05A" w14:textId="4F8301F6" w:rsidR="00615F6A" w:rsidRPr="00751E35" w:rsidRDefault="00965E75" w:rsidP="00615F6A">
      <w:pPr>
        <w:shd w:val="clear" w:color="auto" w:fill="FFFFFF"/>
        <w:spacing w:before="120" w:after="120" w:line="240" w:lineRule="auto"/>
        <w:ind w:firstLine="567"/>
        <w:jc w:val="both"/>
        <w:rPr>
          <w:szCs w:val="28"/>
          <w:lang w:val="nl-NL" w:eastAsia="vi-VN"/>
        </w:rPr>
      </w:pPr>
      <w:r w:rsidRPr="008449F6">
        <w:rPr>
          <w:b/>
          <w:bCs/>
          <w:szCs w:val="28"/>
          <w:lang w:val="nl-NL" w:eastAsia="vi-VN"/>
        </w:rPr>
        <w:t>3</w:t>
      </w:r>
      <w:r w:rsidR="00615F6A" w:rsidRPr="008449F6">
        <w:rPr>
          <w:b/>
          <w:bCs/>
          <w:szCs w:val="28"/>
          <w:lang w:val="nl-NL" w:eastAsia="vi-VN"/>
        </w:rPr>
        <w:t>.</w:t>
      </w:r>
      <w:r w:rsidR="00615F6A" w:rsidRPr="00751E35">
        <w:rPr>
          <w:szCs w:val="28"/>
          <w:lang w:val="nl-NL" w:eastAsia="vi-VN"/>
        </w:rPr>
        <w:t> Định mức kinh tế kỹ thuật khai</w:t>
      </w:r>
      <w:r w:rsidR="00615F6A" w:rsidRPr="00751E35">
        <w:rPr>
          <w:szCs w:val="28"/>
          <w:lang w:val="vi-VN" w:eastAsia="vi-VN"/>
        </w:rPr>
        <w:t xml:space="preserve"> thác chính, khai thác tận dụng, khai thác tận thu gỗ và thực vật rừng ngoài gỗ</w:t>
      </w:r>
      <w:r w:rsidR="00615F6A" w:rsidRPr="00751E35">
        <w:rPr>
          <w:szCs w:val="28"/>
          <w:lang w:val="nl-NL" w:eastAsia="vi-VN"/>
        </w:rPr>
        <w:t xml:space="preserve"> được lập trên cơ sở các yêu cầu về kỹ thuật, điều kiện đặc thù về thi công, mức độ cơ giới hóa</w:t>
      </w:r>
      <w:r w:rsidR="00615F6A" w:rsidRPr="00751E35">
        <w:rPr>
          <w:szCs w:val="28"/>
          <w:lang w:val="vi-VN" w:eastAsia="vi-VN"/>
        </w:rPr>
        <w:t xml:space="preserve"> </w:t>
      </w:r>
      <w:r w:rsidR="00615F6A" w:rsidRPr="00751E35">
        <w:rPr>
          <w:szCs w:val="28"/>
          <w:lang w:val="nl-NL" w:eastAsia="vi-VN"/>
        </w:rPr>
        <w:t xml:space="preserve">trong lâm nghiệp.  </w:t>
      </w:r>
    </w:p>
    <w:p w14:paraId="453875FA" w14:textId="37F0548B" w:rsidR="00615F6A" w:rsidRPr="00751E35" w:rsidRDefault="00965E75" w:rsidP="00615F6A">
      <w:pPr>
        <w:shd w:val="clear" w:color="auto" w:fill="FFFFFF"/>
        <w:spacing w:before="120" w:after="120" w:line="240" w:lineRule="auto"/>
        <w:ind w:firstLine="567"/>
        <w:jc w:val="both"/>
        <w:rPr>
          <w:szCs w:val="28"/>
          <w:lang w:val="vi-VN" w:eastAsia="vi-VN"/>
        </w:rPr>
      </w:pPr>
      <w:r w:rsidRPr="008449F6">
        <w:rPr>
          <w:b/>
          <w:szCs w:val="28"/>
          <w:lang w:val="nl-NL" w:eastAsia="vi-VN"/>
        </w:rPr>
        <w:t>4</w:t>
      </w:r>
      <w:r w:rsidR="00615F6A" w:rsidRPr="008449F6">
        <w:rPr>
          <w:b/>
          <w:szCs w:val="28"/>
          <w:lang w:val="vi-VN" w:eastAsia="vi-VN"/>
        </w:rPr>
        <w:t>.</w:t>
      </w:r>
      <w:r w:rsidR="00615F6A" w:rsidRPr="00751E35">
        <w:rPr>
          <w:szCs w:val="28"/>
          <w:lang w:val="vi-VN" w:eastAsia="vi-VN"/>
        </w:rPr>
        <w:t xml:space="preserve"> Bảng mức hao phí định mức trong khai thác chính, khai thác tận dụng khai thác tận thu gỗ và thực vật rừng ngoài gỗ, g</w:t>
      </w:r>
      <w:r w:rsidR="00615F6A" w:rsidRPr="00751E35">
        <w:rPr>
          <w:szCs w:val="28"/>
          <w:lang w:eastAsia="vi-VN"/>
        </w:rPr>
        <w:t>ồ</w:t>
      </w:r>
      <w:r w:rsidR="00615F6A" w:rsidRPr="00751E35">
        <w:rPr>
          <w:szCs w:val="28"/>
          <w:lang w:val="vi-VN" w:eastAsia="vi-VN"/>
        </w:rPr>
        <w:t>m:</w:t>
      </w:r>
    </w:p>
    <w:p w14:paraId="2212C406" w14:textId="77777777" w:rsidR="00615F6A" w:rsidRPr="00751E35" w:rsidRDefault="00615F6A" w:rsidP="00615F6A">
      <w:pPr>
        <w:shd w:val="clear" w:color="auto" w:fill="FFFFFF"/>
        <w:spacing w:before="120" w:after="120" w:line="240" w:lineRule="auto"/>
        <w:ind w:firstLine="567"/>
        <w:jc w:val="both"/>
        <w:rPr>
          <w:szCs w:val="28"/>
          <w:lang w:eastAsia="vi-VN"/>
        </w:rPr>
      </w:pPr>
      <w:r w:rsidRPr="00751E35">
        <w:rPr>
          <w:szCs w:val="28"/>
          <w:lang w:val="nl-NL" w:eastAsia="vi-VN"/>
        </w:rPr>
        <w:lastRenderedPageBreak/>
        <w:t>a</w:t>
      </w:r>
      <w:r w:rsidRPr="00751E35">
        <w:rPr>
          <w:szCs w:val="28"/>
          <w:lang w:val="vi-VN" w:eastAsia="vi-VN"/>
        </w:rPr>
        <w:t xml:space="preserve">) </w:t>
      </w:r>
      <w:r w:rsidRPr="00751E35">
        <w:rPr>
          <w:szCs w:val="28"/>
          <w:lang w:val="nl-NL" w:eastAsia="vi-VN"/>
        </w:rPr>
        <w:t>Mức hao phí lao động: là số ngày công lao động cần thiết (của công nhân trực tiếp và công nhân phục vụ) để hoàn thành một đơn vị khối lượng công việc từ khi chuẩn bị đến khi kết thúc công việc. Mức hao phí lao động được tính bằng số ngày công theo cấp bậc công nhân. Cấp bậc công nhân là cấp bậc bình quân của công nhân trực tiếp và công nhân phục vụ tham gia thực hiện một đơn vị khối lượng công việc.</w:t>
      </w:r>
    </w:p>
    <w:p w14:paraId="44F6E99B" w14:textId="77777777" w:rsidR="00615F6A" w:rsidRPr="00751E35" w:rsidRDefault="00615F6A" w:rsidP="00615F6A">
      <w:pPr>
        <w:shd w:val="clear" w:color="auto" w:fill="FFFFFF"/>
        <w:spacing w:before="120" w:after="120" w:line="240" w:lineRule="auto"/>
        <w:ind w:firstLine="567"/>
        <w:jc w:val="both"/>
        <w:rPr>
          <w:szCs w:val="28"/>
          <w:lang w:val="vi-VN" w:eastAsia="vi-VN"/>
        </w:rPr>
      </w:pPr>
      <w:r w:rsidRPr="00751E35">
        <w:rPr>
          <w:szCs w:val="28"/>
          <w:lang w:val="nl-NL" w:eastAsia="vi-VN"/>
        </w:rPr>
        <w:t>b</w:t>
      </w:r>
      <w:r w:rsidRPr="00751E35">
        <w:rPr>
          <w:szCs w:val="28"/>
          <w:lang w:val="vi-VN" w:eastAsia="vi-VN"/>
        </w:rPr>
        <w:t xml:space="preserve">) </w:t>
      </w:r>
      <w:r w:rsidRPr="00751E35">
        <w:rPr>
          <w:szCs w:val="28"/>
          <w:lang w:val="nl-NL" w:eastAsia="vi-VN"/>
        </w:rPr>
        <w:t>Mức hao phí vật tư</w:t>
      </w:r>
      <w:r w:rsidRPr="00751E35">
        <w:rPr>
          <w:szCs w:val="28"/>
          <w:lang w:val="vi-VN" w:eastAsia="vi-VN"/>
        </w:rPr>
        <w:t>, nhiên liệu</w:t>
      </w:r>
      <w:r w:rsidRPr="00751E35">
        <w:rPr>
          <w:szCs w:val="28"/>
          <w:lang w:val="nl-NL" w:eastAsia="vi-VN"/>
        </w:rPr>
        <w:t>: là số lượng vật tư</w:t>
      </w:r>
      <w:r w:rsidRPr="00751E35">
        <w:rPr>
          <w:szCs w:val="28"/>
          <w:lang w:val="vi-VN" w:eastAsia="vi-VN"/>
        </w:rPr>
        <w:t>, nhiên liệu và th</w:t>
      </w:r>
      <w:r w:rsidRPr="00751E35">
        <w:rPr>
          <w:szCs w:val="28"/>
          <w:lang w:eastAsia="vi-VN"/>
        </w:rPr>
        <w:t>i</w:t>
      </w:r>
      <w:r w:rsidRPr="00751E35">
        <w:rPr>
          <w:szCs w:val="28"/>
          <w:lang w:val="vi-VN" w:eastAsia="vi-VN"/>
        </w:rPr>
        <w:t xml:space="preserve">ết bị </w:t>
      </w:r>
      <w:r w:rsidRPr="00751E35">
        <w:rPr>
          <w:szCs w:val="28"/>
          <w:lang w:val="nl-NL" w:eastAsia="vi-VN"/>
        </w:rPr>
        <w:t xml:space="preserve">cần dùng cho máy thi công cho việc hoàn thành một đơn vị khối lượng công việc. Mức hao phí vật tư, nhiên liệu trong định mức đã bao gồm hao hụt vật tư, nhiên liệu ở khâu thi công; </w:t>
      </w:r>
    </w:p>
    <w:p w14:paraId="4F6CA777" w14:textId="77777777" w:rsidR="00615F6A" w:rsidRPr="00751E35" w:rsidRDefault="00615F6A" w:rsidP="00615F6A">
      <w:pPr>
        <w:shd w:val="clear" w:color="auto" w:fill="FFFFFF"/>
        <w:spacing w:before="120" w:after="120" w:line="240" w:lineRule="auto"/>
        <w:ind w:firstLine="567"/>
        <w:jc w:val="both"/>
        <w:rPr>
          <w:szCs w:val="28"/>
          <w:lang w:eastAsia="vi-VN"/>
        </w:rPr>
      </w:pPr>
      <w:r w:rsidRPr="00751E35">
        <w:rPr>
          <w:szCs w:val="28"/>
          <w:lang w:val="nl-NL" w:eastAsia="vi-VN"/>
        </w:rPr>
        <w:t>c</w:t>
      </w:r>
      <w:r w:rsidRPr="00751E35">
        <w:rPr>
          <w:szCs w:val="28"/>
          <w:lang w:val="vi-VN" w:eastAsia="vi-VN"/>
        </w:rPr>
        <w:t xml:space="preserve">) </w:t>
      </w:r>
      <w:r w:rsidRPr="00751E35">
        <w:rPr>
          <w:szCs w:val="28"/>
          <w:lang w:val="nl-NL" w:eastAsia="vi-VN"/>
        </w:rPr>
        <w:t>Mức hao phí máy và thiết bị thi công: là số ca sử dụng máy thi công trực tiếp thi công</w:t>
      </w:r>
      <w:r w:rsidRPr="00751E35">
        <w:rPr>
          <w:szCs w:val="28"/>
          <w:lang w:val="vi-VN" w:eastAsia="vi-VN"/>
        </w:rPr>
        <w:t xml:space="preserve"> </w:t>
      </w:r>
      <w:r w:rsidRPr="00751E35">
        <w:rPr>
          <w:szCs w:val="28"/>
          <w:lang w:val="nl-NL" w:eastAsia="vi-VN"/>
        </w:rPr>
        <w:t>để hoàn thành một đơn vị khối lượng công việc. Mức hao phí máy thi công trực tiếp thi công được tính bằng số lượng ca máy sử dụng.</w:t>
      </w:r>
    </w:p>
    <w:p w14:paraId="16615700" w14:textId="7E85E79F" w:rsidR="00615F6A" w:rsidRPr="00751E35" w:rsidRDefault="00965E75" w:rsidP="00615F6A">
      <w:pPr>
        <w:shd w:val="clear" w:color="auto" w:fill="FFFFFF"/>
        <w:spacing w:before="120" w:after="120" w:line="240" w:lineRule="auto"/>
        <w:ind w:firstLine="567"/>
        <w:jc w:val="both"/>
        <w:rPr>
          <w:szCs w:val="28"/>
          <w:lang w:eastAsia="vi-VN"/>
        </w:rPr>
      </w:pPr>
      <w:r w:rsidRPr="008449F6">
        <w:rPr>
          <w:b/>
          <w:bCs/>
          <w:szCs w:val="28"/>
          <w:lang w:val="nl-NL" w:eastAsia="vi-VN"/>
        </w:rPr>
        <w:t>5</w:t>
      </w:r>
      <w:r w:rsidR="00615F6A" w:rsidRPr="008449F6">
        <w:rPr>
          <w:b/>
          <w:bCs/>
          <w:szCs w:val="28"/>
          <w:lang w:val="nl-NL" w:eastAsia="vi-VN"/>
        </w:rPr>
        <w:t>.</w:t>
      </w:r>
      <w:r w:rsidR="00615F6A" w:rsidRPr="00751E35">
        <w:rPr>
          <w:szCs w:val="28"/>
          <w:lang w:val="nl-NL" w:eastAsia="vi-VN"/>
        </w:rPr>
        <w:t> </w:t>
      </w:r>
      <w:r w:rsidR="00615F6A" w:rsidRPr="00751E35">
        <w:rPr>
          <w:szCs w:val="28"/>
          <w:lang w:eastAsia="vi-VN"/>
        </w:rPr>
        <w:t>Hệ số lương trong định mức kinh tế kỹ thuật</w:t>
      </w:r>
      <w:r w:rsidR="00615F6A" w:rsidRPr="00751E35">
        <w:rPr>
          <w:szCs w:val="28"/>
          <w:lang w:val="vi-VN" w:eastAsia="vi-VN"/>
        </w:rPr>
        <w:t xml:space="preserve"> trong </w:t>
      </w:r>
      <w:r w:rsidR="00615F6A" w:rsidRPr="00751E35">
        <w:rPr>
          <w:szCs w:val="28"/>
          <w:lang w:val="nl-NL" w:eastAsia="vi-VN"/>
        </w:rPr>
        <w:t>khai</w:t>
      </w:r>
      <w:r w:rsidR="00615F6A" w:rsidRPr="00751E35">
        <w:rPr>
          <w:szCs w:val="28"/>
          <w:lang w:val="vi-VN" w:eastAsia="vi-VN"/>
        </w:rPr>
        <w:t xml:space="preserve"> thác chính, khai thác tận dụng, khai thác tận thu gỗ và thực vật rừng ngoài gỗ </w:t>
      </w:r>
      <w:r w:rsidR="00615F6A" w:rsidRPr="00751E35">
        <w:rPr>
          <w:szCs w:val="28"/>
          <w:lang w:eastAsia="vi-VN"/>
        </w:rPr>
        <w:t>thực hiện theo quy định tại Nghị định số </w:t>
      </w:r>
      <w:hyperlink r:id="rId8" w:tgtFrame="_blank" w:history="1">
        <w:r w:rsidR="00615F6A" w:rsidRPr="00751E35">
          <w:rPr>
            <w:szCs w:val="28"/>
            <w:lang w:eastAsia="vi-VN"/>
          </w:rPr>
          <w:t>204/2004/NĐ-CP</w:t>
        </w:r>
      </w:hyperlink>
      <w:r w:rsidR="00615F6A" w:rsidRPr="00751E35">
        <w:rPr>
          <w:szCs w:val="28"/>
          <w:lang w:eastAsia="vi-VN"/>
        </w:rPr>
        <w:t> ngày 14 tháng 12 năm 2004 của Chính phủ về chế độ tiền lương đối với cán bộ, công chức, viên chức và lực lượng vũ trang, được sửa đổi, bổ sung bởi Nghị định số </w:t>
      </w:r>
      <w:hyperlink r:id="rId9" w:tgtFrame="_blank" w:history="1">
        <w:r w:rsidR="00615F6A" w:rsidRPr="00751E35">
          <w:rPr>
            <w:szCs w:val="28"/>
            <w:lang w:eastAsia="vi-VN"/>
          </w:rPr>
          <w:t>17/2013/NĐ-CP</w:t>
        </w:r>
      </w:hyperlink>
      <w:r w:rsidR="00615F6A" w:rsidRPr="00751E35">
        <w:rPr>
          <w:szCs w:val="28"/>
          <w:lang w:eastAsia="vi-VN"/>
        </w:rPr>
        <w:t>. Hệ số lương cấp bậc theo quy định; phụ cấp lưu động; bảo hiểm xã hội; bảo hiểm y tế; bảo hiểm thất nghiệp; đoàn phí công đoàn.</w:t>
      </w:r>
    </w:p>
    <w:p w14:paraId="2F535B84" w14:textId="44595D4D" w:rsidR="00615F6A" w:rsidRPr="00751E35" w:rsidRDefault="00965E75" w:rsidP="00615F6A">
      <w:pPr>
        <w:keepNext/>
        <w:snapToGrid w:val="0"/>
        <w:spacing w:before="120" w:after="120" w:line="240" w:lineRule="auto"/>
        <w:ind w:firstLine="567"/>
        <w:outlineLvl w:val="1"/>
        <w:rPr>
          <w:b/>
          <w:iCs/>
          <w:szCs w:val="28"/>
          <w:lang w:val="da-DK" w:eastAsia="x-none"/>
        </w:rPr>
      </w:pPr>
      <w:r>
        <w:rPr>
          <w:b/>
          <w:szCs w:val="28"/>
        </w:rPr>
        <w:t>6</w:t>
      </w:r>
      <w:r w:rsidR="00615F6A" w:rsidRPr="00751E35">
        <w:rPr>
          <w:b/>
          <w:szCs w:val="28"/>
          <w:lang w:val="vi-VN"/>
        </w:rPr>
        <w:t xml:space="preserve">. </w:t>
      </w:r>
      <w:r w:rsidR="00615F6A" w:rsidRPr="00751E35">
        <w:rPr>
          <w:b/>
          <w:szCs w:val="28"/>
        </w:rPr>
        <w:t>C</w:t>
      </w:r>
      <w:r w:rsidR="00615F6A" w:rsidRPr="00751E35">
        <w:rPr>
          <w:b/>
          <w:szCs w:val="28"/>
          <w:lang w:val="vi-VN"/>
        </w:rPr>
        <w:t xml:space="preserve">hi phí </w:t>
      </w:r>
      <w:r w:rsidR="00615F6A" w:rsidRPr="00751E35">
        <w:rPr>
          <w:b/>
          <w:szCs w:val="28"/>
        </w:rPr>
        <w:t>0</w:t>
      </w:r>
      <w:r w:rsidR="00615F6A" w:rsidRPr="00751E35">
        <w:rPr>
          <w:b/>
          <w:szCs w:val="28"/>
          <w:lang w:val="vi-VN"/>
        </w:rPr>
        <w:t>1 ngày công lao động</w:t>
      </w:r>
      <w:r w:rsidR="00615F6A" w:rsidRPr="00751E35">
        <w:rPr>
          <w:b/>
          <w:szCs w:val="28"/>
        </w:rPr>
        <w:t xml:space="preserve"> </w:t>
      </w:r>
      <w:r w:rsidR="00615F6A" w:rsidRPr="00751E35">
        <w:rPr>
          <w:b/>
          <w:iCs/>
          <w:szCs w:val="28"/>
          <w:lang w:val="da-DK" w:eastAsia="x-none"/>
        </w:rPr>
        <w:tab/>
      </w:r>
    </w:p>
    <w:p w14:paraId="2BEA997E" w14:textId="0FA082DE" w:rsidR="00615F6A" w:rsidRPr="00751E35" w:rsidRDefault="00615F6A" w:rsidP="00615F6A">
      <w:pPr>
        <w:spacing w:before="120" w:after="120"/>
        <w:ind w:firstLine="567"/>
        <w:jc w:val="both"/>
        <w:rPr>
          <w:szCs w:val="28"/>
          <w:lang w:val="vi-VN"/>
        </w:rPr>
      </w:pPr>
      <m:oMathPara>
        <m:oMath>
          <m:r>
            <m:rPr>
              <m:nor/>
            </m:rPr>
            <w:rPr>
              <w:szCs w:val="28"/>
              <w:lang w:val="vi-VN"/>
            </w:rPr>
            <m:t>Tngày=</m:t>
          </m:r>
          <m:f>
            <m:fPr>
              <m:ctrlPr>
                <w:rPr>
                  <w:rFonts w:ascii="Cambria Math" w:hAnsi="Cambria Math"/>
                  <w:i/>
                  <w:szCs w:val="28"/>
                  <w:lang w:val="vi-VN"/>
                </w:rPr>
              </m:ctrlPr>
            </m:fPr>
            <m:num>
              <m:r>
                <m:rPr>
                  <m:sty m:val="p"/>
                </m:rPr>
                <w:rPr>
                  <w:rFonts w:ascii="Cambria Math" w:hAnsi="Cambria Math"/>
                  <w:szCs w:val="28"/>
                  <w:lang w:val="fr-FR"/>
                </w:rPr>
                <m:t>(LCS*(K1+K2+ K3) + LCS*(K1+K2+ K3)* K4 )*K5*K6</m:t>
              </m:r>
            </m:num>
            <m:den>
              <m:r>
                <m:rPr>
                  <m:sty m:val="p"/>
                </m:rPr>
                <w:rPr>
                  <w:rFonts w:ascii="Cambria Math" w:hAnsi="Cambria Math"/>
                  <w:szCs w:val="28"/>
                  <w:lang w:val="vi-VN"/>
                </w:rPr>
                <m:t>Số ngày làm việc trong tháng theo quy định hiện hành</m:t>
              </m:r>
            </m:den>
          </m:f>
        </m:oMath>
      </m:oMathPara>
    </w:p>
    <w:p w14:paraId="620F35A3" w14:textId="77777777" w:rsidR="00615F6A" w:rsidRPr="00751E35" w:rsidRDefault="00615F6A" w:rsidP="00615F6A">
      <w:pPr>
        <w:snapToGrid w:val="0"/>
        <w:spacing w:before="120" w:after="120" w:line="240" w:lineRule="auto"/>
        <w:ind w:firstLine="567"/>
        <w:jc w:val="both"/>
        <w:rPr>
          <w:szCs w:val="28"/>
        </w:rPr>
      </w:pPr>
      <w:r w:rsidRPr="00751E35">
        <w:rPr>
          <w:szCs w:val="28"/>
          <w:lang w:val="vi-VN"/>
        </w:rPr>
        <w:t>- T</w:t>
      </w:r>
      <w:r w:rsidRPr="00751E35">
        <w:rPr>
          <w:szCs w:val="28"/>
        </w:rPr>
        <w:t>ngày là</w:t>
      </w:r>
      <w:r w:rsidRPr="00751E35">
        <w:rPr>
          <w:szCs w:val="28"/>
          <w:lang w:val="vi-VN"/>
        </w:rPr>
        <w:t xml:space="preserve"> chi phí cho </w:t>
      </w:r>
      <w:r w:rsidRPr="00751E35">
        <w:rPr>
          <w:szCs w:val="28"/>
        </w:rPr>
        <w:t>0</w:t>
      </w:r>
      <w:r w:rsidRPr="00751E35">
        <w:rPr>
          <w:szCs w:val="28"/>
          <w:lang w:val="vi-VN"/>
        </w:rPr>
        <w:t>1 ngày công lao động</w:t>
      </w:r>
      <w:r w:rsidRPr="00751E35">
        <w:rPr>
          <w:szCs w:val="28"/>
        </w:rPr>
        <w:t>.</w:t>
      </w:r>
    </w:p>
    <w:p w14:paraId="7C899743" w14:textId="77777777"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LCS </w:t>
      </w:r>
      <w:r w:rsidRPr="00751E35">
        <w:rPr>
          <w:szCs w:val="28"/>
        </w:rPr>
        <w:t>l</w:t>
      </w:r>
      <w:r w:rsidRPr="00751E35">
        <w:rPr>
          <w:szCs w:val="28"/>
          <w:lang w:val="vi-VN"/>
        </w:rPr>
        <w:t>à mức lương cơ sở theo quy định tại thời điểm lập dự toán</w:t>
      </w:r>
      <w:r w:rsidRPr="00751E35">
        <w:rPr>
          <w:szCs w:val="28"/>
        </w:rPr>
        <w:t>.</w:t>
      </w:r>
    </w:p>
    <w:p w14:paraId="457CD881" w14:textId="0ED45B7A"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lang w:val="vi-VN"/>
        </w:rPr>
        <w:t xml:space="preserve">1 </w:t>
      </w:r>
      <w:r w:rsidRPr="00751E35">
        <w:rPr>
          <w:szCs w:val="28"/>
        </w:rPr>
        <w:t>l</w:t>
      </w:r>
      <w:r w:rsidRPr="00751E35">
        <w:rPr>
          <w:szCs w:val="28"/>
          <w:lang w:val="vi-VN"/>
        </w:rPr>
        <w:t>à hệ số lương</w:t>
      </w:r>
      <w:r w:rsidRPr="00751E35">
        <w:rPr>
          <w:szCs w:val="28"/>
        </w:rPr>
        <w:t xml:space="preserve"> cấp bậc theo quy định</w:t>
      </w:r>
    </w:p>
    <w:p w14:paraId="618AADBE" w14:textId="5E235698"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rPr>
        <w:t>2 là</w:t>
      </w:r>
      <w:r w:rsidRPr="00751E35">
        <w:rPr>
          <w:szCs w:val="28"/>
          <w:lang w:val="vi-VN"/>
        </w:rPr>
        <w:t xml:space="preserve"> </w:t>
      </w:r>
      <w:r w:rsidRPr="00751E35">
        <w:rPr>
          <w:szCs w:val="28"/>
        </w:rPr>
        <w:t>p</w:t>
      </w:r>
      <w:r w:rsidRPr="00751E35">
        <w:rPr>
          <w:szCs w:val="28"/>
          <w:lang w:val="vi-VN"/>
        </w:rPr>
        <w:t xml:space="preserve">hụ cấp lưu động (chỉ áp dụng cho công việc </w:t>
      </w:r>
      <w:r w:rsidRPr="00751E35">
        <w:rPr>
          <w:szCs w:val="28"/>
        </w:rPr>
        <w:t>đi làm tại thực địa</w:t>
      </w:r>
      <w:r w:rsidRPr="00751E35">
        <w:rPr>
          <w:szCs w:val="28"/>
          <w:lang w:val="vi-VN"/>
        </w:rPr>
        <w:t xml:space="preserve"> theo Thông tư số </w:t>
      </w:r>
      <w:hyperlink r:id="rId10" w:tgtFrame="_blank" w:history="1">
        <w:r w:rsidRPr="00751E35">
          <w:rPr>
            <w:szCs w:val="28"/>
            <w:lang w:val="vi-VN"/>
          </w:rPr>
          <w:t>06/2005/TT-BNV</w:t>
        </w:r>
      </w:hyperlink>
      <w:r w:rsidRPr="00751E35">
        <w:rPr>
          <w:szCs w:val="28"/>
          <w:lang w:val="vi-VN"/>
        </w:rPr>
        <w:t xml:space="preserve"> ngày 05 tháng 01 năm 2005 của Bộ trưởng Bộ Nội vụ hướng dẫn thực hiện chế độ phụ cấp lưu động đối với cán bộ, công chức, viên chức, trong đó phụ cấp lưu động công tác </w:t>
      </w:r>
      <w:r w:rsidRPr="00751E35">
        <w:rPr>
          <w:szCs w:val="28"/>
        </w:rPr>
        <w:t>ngoại nghiệp</w:t>
      </w:r>
      <w:r w:rsidRPr="00751E35">
        <w:rPr>
          <w:szCs w:val="28"/>
          <w:lang w:val="vi-VN"/>
        </w:rPr>
        <w:t xml:space="preserve"> là </w:t>
      </w:r>
      <w:r w:rsidRPr="00751E35">
        <w:rPr>
          <w:szCs w:val="28"/>
        </w:rPr>
        <w:t>H2</w:t>
      </w:r>
      <w:r w:rsidRPr="00751E35">
        <w:rPr>
          <w:szCs w:val="28"/>
          <w:lang w:val="vi-VN"/>
        </w:rPr>
        <w:t> = 0,6</w:t>
      </w:r>
      <w:r w:rsidRPr="00751E35">
        <w:rPr>
          <w:szCs w:val="28"/>
        </w:rPr>
        <w:t>).</w:t>
      </w:r>
    </w:p>
    <w:p w14:paraId="20384CE8" w14:textId="6ADE1739"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rPr>
        <w:t>3 là</w:t>
      </w:r>
      <w:r w:rsidRPr="00751E35">
        <w:rPr>
          <w:szCs w:val="28"/>
          <w:lang w:val="vi-VN"/>
        </w:rPr>
        <w:t xml:space="preserve"> </w:t>
      </w:r>
      <w:r w:rsidRPr="00751E35">
        <w:rPr>
          <w:szCs w:val="28"/>
        </w:rPr>
        <w:t>p</w:t>
      </w:r>
      <w:r w:rsidRPr="00751E35">
        <w:rPr>
          <w:szCs w:val="28"/>
          <w:lang w:val="vi-VN"/>
        </w:rPr>
        <w:t>hụ cấp nghề</w:t>
      </w:r>
      <w:r w:rsidRPr="00751E35">
        <w:rPr>
          <w:szCs w:val="28"/>
        </w:rPr>
        <w:t xml:space="preserve"> nặng nhọc,</w:t>
      </w:r>
      <w:r w:rsidRPr="00751E35">
        <w:rPr>
          <w:szCs w:val="28"/>
          <w:lang w:val="vi-VN"/>
        </w:rPr>
        <w:t xml:space="preserve"> độc hại, nguy hiểm</w:t>
      </w:r>
      <w:r w:rsidRPr="00751E35">
        <w:rPr>
          <w:szCs w:val="28"/>
        </w:rPr>
        <w:t xml:space="preserve"> có điều kiện lao động loại IV và </w:t>
      </w:r>
      <w:r w:rsidRPr="00751E35">
        <w:rPr>
          <w:szCs w:val="28"/>
          <w:lang w:val="vi-VN"/>
        </w:rPr>
        <w:t xml:space="preserve">áp dụng </w:t>
      </w:r>
      <w:r w:rsidRPr="00751E35">
        <w:rPr>
          <w:szCs w:val="28"/>
        </w:rPr>
        <w:t xml:space="preserve">phụ cấp H3 = 0,2 </w:t>
      </w:r>
      <w:r w:rsidRPr="00751E35">
        <w:rPr>
          <w:szCs w:val="28"/>
          <w:lang w:val="vi-VN"/>
        </w:rPr>
        <w:t xml:space="preserve">cho công việc </w:t>
      </w:r>
      <w:r w:rsidRPr="00751E35">
        <w:rPr>
          <w:szCs w:val="28"/>
        </w:rPr>
        <w:t xml:space="preserve">đi làm tại thực địa </w:t>
      </w:r>
      <w:r w:rsidRPr="00751E35">
        <w:rPr>
          <w:bCs/>
          <w:iCs/>
          <w:szCs w:val="28"/>
        </w:rPr>
        <w:t>theo quy định pháp luật về Danh mục nghề, công việc nặng nhọc, độc hại, nguy hiểm và nghề, công việc đặc biệt nặng nhọc, độc hại, nguy hiểm</w:t>
      </w:r>
      <w:r w:rsidRPr="00751E35">
        <w:rPr>
          <w:szCs w:val="28"/>
        </w:rPr>
        <w:t>.</w:t>
      </w:r>
    </w:p>
    <w:p w14:paraId="2AEB35ED" w14:textId="2A5BCA1A"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rPr>
        <w:t>4 là</w:t>
      </w:r>
      <w:r w:rsidRPr="00751E35">
        <w:rPr>
          <w:szCs w:val="28"/>
          <w:lang w:val="vi-VN"/>
        </w:rPr>
        <w:t xml:space="preserve"> </w:t>
      </w:r>
      <w:r w:rsidRPr="00751E35">
        <w:rPr>
          <w:szCs w:val="28"/>
        </w:rPr>
        <w:t>b</w:t>
      </w:r>
      <w:r w:rsidRPr="00751E35">
        <w:rPr>
          <w:szCs w:val="28"/>
          <w:lang w:val="vi-VN"/>
        </w:rPr>
        <w:t xml:space="preserve">ảo hiểm xã hội, </w:t>
      </w:r>
      <w:r w:rsidRPr="00751E35">
        <w:rPr>
          <w:szCs w:val="28"/>
        </w:rPr>
        <w:t xml:space="preserve">bảo hiểm </w:t>
      </w:r>
      <w:r w:rsidRPr="00751E35">
        <w:rPr>
          <w:szCs w:val="28"/>
          <w:lang w:val="vi-VN"/>
        </w:rPr>
        <w:t xml:space="preserve">y tế, </w:t>
      </w:r>
      <w:r w:rsidRPr="00751E35">
        <w:rPr>
          <w:szCs w:val="28"/>
        </w:rPr>
        <w:t xml:space="preserve">bảo hiểm </w:t>
      </w:r>
      <w:r w:rsidRPr="00751E35">
        <w:rPr>
          <w:szCs w:val="28"/>
          <w:lang w:val="vi-VN"/>
        </w:rPr>
        <w:t xml:space="preserve">thất nghiệp, </w:t>
      </w:r>
      <w:r w:rsidRPr="00751E35">
        <w:rPr>
          <w:szCs w:val="28"/>
        </w:rPr>
        <w:t xml:space="preserve">kinh phí </w:t>
      </w:r>
      <w:r w:rsidRPr="00751E35">
        <w:rPr>
          <w:szCs w:val="28"/>
          <w:lang w:val="vi-VN"/>
        </w:rPr>
        <w:t>công đoàn do đơn vị sử dụng lao động đóng</w:t>
      </w:r>
      <w:r w:rsidRPr="00751E35">
        <w:rPr>
          <w:szCs w:val="28"/>
        </w:rPr>
        <w:t xml:space="preserve"> </w:t>
      </w:r>
      <w:r w:rsidRPr="00751E35">
        <w:rPr>
          <w:szCs w:val="28"/>
          <w:lang w:val="vi-VN"/>
        </w:rPr>
        <w:t xml:space="preserve">theo quy định hiện </w:t>
      </w:r>
      <w:r w:rsidRPr="00751E35">
        <w:rPr>
          <w:szCs w:val="28"/>
        </w:rPr>
        <w:t>hành.</w:t>
      </w:r>
    </w:p>
    <w:p w14:paraId="1C80902E" w14:textId="662B733B" w:rsidR="00615F6A" w:rsidRPr="00751E35" w:rsidRDefault="00615F6A" w:rsidP="00615F6A">
      <w:pPr>
        <w:snapToGrid w:val="0"/>
        <w:spacing w:before="120" w:after="120" w:line="240" w:lineRule="auto"/>
        <w:ind w:firstLine="567"/>
        <w:jc w:val="both"/>
        <w:rPr>
          <w:szCs w:val="28"/>
          <w:lang w:val="vi-VN"/>
        </w:rPr>
      </w:pPr>
      <w:r w:rsidRPr="00751E35">
        <w:rPr>
          <w:szCs w:val="28"/>
          <w:lang w:val="vi-VN"/>
        </w:rPr>
        <w:t xml:space="preserve">- </w:t>
      </w:r>
      <w:r w:rsidR="00C82991">
        <w:rPr>
          <w:szCs w:val="28"/>
        </w:rPr>
        <w:t>K</w:t>
      </w:r>
      <w:r w:rsidRPr="00751E35">
        <w:rPr>
          <w:szCs w:val="28"/>
          <w:lang w:val="vi-VN"/>
        </w:rPr>
        <w:t>5</w:t>
      </w:r>
      <w:r w:rsidRPr="00751E35">
        <w:rPr>
          <w:szCs w:val="28"/>
        </w:rPr>
        <w:t xml:space="preserve"> là</w:t>
      </w:r>
      <w:r w:rsidRPr="00751E35">
        <w:rPr>
          <w:szCs w:val="28"/>
          <w:lang w:val="vi-VN"/>
        </w:rPr>
        <w:t xml:space="preserve"> </w:t>
      </w:r>
      <w:r w:rsidRPr="00751E35">
        <w:rPr>
          <w:szCs w:val="28"/>
        </w:rPr>
        <w:t>h</w:t>
      </w:r>
      <w:r w:rsidRPr="00751E35">
        <w:rPr>
          <w:szCs w:val="28"/>
          <w:lang w:val="vi-VN"/>
        </w:rPr>
        <w:t>ệ số khó khăn do yếu tố địa hình, địa vật, giao thông đi lại ảnh hưởng đến mức tiêu hao lao động thực địa trong</w:t>
      </w:r>
      <w:r w:rsidRPr="00751E35">
        <w:rPr>
          <w:szCs w:val="28"/>
        </w:rPr>
        <w:t xml:space="preserve"> khai thác gỗ và thực vật rừng ngoài gỗ</w:t>
      </w:r>
      <w:r w:rsidRPr="00751E35">
        <w:rPr>
          <w:szCs w:val="28"/>
          <w:lang w:val="vi-VN"/>
        </w:rPr>
        <w:t xml:space="preserve"> </w:t>
      </w:r>
      <w:r w:rsidRPr="00751E35">
        <w:rPr>
          <w:szCs w:val="28"/>
        </w:rPr>
        <w:t>theo</w:t>
      </w:r>
      <w:r w:rsidRPr="00751E35">
        <w:rPr>
          <w:szCs w:val="28"/>
          <w:lang w:val="vi-VN"/>
        </w:rPr>
        <w:t xml:space="preserve"> Thông tư liên tịch số </w:t>
      </w:r>
      <w:hyperlink r:id="rId11" w:tgtFrame="_blank" w:history="1">
        <w:r w:rsidRPr="00751E35">
          <w:rPr>
            <w:szCs w:val="28"/>
            <w:lang w:val="vi-VN"/>
          </w:rPr>
          <w:t>11/2005/TTLT-BNV-BLĐTBXH-BTC-UBDT</w:t>
        </w:r>
      </w:hyperlink>
      <w:r w:rsidRPr="00751E35">
        <w:rPr>
          <w:szCs w:val="28"/>
          <w:lang w:val="vi-VN"/>
        </w:rPr>
        <w:t xml:space="preserve"> ngày 05 tháng 01 năm 2005 của Bộ Nội vụ, Bộ Lao động - Thương binh và Xã hội, Ủy </w:t>
      </w:r>
      <w:r w:rsidRPr="00751E35">
        <w:rPr>
          <w:szCs w:val="28"/>
          <w:lang w:val="vi-VN"/>
        </w:rPr>
        <w:lastRenderedPageBreak/>
        <w:t>ban Dân tộc hướng dẫn thực hiện chế độ phụ cấp khu vực,</w:t>
      </w:r>
      <w:r w:rsidRPr="00751E35">
        <w:rPr>
          <w:szCs w:val="28"/>
        </w:rPr>
        <w:t xml:space="preserve"> được sửa đổi, bổ sung bởi </w:t>
      </w:r>
      <w:r w:rsidR="00CF5D05" w:rsidRPr="008F3206">
        <w:rPr>
          <w:szCs w:val="28"/>
        </w:rPr>
        <w:t>Thông tư số 15/2026</w:t>
      </w:r>
      <w:r w:rsidRPr="008F3206">
        <w:rPr>
          <w:szCs w:val="28"/>
        </w:rPr>
        <w:t>/TT-BNV.</w:t>
      </w:r>
      <w:r w:rsidRPr="00751E35">
        <w:rPr>
          <w:szCs w:val="28"/>
        </w:rPr>
        <w:t xml:space="preserve"> Theo đó,</w:t>
      </w:r>
      <w:r w:rsidRPr="00751E35">
        <w:rPr>
          <w:szCs w:val="28"/>
          <w:lang w:val="vi-VN"/>
        </w:rPr>
        <w:t xml:space="preserve"> </w:t>
      </w:r>
      <w:r w:rsidRPr="00751E35">
        <w:rPr>
          <w:szCs w:val="28"/>
        </w:rPr>
        <w:t>H</w:t>
      </w:r>
      <w:r w:rsidRPr="00751E35">
        <w:rPr>
          <w:szCs w:val="28"/>
          <w:lang w:val="vi-VN"/>
        </w:rPr>
        <w:t>5 được xác định như sau:</w:t>
      </w:r>
    </w:p>
    <w:p w14:paraId="0B27E857" w14:textId="6901BBD9"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lang w:val="vi-VN"/>
        </w:rPr>
        <w:t>5 = 1,0: áp dụng cho công tác thực địa</w:t>
      </w:r>
      <w:r w:rsidRPr="00751E35">
        <w:rPr>
          <w:szCs w:val="28"/>
        </w:rPr>
        <w:t xml:space="preserve"> khai thác gỗ, thực vật rừng ngoài gỗ </w:t>
      </w:r>
      <w:r w:rsidRPr="00751E35">
        <w:rPr>
          <w:szCs w:val="28"/>
          <w:lang w:val="vi-VN"/>
        </w:rPr>
        <w:t>tại cấp xã có hệ số phụ cấp khu vực từ 0 đến 0,2</w:t>
      </w:r>
      <w:r w:rsidRPr="00751E35">
        <w:rPr>
          <w:szCs w:val="28"/>
        </w:rPr>
        <w:t>.</w:t>
      </w:r>
    </w:p>
    <w:p w14:paraId="15090ADB" w14:textId="79A69B9D"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lang w:val="vi-VN"/>
        </w:rPr>
        <w:t xml:space="preserve">5 = 1,2: áp dụng cho công tác thực địa </w:t>
      </w:r>
      <w:r w:rsidRPr="00751E35">
        <w:rPr>
          <w:szCs w:val="28"/>
        </w:rPr>
        <w:t xml:space="preserve">khai thác gỗ, thực vật rừng ngoài gỗ </w:t>
      </w:r>
      <w:r w:rsidRPr="00751E35">
        <w:rPr>
          <w:szCs w:val="28"/>
          <w:lang w:val="vi-VN"/>
        </w:rPr>
        <w:t>tại cấp xã có hệ số phụ cấp khu vực từ 0,3 đến 0,5</w:t>
      </w:r>
      <w:r w:rsidRPr="00751E35">
        <w:rPr>
          <w:szCs w:val="28"/>
        </w:rPr>
        <w:t>.</w:t>
      </w:r>
    </w:p>
    <w:p w14:paraId="16F21E58" w14:textId="09DAEAE9"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lang w:val="vi-VN"/>
        </w:rPr>
        <w:t xml:space="preserve">5 = 1,4: áp dụng cho công tác thực địa </w:t>
      </w:r>
      <w:r w:rsidRPr="00751E35">
        <w:rPr>
          <w:szCs w:val="28"/>
        </w:rPr>
        <w:t>khai thác gỗ, thực vật rừng ngoài gỗ</w:t>
      </w:r>
      <w:r w:rsidRPr="00751E35">
        <w:rPr>
          <w:szCs w:val="28"/>
          <w:lang w:val="vi-VN"/>
        </w:rPr>
        <w:t xml:space="preserve"> tại cấp xã có hệ số phụ cấp khu vực lớn hơn 0,5</w:t>
      </w:r>
      <w:r w:rsidRPr="00751E35">
        <w:rPr>
          <w:szCs w:val="28"/>
        </w:rPr>
        <w:t>.</w:t>
      </w:r>
    </w:p>
    <w:p w14:paraId="6182E4F1" w14:textId="00B75CF1" w:rsidR="00615F6A" w:rsidRPr="00751E35" w:rsidRDefault="00615F6A" w:rsidP="00615F6A">
      <w:pPr>
        <w:snapToGrid w:val="0"/>
        <w:spacing w:before="120" w:after="120" w:line="240" w:lineRule="auto"/>
        <w:ind w:firstLine="567"/>
        <w:jc w:val="both"/>
        <w:rPr>
          <w:szCs w:val="28"/>
        </w:rPr>
      </w:pPr>
      <w:r w:rsidRPr="00751E35">
        <w:rPr>
          <w:szCs w:val="28"/>
          <w:lang w:val="vi-VN"/>
        </w:rPr>
        <w:t xml:space="preserve">- </w:t>
      </w:r>
      <w:r w:rsidR="00C82991">
        <w:rPr>
          <w:szCs w:val="28"/>
        </w:rPr>
        <w:t>K</w:t>
      </w:r>
      <w:r w:rsidRPr="00751E35">
        <w:rPr>
          <w:szCs w:val="28"/>
          <w:lang w:val="vi-VN"/>
        </w:rPr>
        <w:t>6</w:t>
      </w:r>
      <w:r w:rsidRPr="00751E35">
        <w:rPr>
          <w:szCs w:val="28"/>
        </w:rPr>
        <w:t xml:space="preserve"> là</w:t>
      </w:r>
      <w:r w:rsidRPr="00751E35">
        <w:rPr>
          <w:szCs w:val="28"/>
          <w:lang w:val="vi-VN"/>
        </w:rPr>
        <w:t xml:space="preserve"> mức lao động kỹ thuật nghỉ việc do thời tiết của lao động kỹ thuật thực địa được tính thêm 25% mức thực địa (</w:t>
      </w:r>
      <w:r w:rsidRPr="00751E35">
        <w:rPr>
          <w:szCs w:val="28"/>
        </w:rPr>
        <w:t>H</w:t>
      </w:r>
      <w:r w:rsidRPr="00751E35">
        <w:rPr>
          <w:szCs w:val="28"/>
          <w:lang w:val="vi-VN"/>
        </w:rPr>
        <w:t xml:space="preserve">6 = 1,25 nếu là công thực địa; </w:t>
      </w:r>
      <w:r w:rsidRPr="00751E35">
        <w:rPr>
          <w:szCs w:val="28"/>
        </w:rPr>
        <w:t>H</w:t>
      </w:r>
      <w:r w:rsidRPr="00751E35">
        <w:rPr>
          <w:szCs w:val="28"/>
          <w:lang w:val="vi-VN"/>
        </w:rPr>
        <w:t>6 = 1,0 nếu là công nội nghiệp)</w:t>
      </w:r>
      <w:r w:rsidRPr="00751E35">
        <w:rPr>
          <w:szCs w:val="28"/>
        </w:rPr>
        <w:t>.</w:t>
      </w:r>
    </w:p>
    <w:p w14:paraId="7595DC9F" w14:textId="7824BBC7" w:rsidR="00615F6A" w:rsidRPr="00751E35" w:rsidRDefault="00965E75" w:rsidP="00615F6A">
      <w:pPr>
        <w:spacing w:before="120" w:after="120" w:line="240" w:lineRule="auto"/>
        <w:ind w:firstLine="567"/>
        <w:jc w:val="both"/>
        <w:rPr>
          <w:b/>
          <w:szCs w:val="28"/>
        </w:rPr>
      </w:pPr>
      <w:r>
        <w:rPr>
          <w:b/>
          <w:szCs w:val="28"/>
        </w:rPr>
        <w:t>7</w:t>
      </w:r>
      <w:r w:rsidR="00615F6A" w:rsidRPr="00751E35">
        <w:rPr>
          <w:b/>
          <w:szCs w:val="28"/>
          <w:lang w:val="vi-VN"/>
        </w:rPr>
        <w:t xml:space="preserve">. </w:t>
      </w:r>
      <w:r w:rsidR="00615F6A" w:rsidRPr="00751E35">
        <w:rPr>
          <w:b/>
          <w:spacing w:val="-8"/>
          <w:szCs w:val="28"/>
        </w:rPr>
        <w:t>T</w:t>
      </w:r>
      <w:r w:rsidR="00615F6A" w:rsidRPr="00751E35">
        <w:rPr>
          <w:b/>
          <w:spacing w:val="-8"/>
          <w:szCs w:val="28"/>
          <w:lang w:val="vi-VN"/>
        </w:rPr>
        <w:t xml:space="preserve">ổng chi phí cho một </w:t>
      </w:r>
      <w:r w:rsidR="00615F6A" w:rsidRPr="00751E35">
        <w:rPr>
          <w:b/>
          <w:spacing w:val="-8"/>
          <w:szCs w:val="28"/>
        </w:rPr>
        <w:t>phương</w:t>
      </w:r>
      <w:r w:rsidR="00615F6A" w:rsidRPr="00751E35">
        <w:rPr>
          <w:b/>
          <w:spacing w:val="-8"/>
          <w:szCs w:val="28"/>
          <w:lang w:val="vi-VN"/>
        </w:rPr>
        <w:t xml:space="preserve"> án/nhiệm vụ</w:t>
      </w:r>
      <w:r w:rsidR="00615F6A" w:rsidRPr="00751E35">
        <w:rPr>
          <w:b/>
          <w:spacing w:val="-8"/>
          <w:szCs w:val="28"/>
        </w:rPr>
        <w:t xml:space="preserve"> khai thác gỗ và thực vật rừng ngoài gỗ </w:t>
      </w:r>
      <w:r w:rsidR="00615F6A" w:rsidRPr="00751E35">
        <w:rPr>
          <w:b/>
          <w:spacing w:val="-8"/>
          <w:szCs w:val="28"/>
          <w:lang w:val="vi-VN"/>
        </w:rPr>
        <w:t>(T)</w:t>
      </w:r>
      <w:r w:rsidR="00615F6A" w:rsidRPr="00751E35">
        <w:rPr>
          <w:b/>
          <w:spacing w:val="-4"/>
          <w:szCs w:val="28"/>
          <w:lang w:val="vi-VN"/>
        </w:rPr>
        <w:t xml:space="preserve"> </w:t>
      </w:r>
    </w:p>
    <w:p w14:paraId="113DAF42" w14:textId="77777777" w:rsidR="00615F6A" w:rsidRPr="00751E35" w:rsidRDefault="00615F6A" w:rsidP="00615F6A">
      <w:pPr>
        <w:spacing w:before="120" w:after="120"/>
        <w:ind w:firstLine="567"/>
        <w:jc w:val="center"/>
        <w:rPr>
          <w:szCs w:val="28"/>
          <w:lang w:val="fr-FR"/>
        </w:rPr>
      </w:pPr>
      <w:r w:rsidRPr="00751E35">
        <w:rPr>
          <w:szCs w:val="28"/>
          <w:lang w:val="fr-FR"/>
        </w:rPr>
        <w:t>T=T1+T2+VAT</w:t>
      </w:r>
    </w:p>
    <w:p w14:paraId="0679353F" w14:textId="77777777" w:rsidR="00615F6A" w:rsidRPr="00751E35" w:rsidRDefault="00615F6A" w:rsidP="00615F6A">
      <w:pPr>
        <w:spacing w:before="120" w:after="120" w:line="240" w:lineRule="auto"/>
        <w:ind w:firstLine="567"/>
        <w:rPr>
          <w:szCs w:val="28"/>
          <w:u w:val="single"/>
          <w:lang w:val="fr-FR"/>
        </w:rPr>
      </w:pPr>
      <w:r w:rsidRPr="00751E35">
        <w:rPr>
          <w:szCs w:val="28"/>
          <w:u w:val="single"/>
          <w:lang w:val="fr-FR"/>
        </w:rPr>
        <w:t>Trong đó:</w:t>
      </w:r>
    </w:p>
    <w:p w14:paraId="72FC6330" w14:textId="77777777" w:rsidR="00615F6A" w:rsidRPr="00751E35" w:rsidRDefault="00615F6A" w:rsidP="00615F6A">
      <w:pPr>
        <w:spacing w:before="120" w:after="120" w:line="240" w:lineRule="auto"/>
        <w:ind w:left="720" w:firstLine="567"/>
        <w:rPr>
          <w:szCs w:val="28"/>
          <w:lang w:val="fr-FR"/>
        </w:rPr>
      </w:pPr>
      <w:r w:rsidRPr="00751E35">
        <w:rPr>
          <w:szCs w:val="28"/>
          <w:lang w:val="fr-FR"/>
        </w:rPr>
        <w:t>- T1: chi phí thực hiện dự án/nhiệm vụ.</w:t>
      </w:r>
    </w:p>
    <w:p w14:paraId="57761635" w14:textId="77777777" w:rsidR="00615F6A" w:rsidRPr="00751E35" w:rsidRDefault="00615F6A" w:rsidP="00615F6A">
      <w:pPr>
        <w:spacing w:before="120" w:after="120" w:line="240" w:lineRule="auto"/>
        <w:ind w:left="720" w:firstLine="567"/>
        <w:rPr>
          <w:szCs w:val="28"/>
          <w:lang w:val="fr-FR"/>
        </w:rPr>
      </w:pPr>
      <w:r w:rsidRPr="00751E35">
        <w:rPr>
          <w:szCs w:val="28"/>
          <w:lang w:val="fr-FR"/>
        </w:rPr>
        <w:t>- T2: chi phí quản lý dự án/nhiệm vụ của chủ đầu tư.</w:t>
      </w:r>
    </w:p>
    <w:p w14:paraId="683ECD23" w14:textId="77777777" w:rsidR="00615F6A" w:rsidRPr="00751E35" w:rsidRDefault="00615F6A" w:rsidP="00615F6A">
      <w:pPr>
        <w:spacing w:before="120" w:after="120" w:line="240" w:lineRule="auto"/>
        <w:ind w:left="720" w:firstLine="567"/>
        <w:rPr>
          <w:szCs w:val="28"/>
          <w:lang w:val="fr-FR"/>
        </w:rPr>
      </w:pPr>
      <w:r w:rsidRPr="00751E35">
        <w:rPr>
          <w:szCs w:val="28"/>
          <w:lang w:val="fr-FR"/>
        </w:rPr>
        <w:t>- VAT: thuế giá trị gia tăng.</w:t>
      </w:r>
    </w:p>
    <w:p w14:paraId="4C50A868"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a) Chi phí thực hiện dự án/nhiệm vụ (T1)</w:t>
      </w:r>
    </w:p>
    <w:p w14:paraId="4D597ED0" w14:textId="77777777" w:rsidR="00615F6A" w:rsidRPr="00751E35" w:rsidRDefault="00615F6A" w:rsidP="00615F6A">
      <w:pPr>
        <w:spacing w:before="120" w:after="120"/>
        <w:ind w:firstLine="567"/>
        <w:jc w:val="center"/>
        <w:rPr>
          <w:szCs w:val="28"/>
          <w:lang w:val="fr-FR"/>
        </w:rPr>
      </w:pPr>
      <w:r w:rsidRPr="00751E35">
        <w:rPr>
          <w:szCs w:val="28"/>
          <w:lang w:val="fr-FR"/>
        </w:rPr>
        <w:t>T1= P1+P2+P3+ P4+P5+ P6+ P7+P8+P9</w:t>
      </w:r>
    </w:p>
    <w:p w14:paraId="7D62D404" w14:textId="77777777" w:rsidR="00615F6A" w:rsidRPr="00751E35" w:rsidRDefault="00615F6A" w:rsidP="00615F6A">
      <w:pPr>
        <w:spacing w:before="120" w:after="120" w:line="240" w:lineRule="auto"/>
        <w:ind w:firstLine="567"/>
        <w:jc w:val="both"/>
        <w:rPr>
          <w:szCs w:val="28"/>
          <w:u w:val="single"/>
          <w:lang w:val="fr-FR"/>
        </w:rPr>
      </w:pPr>
      <w:r w:rsidRPr="00751E35">
        <w:rPr>
          <w:szCs w:val="28"/>
          <w:u w:val="single"/>
          <w:lang w:val="fr-FR"/>
        </w:rPr>
        <w:t>Trong đó:</w:t>
      </w:r>
    </w:p>
    <w:p w14:paraId="536C9137"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P1: tiền công cho công tác thực địa.</w:t>
      </w:r>
    </w:p>
    <w:p w14:paraId="070BDD40" w14:textId="77777777" w:rsidR="00615F6A" w:rsidRPr="00751E35" w:rsidRDefault="00615F6A" w:rsidP="00615F6A">
      <w:pPr>
        <w:spacing w:before="120" w:after="120"/>
        <w:ind w:firstLine="567"/>
        <w:jc w:val="both"/>
        <w:rPr>
          <w:szCs w:val="28"/>
          <w:lang w:val="fr-FR"/>
        </w:rPr>
      </w:pPr>
      <w:r w:rsidRPr="00751E35">
        <w:rPr>
          <w:szCs w:val="28"/>
          <w:lang w:val="fr-FR"/>
        </w:rPr>
        <w:tab/>
      </w:r>
      <m:oMath>
        <m:r>
          <m:rPr>
            <m:sty m:val="p"/>
          </m:rPr>
          <w:rPr>
            <w:rFonts w:ascii="Cambria Math" w:hAnsi="Cambria Math"/>
            <w:szCs w:val="28"/>
            <w:lang w:val="fr-FR"/>
          </w:rPr>
          <m:t>P1</m:t>
        </m:r>
        <m:r>
          <w:rPr>
            <w:rFonts w:ascii="Cambria Math" w:eastAsia="Cambria Math" w:hAnsi="Cambria Math"/>
            <w:szCs w:val="28"/>
            <w:lang w:val="fr-FR"/>
          </w:rPr>
          <m:t>=</m:t>
        </m:r>
        <m:nary>
          <m:naryPr>
            <m:chr m:val="∑"/>
            <m:grow m:val="1"/>
            <m:ctrlPr>
              <w:rPr>
                <w:rFonts w:ascii="Cambria Math" w:hAnsi="Cambria Math"/>
                <w:szCs w:val="28"/>
                <w:lang w:val="fr-FR"/>
              </w:rPr>
            </m:ctrlPr>
          </m:naryPr>
          <m:sub>
            <m:r>
              <w:rPr>
                <w:rFonts w:ascii="Cambria Math" w:eastAsia="Cambria Math" w:hAnsi="Cambria Math"/>
                <w:szCs w:val="28"/>
                <w:lang w:val="fr-FR"/>
              </w:rPr>
              <m:t>k=1</m:t>
            </m:r>
          </m:sub>
          <m:sup>
            <m:r>
              <w:rPr>
                <w:rFonts w:ascii="Cambria Math" w:eastAsia="Cambria Math" w:hAnsi="Cambria Math"/>
                <w:szCs w:val="28"/>
                <w:lang w:val="fr-FR"/>
              </w:rPr>
              <m:t>n</m:t>
            </m:r>
          </m:sup>
          <m:e>
            <m:r>
              <w:rPr>
                <w:rFonts w:ascii="Cambria Math" w:hAnsi="Cambria Math"/>
                <w:szCs w:val="28"/>
                <w:lang w:val="fr-FR"/>
              </w:rPr>
              <m:t>N(k)*Tn</m:t>
            </m:r>
          </m:e>
        </m:nary>
        <m:r>
          <w:rPr>
            <w:rFonts w:ascii="Cambria Math" w:hAnsi="Cambria Math"/>
            <w:szCs w:val="28"/>
            <w:lang w:val="fr-FR"/>
          </w:rPr>
          <m:t>(k)</m:t>
        </m:r>
      </m:oMath>
    </w:p>
    <w:p w14:paraId="6D3393CC"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ab/>
        <w:t>Trong đó: </w:t>
      </w:r>
      <w:r w:rsidRPr="00751E35">
        <w:rPr>
          <w:szCs w:val="28"/>
          <w:lang w:val="fr-FR"/>
        </w:rPr>
        <w:tab/>
        <w:t>: N(k) là tổng số ngày công cho công việc k;</w:t>
      </w:r>
    </w:p>
    <w:p w14:paraId="6EB9F81C"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ab/>
      </w:r>
      <w:r w:rsidRPr="00751E35">
        <w:rPr>
          <w:szCs w:val="28"/>
          <w:lang w:val="fr-FR"/>
        </w:rPr>
        <w:tab/>
      </w:r>
      <w:r w:rsidRPr="00751E35">
        <w:rPr>
          <w:szCs w:val="28"/>
          <w:lang w:val="fr-FR"/>
        </w:rPr>
        <w:tab/>
        <w:t>: Tn(k) Là chi phí ngày công lao động cho công việc k.</w:t>
      </w:r>
    </w:p>
    <w:p w14:paraId="6F7045E0"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P2: chi phí công làm lán trại : P2≤ P1* 2%.</w:t>
      </w:r>
    </w:p>
    <w:p w14:paraId="41359E62"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P3: tiền công cho công tác nội nghiệp.</w:t>
      </w:r>
    </w:p>
    <w:p w14:paraId="4109E0C1" w14:textId="77777777" w:rsidR="00615F6A" w:rsidRPr="00751E35" w:rsidRDefault="00615F6A" w:rsidP="00615F6A">
      <w:pPr>
        <w:spacing w:before="120" w:after="120"/>
        <w:ind w:firstLine="567"/>
        <w:jc w:val="both"/>
        <w:rPr>
          <w:szCs w:val="28"/>
          <w:lang w:val="fr-FR"/>
        </w:rPr>
      </w:pPr>
      <w:r w:rsidRPr="00751E35">
        <w:rPr>
          <w:szCs w:val="28"/>
          <w:lang w:val="fr-FR"/>
        </w:rPr>
        <w:tab/>
      </w:r>
      <m:oMath>
        <m:r>
          <m:rPr>
            <m:sty m:val="p"/>
          </m:rPr>
          <w:rPr>
            <w:rFonts w:ascii="Cambria Math" w:hAnsi="Cambria Math"/>
            <w:szCs w:val="28"/>
            <w:lang w:val="fr-FR"/>
          </w:rPr>
          <m:t>P3</m:t>
        </m:r>
        <m:r>
          <w:rPr>
            <w:rFonts w:ascii="Cambria Math" w:eastAsia="Cambria Math" w:hAnsi="Cambria Math"/>
            <w:szCs w:val="28"/>
            <w:lang w:val="fr-FR"/>
          </w:rPr>
          <m:t>=</m:t>
        </m:r>
        <m:nary>
          <m:naryPr>
            <m:chr m:val="∑"/>
            <m:grow m:val="1"/>
            <m:ctrlPr>
              <w:rPr>
                <w:rFonts w:ascii="Cambria Math" w:hAnsi="Cambria Math"/>
                <w:szCs w:val="28"/>
                <w:lang w:val="fr-FR"/>
              </w:rPr>
            </m:ctrlPr>
          </m:naryPr>
          <m:sub>
            <m:r>
              <w:rPr>
                <w:rFonts w:ascii="Cambria Math" w:eastAsia="Cambria Math" w:hAnsi="Cambria Math"/>
                <w:szCs w:val="28"/>
                <w:lang w:val="fr-FR"/>
              </w:rPr>
              <m:t>k=1</m:t>
            </m:r>
          </m:sub>
          <m:sup>
            <m:r>
              <w:rPr>
                <w:rFonts w:ascii="Cambria Math" w:eastAsia="Cambria Math" w:hAnsi="Cambria Math"/>
                <w:szCs w:val="28"/>
                <w:lang w:val="fr-FR"/>
              </w:rPr>
              <m:t>n</m:t>
            </m:r>
          </m:sup>
          <m:e>
            <m:r>
              <w:rPr>
                <w:rFonts w:ascii="Cambria Math" w:hAnsi="Cambria Math"/>
                <w:szCs w:val="28"/>
                <w:lang w:val="fr-FR"/>
              </w:rPr>
              <m:t>N(k)*Tn</m:t>
            </m:r>
          </m:e>
        </m:nary>
        <m:r>
          <w:rPr>
            <w:rFonts w:ascii="Cambria Math" w:hAnsi="Cambria Math"/>
            <w:szCs w:val="28"/>
            <w:lang w:val="fr-FR"/>
          </w:rPr>
          <m:t>(k)</m:t>
        </m:r>
      </m:oMath>
    </w:p>
    <w:p w14:paraId="33002D12"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ab/>
        <w:t>Trong đó </w:t>
      </w:r>
      <w:r w:rsidRPr="00751E35">
        <w:rPr>
          <w:szCs w:val="28"/>
          <w:lang w:val="fr-FR"/>
        </w:rPr>
        <w:tab/>
        <w:t>: N(k) là tổng số ngày công cho công việc k;</w:t>
      </w:r>
    </w:p>
    <w:p w14:paraId="28CDE707"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ab/>
      </w:r>
      <w:r w:rsidRPr="00751E35">
        <w:rPr>
          <w:szCs w:val="28"/>
          <w:lang w:val="fr-FR"/>
        </w:rPr>
        <w:tab/>
      </w:r>
      <w:r w:rsidRPr="00751E35">
        <w:rPr>
          <w:szCs w:val="28"/>
          <w:lang w:val="fr-FR"/>
        </w:rPr>
        <w:tab/>
        <w:t>: Tn(k) Là chi phí ngày công lao động cho công việc k.</w:t>
      </w:r>
    </w:p>
    <w:p w14:paraId="7E24C910"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P4: chi phí phục vụ: P4≤ (P1+P2+P3)* 6,7%</w:t>
      </w:r>
    </w:p>
    <w:p w14:paraId="64425CA0"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xml:space="preserve">- </w:t>
      </w:r>
      <w:r w:rsidRPr="00751E35">
        <w:rPr>
          <w:spacing w:val="-4"/>
          <w:szCs w:val="28"/>
          <w:lang w:val="fr-FR"/>
        </w:rPr>
        <w:t>P5: chi phí quản lý của đơn vị thực hiện:</w:t>
      </w:r>
      <w:r w:rsidRPr="00751E35">
        <w:rPr>
          <w:spacing w:val="-4"/>
          <w:szCs w:val="28"/>
          <w:lang w:val="vi-VN"/>
        </w:rPr>
        <w:t xml:space="preserve"> </w:t>
      </w:r>
      <w:r w:rsidRPr="00751E35">
        <w:rPr>
          <w:spacing w:val="-4"/>
          <w:szCs w:val="28"/>
          <w:lang w:val="fr-FR"/>
        </w:rPr>
        <w:t>P5≤ (P1+P2+P3+P4) * 12%</w:t>
      </w:r>
    </w:p>
    <w:p w14:paraId="60E86307" w14:textId="77777777" w:rsidR="00615F6A" w:rsidRPr="00751E35" w:rsidRDefault="00615F6A" w:rsidP="00615F6A">
      <w:pPr>
        <w:spacing w:before="120" w:after="120" w:line="240" w:lineRule="auto"/>
        <w:ind w:firstLine="567"/>
        <w:jc w:val="both"/>
        <w:rPr>
          <w:szCs w:val="28"/>
          <w:lang w:val="vi-VN"/>
        </w:rPr>
      </w:pPr>
      <w:r w:rsidRPr="00751E35">
        <w:rPr>
          <w:szCs w:val="28"/>
          <w:lang w:val="fr-FR"/>
        </w:rPr>
        <w:t xml:space="preserve">- P6: </w:t>
      </w:r>
      <w:r w:rsidRPr="00751E35">
        <w:rPr>
          <w:szCs w:val="28"/>
        </w:rPr>
        <w:t>chi phí máy móc, thiết bị</w:t>
      </w:r>
      <w:r w:rsidRPr="00751E35">
        <w:rPr>
          <w:szCs w:val="28"/>
          <w:lang w:val="fr-FR"/>
        </w:rPr>
        <w:t>: P6≤ (P1+P2+P3+P4+P5) * 5%;</w:t>
      </w:r>
    </w:p>
    <w:p w14:paraId="4E2BFBE1"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xml:space="preserve">- P7 : chi phí vật tư, dụng cụ, điện nước thông tin liên lạc: </w:t>
      </w:r>
    </w:p>
    <w:p w14:paraId="086AB5A4"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lastRenderedPageBreak/>
        <w:t xml:space="preserve">  P7≤(P1+P2+P3+P4+P5+P6) * 5%;</w:t>
      </w:r>
    </w:p>
    <w:p w14:paraId="00C71253"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 P8: các chi phí khác để thực hiện dự án (nếu có).</w:t>
      </w:r>
    </w:p>
    <w:p w14:paraId="7016A10A" w14:textId="77777777" w:rsidR="00615F6A" w:rsidRPr="00751E35" w:rsidRDefault="00615F6A" w:rsidP="00615F6A">
      <w:pPr>
        <w:spacing w:before="120" w:after="120" w:line="240" w:lineRule="auto"/>
        <w:ind w:firstLine="567"/>
        <w:rPr>
          <w:szCs w:val="28"/>
          <w:lang w:val="fr-FR"/>
        </w:rPr>
      </w:pPr>
      <w:r w:rsidRPr="00751E35">
        <w:rPr>
          <w:szCs w:val="28"/>
          <w:lang w:val="fr-FR"/>
        </w:rPr>
        <w:t>- P9: thu nhập chịu thuế tính trước:</w:t>
      </w:r>
    </w:p>
    <w:p w14:paraId="2F2CE0E4" w14:textId="77777777" w:rsidR="00615F6A" w:rsidRPr="00751E35" w:rsidRDefault="00615F6A" w:rsidP="00615F6A">
      <w:pPr>
        <w:spacing w:before="120" w:after="120" w:line="240" w:lineRule="auto"/>
        <w:ind w:firstLine="567"/>
        <w:rPr>
          <w:spacing w:val="-2"/>
          <w:szCs w:val="28"/>
          <w:lang w:val="fr-FR"/>
        </w:rPr>
      </w:pPr>
      <w:r w:rsidRPr="00751E35">
        <w:rPr>
          <w:szCs w:val="28"/>
          <w:lang w:val="fr-FR"/>
        </w:rPr>
        <w:t>P9≤ (P1+P2+P3+P4+P5+P6+P7+P8</w:t>
      </w:r>
      <w:r w:rsidRPr="00751E35">
        <w:rPr>
          <w:spacing w:val="-2"/>
          <w:szCs w:val="28"/>
          <w:lang w:val="fr-FR"/>
        </w:rPr>
        <w:t>) *5,5%.</w:t>
      </w:r>
    </w:p>
    <w:p w14:paraId="67BC4B30"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b) Chi phí quản lý dự án của chủ đầu tư (T2)</w:t>
      </w:r>
    </w:p>
    <w:p w14:paraId="3D9D71C4"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T2 là kinh phí quản lý dự án của chủ đầu tư: áp dụng theo quy định về quản lý dự án không quá 7% chi phí thực hiện nhiệm vụ (T1).</w:t>
      </w:r>
    </w:p>
    <w:p w14:paraId="5C22334F" w14:textId="77777777" w:rsidR="00615F6A" w:rsidRPr="00751E35" w:rsidRDefault="00615F6A" w:rsidP="00615F6A">
      <w:pPr>
        <w:spacing w:before="120" w:after="120" w:line="240" w:lineRule="auto"/>
        <w:ind w:firstLine="567"/>
        <w:jc w:val="both"/>
        <w:rPr>
          <w:szCs w:val="28"/>
          <w:lang w:val="fr-FR"/>
        </w:rPr>
      </w:pPr>
      <w:r w:rsidRPr="00751E35">
        <w:rPr>
          <w:szCs w:val="28"/>
          <w:lang w:val="fr-FR"/>
        </w:rPr>
        <w:t>c) Thuế giá trị gia tăng (VAT): theo quy định hiện hành.</w:t>
      </w:r>
    </w:p>
    <w:p w14:paraId="27174600" w14:textId="77777777" w:rsidR="00615F6A" w:rsidRPr="00751E35" w:rsidRDefault="00615F6A" w:rsidP="00615F6A">
      <w:pPr>
        <w:spacing w:before="120" w:after="120" w:line="240" w:lineRule="auto"/>
        <w:jc w:val="center"/>
        <w:rPr>
          <w:rFonts w:asciiTheme="majorHAnsi" w:hAnsiTheme="majorHAnsi" w:cstheme="majorHAnsi"/>
          <w:b/>
          <w:szCs w:val="28"/>
        </w:rPr>
      </w:pPr>
    </w:p>
    <w:p w14:paraId="42E541D8" w14:textId="77777777" w:rsidR="00615F6A" w:rsidRDefault="00615F6A" w:rsidP="00615F6A">
      <w:pPr>
        <w:spacing w:before="120" w:after="120" w:line="240" w:lineRule="auto"/>
        <w:jc w:val="center"/>
        <w:rPr>
          <w:b/>
          <w:szCs w:val="28"/>
        </w:rPr>
      </w:pPr>
    </w:p>
    <w:p w14:paraId="701BDF1F" w14:textId="77777777" w:rsidR="00615F6A" w:rsidRDefault="00615F6A" w:rsidP="00615F6A">
      <w:pPr>
        <w:spacing w:before="120" w:after="120" w:line="240" w:lineRule="auto"/>
        <w:jc w:val="center"/>
        <w:rPr>
          <w:b/>
          <w:szCs w:val="28"/>
        </w:rPr>
      </w:pPr>
    </w:p>
    <w:p w14:paraId="784B986D" w14:textId="77777777" w:rsidR="00615F6A" w:rsidRDefault="00615F6A" w:rsidP="00615F6A">
      <w:pPr>
        <w:spacing w:before="120" w:after="120" w:line="240" w:lineRule="auto"/>
        <w:jc w:val="center"/>
        <w:rPr>
          <w:b/>
          <w:szCs w:val="28"/>
        </w:rPr>
      </w:pPr>
    </w:p>
    <w:p w14:paraId="07238AA8" w14:textId="77777777" w:rsidR="00615F6A" w:rsidRDefault="00615F6A" w:rsidP="00615F6A">
      <w:pPr>
        <w:spacing w:before="120" w:after="120" w:line="240" w:lineRule="auto"/>
        <w:jc w:val="center"/>
        <w:rPr>
          <w:b/>
          <w:szCs w:val="28"/>
        </w:rPr>
      </w:pPr>
    </w:p>
    <w:p w14:paraId="798B08A6" w14:textId="66AD035A" w:rsidR="00615F6A" w:rsidRDefault="00615F6A" w:rsidP="00615F6A">
      <w:pPr>
        <w:spacing w:before="120" w:after="120" w:line="240" w:lineRule="auto"/>
        <w:jc w:val="center"/>
        <w:rPr>
          <w:b/>
          <w:szCs w:val="28"/>
        </w:rPr>
      </w:pPr>
    </w:p>
    <w:p w14:paraId="1666837E" w14:textId="26B3043F" w:rsidR="00D01EB9" w:rsidRDefault="00D01EB9" w:rsidP="00615F6A">
      <w:pPr>
        <w:spacing w:before="120" w:after="120" w:line="240" w:lineRule="auto"/>
        <w:jc w:val="center"/>
        <w:rPr>
          <w:b/>
          <w:szCs w:val="28"/>
        </w:rPr>
      </w:pPr>
    </w:p>
    <w:p w14:paraId="3CB6BEE0" w14:textId="0989D03B" w:rsidR="00D01EB9" w:rsidRDefault="00D01EB9" w:rsidP="00615F6A">
      <w:pPr>
        <w:spacing w:before="120" w:after="120" w:line="240" w:lineRule="auto"/>
        <w:jc w:val="center"/>
        <w:rPr>
          <w:b/>
          <w:szCs w:val="28"/>
        </w:rPr>
      </w:pPr>
    </w:p>
    <w:p w14:paraId="07060CE7" w14:textId="29EFAD86" w:rsidR="00D01EB9" w:rsidRDefault="00D01EB9" w:rsidP="00615F6A">
      <w:pPr>
        <w:spacing w:before="120" w:after="120" w:line="240" w:lineRule="auto"/>
        <w:jc w:val="center"/>
        <w:rPr>
          <w:b/>
          <w:szCs w:val="28"/>
        </w:rPr>
      </w:pPr>
    </w:p>
    <w:p w14:paraId="6AE0AFB0" w14:textId="1CCB792E" w:rsidR="00D01EB9" w:rsidRDefault="00D01EB9" w:rsidP="00615F6A">
      <w:pPr>
        <w:spacing w:before="120" w:after="120" w:line="240" w:lineRule="auto"/>
        <w:jc w:val="center"/>
        <w:rPr>
          <w:b/>
          <w:szCs w:val="28"/>
        </w:rPr>
      </w:pPr>
    </w:p>
    <w:p w14:paraId="44F4A338" w14:textId="30D5CE59" w:rsidR="00D01EB9" w:rsidRDefault="00D01EB9" w:rsidP="00615F6A">
      <w:pPr>
        <w:spacing w:before="120" w:after="120" w:line="240" w:lineRule="auto"/>
        <w:jc w:val="center"/>
        <w:rPr>
          <w:b/>
          <w:szCs w:val="28"/>
        </w:rPr>
      </w:pPr>
    </w:p>
    <w:p w14:paraId="1559F671" w14:textId="2E91E65F" w:rsidR="00D01EB9" w:rsidRDefault="00D01EB9" w:rsidP="00615F6A">
      <w:pPr>
        <w:spacing w:before="120" w:after="120" w:line="240" w:lineRule="auto"/>
        <w:jc w:val="center"/>
        <w:rPr>
          <w:b/>
          <w:szCs w:val="28"/>
        </w:rPr>
      </w:pPr>
    </w:p>
    <w:p w14:paraId="2E3F8508" w14:textId="325B4451" w:rsidR="00D01EB9" w:rsidRDefault="00D01EB9" w:rsidP="00615F6A">
      <w:pPr>
        <w:spacing w:before="120" w:after="120" w:line="240" w:lineRule="auto"/>
        <w:jc w:val="center"/>
        <w:rPr>
          <w:b/>
          <w:szCs w:val="28"/>
        </w:rPr>
      </w:pPr>
    </w:p>
    <w:p w14:paraId="7258B77C" w14:textId="42F7FB13" w:rsidR="00D01EB9" w:rsidRDefault="00D01EB9" w:rsidP="00615F6A">
      <w:pPr>
        <w:spacing w:before="120" w:after="120" w:line="240" w:lineRule="auto"/>
        <w:jc w:val="center"/>
        <w:rPr>
          <w:b/>
          <w:szCs w:val="28"/>
        </w:rPr>
      </w:pPr>
    </w:p>
    <w:p w14:paraId="3E67DAB3" w14:textId="43B7D2F5" w:rsidR="00D01EB9" w:rsidRDefault="00D01EB9" w:rsidP="00615F6A">
      <w:pPr>
        <w:spacing w:before="120" w:after="120" w:line="240" w:lineRule="auto"/>
        <w:jc w:val="center"/>
        <w:rPr>
          <w:b/>
          <w:szCs w:val="28"/>
        </w:rPr>
      </w:pPr>
    </w:p>
    <w:p w14:paraId="7E24CC4E" w14:textId="487973DC" w:rsidR="00D01EB9" w:rsidRDefault="00D01EB9" w:rsidP="00615F6A">
      <w:pPr>
        <w:spacing w:before="120" w:after="120" w:line="240" w:lineRule="auto"/>
        <w:jc w:val="center"/>
        <w:rPr>
          <w:b/>
          <w:szCs w:val="28"/>
        </w:rPr>
      </w:pPr>
    </w:p>
    <w:p w14:paraId="765E904A" w14:textId="7AC98846" w:rsidR="00D01EB9" w:rsidRDefault="00D01EB9" w:rsidP="00615F6A">
      <w:pPr>
        <w:spacing w:before="120" w:after="120" w:line="240" w:lineRule="auto"/>
        <w:jc w:val="center"/>
        <w:rPr>
          <w:b/>
          <w:szCs w:val="28"/>
        </w:rPr>
      </w:pPr>
    </w:p>
    <w:p w14:paraId="207DDD04" w14:textId="75977987" w:rsidR="00D01EB9" w:rsidRDefault="00D01EB9" w:rsidP="00615F6A">
      <w:pPr>
        <w:spacing w:before="120" w:after="120" w:line="240" w:lineRule="auto"/>
        <w:jc w:val="center"/>
        <w:rPr>
          <w:b/>
          <w:szCs w:val="28"/>
        </w:rPr>
      </w:pPr>
    </w:p>
    <w:p w14:paraId="4F1E1918" w14:textId="77777777" w:rsidR="00D01EB9" w:rsidRDefault="00D01EB9" w:rsidP="00615F6A">
      <w:pPr>
        <w:spacing w:before="120" w:after="120" w:line="240" w:lineRule="auto"/>
        <w:jc w:val="center"/>
        <w:rPr>
          <w:b/>
          <w:szCs w:val="28"/>
        </w:rPr>
      </w:pPr>
    </w:p>
    <w:p w14:paraId="65D7BC4B" w14:textId="77777777" w:rsidR="00615F6A" w:rsidRDefault="00615F6A" w:rsidP="00615F6A">
      <w:pPr>
        <w:spacing w:before="120" w:after="120" w:line="240" w:lineRule="auto"/>
        <w:jc w:val="center"/>
        <w:rPr>
          <w:b/>
          <w:szCs w:val="28"/>
        </w:rPr>
      </w:pPr>
    </w:p>
    <w:p w14:paraId="7A50DCF0" w14:textId="77777777" w:rsidR="008C09EB" w:rsidRDefault="008C09EB" w:rsidP="00615F6A">
      <w:pPr>
        <w:spacing w:before="120" w:after="120" w:line="240" w:lineRule="auto"/>
        <w:jc w:val="center"/>
        <w:rPr>
          <w:b/>
          <w:szCs w:val="28"/>
        </w:rPr>
      </w:pPr>
    </w:p>
    <w:p w14:paraId="1EA0DA49" w14:textId="3AE29856" w:rsidR="008C09EB" w:rsidRDefault="008C09EB" w:rsidP="00615F6A">
      <w:pPr>
        <w:spacing w:before="120" w:after="120" w:line="240" w:lineRule="auto"/>
        <w:jc w:val="center"/>
        <w:rPr>
          <w:b/>
          <w:szCs w:val="28"/>
        </w:rPr>
      </w:pPr>
    </w:p>
    <w:p w14:paraId="21FAF48F" w14:textId="50699F7E" w:rsidR="00965E75" w:rsidRDefault="00965E75" w:rsidP="00615F6A">
      <w:pPr>
        <w:spacing w:before="120" w:after="120" w:line="240" w:lineRule="auto"/>
        <w:jc w:val="center"/>
        <w:rPr>
          <w:b/>
          <w:szCs w:val="28"/>
        </w:rPr>
      </w:pPr>
    </w:p>
    <w:p w14:paraId="7F188A99" w14:textId="77777777" w:rsidR="00965E75" w:rsidRDefault="00965E75" w:rsidP="00615F6A">
      <w:pPr>
        <w:spacing w:before="120" w:after="120" w:line="240" w:lineRule="auto"/>
        <w:jc w:val="center"/>
        <w:rPr>
          <w:b/>
          <w:szCs w:val="28"/>
        </w:rPr>
      </w:pPr>
    </w:p>
    <w:p w14:paraId="6CBED530" w14:textId="77777777" w:rsidR="008C09EB" w:rsidRDefault="008C09EB" w:rsidP="00615F6A">
      <w:pPr>
        <w:spacing w:before="120" w:after="120" w:line="240" w:lineRule="auto"/>
        <w:jc w:val="center"/>
        <w:rPr>
          <w:b/>
          <w:szCs w:val="28"/>
        </w:rPr>
      </w:pPr>
    </w:p>
    <w:p w14:paraId="60022DAF" w14:textId="3BD6A088" w:rsidR="00615F6A" w:rsidRPr="00751E35" w:rsidRDefault="00615F6A" w:rsidP="00615F6A">
      <w:pPr>
        <w:spacing w:before="120" w:after="120" w:line="240" w:lineRule="auto"/>
        <w:jc w:val="center"/>
        <w:rPr>
          <w:b/>
          <w:szCs w:val="28"/>
        </w:rPr>
      </w:pPr>
      <w:r w:rsidRPr="00751E35">
        <w:rPr>
          <w:b/>
          <w:szCs w:val="28"/>
        </w:rPr>
        <w:lastRenderedPageBreak/>
        <w:t>Phần II</w:t>
      </w:r>
    </w:p>
    <w:p w14:paraId="4E9F739B" w14:textId="77777777" w:rsidR="00615F6A" w:rsidRPr="00751E35" w:rsidRDefault="00615F6A" w:rsidP="00615F6A">
      <w:pPr>
        <w:spacing w:before="120" w:after="120" w:line="240" w:lineRule="auto"/>
        <w:jc w:val="center"/>
        <w:rPr>
          <w:b/>
          <w:szCs w:val="28"/>
        </w:rPr>
      </w:pPr>
      <w:r w:rsidRPr="00751E35">
        <w:rPr>
          <w:b/>
          <w:szCs w:val="28"/>
        </w:rPr>
        <w:t xml:space="preserve">TRÌNH TỰ, NỘI DUNG CÔNG VIỆC KHAI THÁC GỖ VÀ </w:t>
      </w:r>
    </w:p>
    <w:p w14:paraId="5622E3C3" w14:textId="77777777" w:rsidR="00615F6A" w:rsidRPr="00751E35" w:rsidRDefault="00615F6A" w:rsidP="00615F6A">
      <w:pPr>
        <w:spacing w:before="120" w:after="120" w:line="240" w:lineRule="auto"/>
        <w:jc w:val="center"/>
        <w:rPr>
          <w:b/>
          <w:szCs w:val="28"/>
        </w:rPr>
      </w:pPr>
      <w:r w:rsidRPr="00751E35">
        <w:rPr>
          <w:b/>
          <w:szCs w:val="28"/>
        </w:rPr>
        <w:t>THỰC VẬT RỪNG NGOÀI GỖ</w:t>
      </w:r>
    </w:p>
    <w:p w14:paraId="1388A39B" w14:textId="77777777" w:rsidR="00615F6A" w:rsidRPr="00751E35" w:rsidRDefault="00615F6A" w:rsidP="00615F6A">
      <w:pPr>
        <w:spacing w:before="120" w:after="120" w:line="240" w:lineRule="auto"/>
        <w:ind w:firstLine="567"/>
        <w:jc w:val="both"/>
        <w:rPr>
          <w:b/>
          <w:szCs w:val="28"/>
        </w:rPr>
      </w:pPr>
    </w:p>
    <w:p w14:paraId="7BF93D22" w14:textId="77777777" w:rsidR="00615F6A" w:rsidRPr="00751E35" w:rsidRDefault="00615F6A" w:rsidP="00615F6A">
      <w:pPr>
        <w:spacing w:before="120" w:after="120" w:line="240" w:lineRule="auto"/>
        <w:ind w:firstLine="567"/>
        <w:jc w:val="both"/>
        <w:rPr>
          <w:b/>
          <w:szCs w:val="28"/>
        </w:rPr>
      </w:pPr>
      <w:r w:rsidRPr="00751E35">
        <w:rPr>
          <w:b/>
          <w:szCs w:val="28"/>
        </w:rPr>
        <w:t>I</w:t>
      </w:r>
      <w:r w:rsidRPr="00751E35">
        <w:rPr>
          <w:b/>
          <w:szCs w:val="28"/>
          <w:lang w:val="vi-VN"/>
        </w:rPr>
        <w:t>.</w:t>
      </w:r>
      <w:r w:rsidRPr="00751E35">
        <w:rPr>
          <w:b/>
          <w:szCs w:val="28"/>
        </w:rPr>
        <w:t xml:space="preserve"> CÔNG TÁC CHUẨN BỊ</w:t>
      </w:r>
    </w:p>
    <w:p w14:paraId="23AB3AAA" w14:textId="6F6473F4" w:rsidR="00615F6A" w:rsidRPr="00751E35" w:rsidRDefault="00615F6A" w:rsidP="00615F6A">
      <w:pPr>
        <w:spacing w:before="120" w:after="120" w:line="240" w:lineRule="auto"/>
        <w:ind w:firstLine="567"/>
        <w:jc w:val="both"/>
        <w:rPr>
          <w:b/>
          <w:szCs w:val="28"/>
          <w:lang w:val="vi-VN"/>
        </w:rPr>
      </w:pPr>
      <w:r w:rsidRPr="00751E35">
        <w:rPr>
          <w:b/>
          <w:bCs/>
          <w:szCs w:val="28"/>
        </w:rPr>
        <w:t>1.</w:t>
      </w:r>
      <w:r w:rsidRPr="00751E35">
        <w:rPr>
          <w:b/>
          <w:szCs w:val="28"/>
        </w:rPr>
        <w:t xml:space="preserve"> Xây dựng phương án khai thác</w:t>
      </w:r>
    </w:p>
    <w:p w14:paraId="7AF6423A" w14:textId="77777777" w:rsidR="00615F6A" w:rsidRPr="00751E35" w:rsidRDefault="00615F6A" w:rsidP="00615F6A">
      <w:pPr>
        <w:spacing w:before="120" w:after="120" w:line="240" w:lineRule="auto"/>
        <w:ind w:firstLine="567"/>
        <w:jc w:val="both"/>
        <w:rPr>
          <w:bCs/>
          <w:szCs w:val="28"/>
        </w:rPr>
      </w:pPr>
      <w:r w:rsidRPr="00751E35">
        <w:rPr>
          <w:bCs/>
          <w:szCs w:val="28"/>
        </w:rPr>
        <w:t>a</w:t>
      </w:r>
      <w:r w:rsidRPr="00751E35">
        <w:rPr>
          <w:bCs/>
          <w:szCs w:val="28"/>
          <w:lang w:val="vi-VN"/>
        </w:rPr>
        <w:t xml:space="preserve">) </w:t>
      </w:r>
      <w:r w:rsidRPr="00751E35">
        <w:rPr>
          <w:bCs/>
          <w:szCs w:val="28"/>
        </w:rPr>
        <w:t>Thu thập thông tin, tư liệu có liên quan.</w:t>
      </w:r>
    </w:p>
    <w:p w14:paraId="5457AD4B" w14:textId="77777777" w:rsidR="00615F6A" w:rsidRPr="00751E35" w:rsidRDefault="00615F6A" w:rsidP="00615F6A">
      <w:pPr>
        <w:spacing w:before="120" w:after="120" w:line="240" w:lineRule="auto"/>
        <w:ind w:firstLine="567"/>
        <w:jc w:val="both"/>
        <w:rPr>
          <w:bCs/>
          <w:szCs w:val="28"/>
        </w:rPr>
      </w:pPr>
      <w:r w:rsidRPr="00751E35">
        <w:rPr>
          <w:bCs/>
          <w:szCs w:val="28"/>
        </w:rPr>
        <w:t>b</w:t>
      </w:r>
      <w:r w:rsidRPr="00751E35">
        <w:rPr>
          <w:bCs/>
          <w:szCs w:val="28"/>
          <w:lang w:val="vi-VN"/>
        </w:rPr>
        <w:t>)</w:t>
      </w:r>
      <w:r w:rsidRPr="00751E35">
        <w:rPr>
          <w:bCs/>
          <w:szCs w:val="28"/>
        </w:rPr>
        <w:t xml:space="preserve"> Chuẩn bị dụng cụ kỹ thuật: máy định vị GPS, địa bàn cầm tay, thước dây, dụng cụ đo đường kính, cụng cụ đo chiều cao; văn phòng phẩm: giấy kẻ ly, bút chì, tẩy, thước kẻ, các loại phiếu điều tra ngoại nghiệp; bảo hộ lao động.</w:t>
      </w:r>
    </w:p>
    <w:p w14:paraId="42A00AC2" w14:textId="77777777" w:rsidR="00615F6A" w:rsidRPr="00751E35" w:rsidRDefault="00615F6A" w:rsidP="00615F6A">
      <w:pPr>
        <w:spacing w:before="120" w:after="120" w:line="240" w:lineRule="auto"/>
        <w:ind w:firstLine="567"/>
        <w:jc w:val="both"/>
        <w:rPr>
          <w:bCs/>
          <w:szCs w:val="28"/>
        </w:rPr>
      </w:pPr>
      <w:r w:rsidRPr="00751E35">
        <w:rPr>
          <w:szCs w:val="28"/>
        </w:rPr>
        <w:t xml:space="preserve">c) Chia lô và xác định tọa độ lô khai thác: </w:t>
      </w:r>
      <w:r w:rsidRPr="00751E35">
        <w:rPr>
          <w:bCs/>
          <w:szCs w:val="28"/>
        </w:rPr>
        <w:t>căn cứ địa danh (lô, khoảnh, tiểu khu) của khu vực khai thác trên hồ sơ giao rừng, cho thuê rừng, giấy chứng nhận quyền sử dụng đất của chủ rừng hoặc giấy tờ có liên quan khác, xác định vị trí, ranh giới khu vực khai thác ngoài thực địa. Trường hợp chưa chia lô khai thác, căn cứ vào loại rừng và địa hình tiến hành phân chia lô khai thác, kèm theo toạ độ khép góc của từng lô. Trường hợp phải phân chia lô, đối với rừng tự nhiên, diện tích lô khai thác không vượt quá 10 ha.  Đối với rừng trồng, theo hồ sơ thiết kế trồng rừng, nhưng không vượt quá 05 ha.</w:t>
      </w:r>
    </w:p>
    <w:p w14:paraId="10C99FA1" w14:textId="77777777" w:rsidR="00615F6A" w:rsidRPr="00751E35" w:rsidRDefault="00615F6A" w:rsidP="00615F6A">
      <w:pPr>
        <w:spacing w:before="120" w:after="120" w:line="240" w:lineRule="auto"/>
        <w:ind w:firstLine="567"/>
        <w:jc w:val="both"/>
        <w:rPr>
          <w:szCs w:val="28"/>
        </w:rPr>
      </w:pPr>
      <w:r w:rsidRPr="00751E35">
        <w:rPr>
          <w:szCs w:val="28"/>
        </w:rPr>
        <w:t xml:space="preserve">d) Điều tra trữ lượng rừng: </w:t>
      </w:r>
    </w:p>
    <w:p w14:paraId="21FD8D3A" w14:textId="77777777" w:rsidR="00615F6A" w:rsidRPr="00751E35" w:rsidRDefault="00615F6A" w:rsidP="00615F6A">
      <w:pPr>
        <w:spacing w:before="120" w:after="120" w:line="240" w:lineRule="auto"/>
        <w:ind w:firstLine="567"/>
        <w:jc w:val="both"/>
        <w:rPr>
          <w:szCs w:val="28"/>
        </w:rPr>
      </w:pPr>
      <w:r w:rsidRPr="00751E35">
        <w:rPr>
          <w:szCs w:val="28"/>
        </w:rPr>
        <w:t>Lập ô tiêu chuẩn (OTC) để điều tra trữ lượng cây đứng làm cơ sở xây dựng phương án khai thác: OTC được lập theo phương pháp điển hình; diện tích ô tiêu chuẩn, số lượng ô tiêu chuẩn trong mỗi lô khai thác theo quy định của Bộ Nông nghiệp và Môi trường.</w:t>
      </w:r>
    </w:p>
    <w:p w14:paraId="171FA438" w14:textId="77777777" w:rsidR="00615F6A" w:rsidRPr="00314D0C" w:rsidRDefault="00615F6A" w:rsidP="00615F6A">
      <w:pPr>
        <w:spacing w:before="120" w:after="120" w:line="240" w:lineRule="auto"/>
        <w:ind w:firstLine="567"/>
        <w:jc w:val="both"/>
        <w:rPr>
          <w:spacing w:val="-2"/>
          <w:szCs w:val="28"/>
        </w:rPr>
      </w:pPr>
      <w:r w:rsidRPr="00314D0C">
        <w:rPr>
          <w:spacing w:val="-2"/>
          <w:szCs w:val="28"/>
        </w:rPr>
        <w:t>Điều tra trong OTC: xác định tên cây, đo đường kính cây tại vị trí độ cao 1,3 m và chiều cao vút ngọn của cây; xác định chất lượng (tốt, trung bình, xấu) đối với cây gỗ và tuổi (non, trung niên và già) đối với cây tre, nứa của các cây ô tiêu chuẩn.</w:t>
      </w:r>
    </w:p>
    <w:p w14:paraId="33EBAA06" w14:textId="77777777" w:rsidR="00615F6A" w:rsidRPr="00751E35" w:rsidRDefault="00615F6A" w:rsidP="00615F6A">
      <w:pPr>
        <w:spacing w:before="120" w:after="120" w:line="240" w:lineRule="auto"/>
        <w:ind w:firstLine="567"/>
        <w:jc w:val="both"/>
        <w:rPr>
          <w:szCs w:val="28"/>
        </w:rPr>
      </w:pPr>
      <w:r w:rsidRPr="00751E35">
        <w:rPr>
          <w:szCs w:val="28"/>
        </w:rPr>
        <w:t>Trường hợp đo đếm toàn bộ cây gỗ trong lô khai thác thì</w:t>
      </w:r>
      <w:r w:rsidRPr="00751E35">
        <w:rPr>
          <w:szCs w:val="28"/>
          <w:lang w:val="vi-VN"/>
        </w:rPr>
        <w:t xml:space="preserve"> </w:t>
      </w:r>
      <w:r w:rsidRPr="00751E35">
        <w:rPr>
          <w:szCs w:val="28"/>
        </w:rPr>
        <w:t>quy đổi số</w:t>
      </w:r>
      <w:r w:rsidRPr="00751E35">
        <w:rPr>
          <w:szCs w:val="28"/>
          <w:lang w:val="vi-VN"/>
        </w:rPr>
        <w:t xml:space="preserve"> c</w:t>
      </w:r>
      <w:r w:rsidRPr="00751E35">
        <w:rPr>
          <w:szCs w:val="28"/>
        </w:rPr>
        <w:t>ây trong ô tiêu chuẩn như</w:t>
      </w:r>
      <w:r w:rsidRPr="00751E35">
        <w:rPr>
          <w:szCs w:val="28"/>
          <w:lang w:val="vi-VN"/>
        </w:rPr>
        <w:t xml:space="preserve"> sau: </w:t>
      </w:r>
      <w:r w:rsidRPr="00751E35">
        <w:rPr>
          <w:szCs w:val="28"/>
        </w:rPr>
        <w:t>đối với rừng tự nhiên</w:t>
      </w:r>
      <w:r>
        <w:rPr>
          <w:szCs w:val="28"/>
        </w:rPr>
        <w:t xml:space="preserve"> </w:t>
      </w:r>
      <w:r w:rsidRPr="00751E35">
        <w:rPr>
          <w:szCs w:val="28"/>
        </w:rPr>
        <w:t>đo</w:t>
      </w:r>
      <w:r w:rsidRPr="00751E35">
        <w:rPr>
          <w:szCs w:val="28"/>
          <w:lang w:val="vi-VN"/>
        </w:rPr>
        <w:t xml:space="preserve"> </w:t>
      </w:r>
      <w:r w:rsidRPr="00751E35">
        <w:rPr>
          <w:szCs w:val="28"/>
        </w:rPr>
        <w:t xml:space="preserve">50 cây tương ứng với đo cây trong </w:t>
      </w:r>
      <w:r w:rsidRPr="00751E35">
        <w:rPr>
          <w:szCs w:val="28"/>
          <w:lang w:val="vi-VN"/>
        </w:rPr>
        <w:t>một</w:t>
      </w:r>
      <w:r w:rsidRPr="00751E35">
        <w:rPr>
          <w:szCs w:val="28"/>
        </w:rPr>
        <w:t xml:space="preserve"> ô tiêu chuẩn có diện tích là 1.000 m</w:t>
      </w:r>
      <w:r w:rsidRPr="00751E35">
        <w:rPr>
          <w:szCs w:val="28"/>
          <w:vertAlign w:val="superscript"/>
        </w:rPr>
        <w:t>2</w:t>
      </w:r>
      <w:r w:rsidRPr="00751E35">
        <w:rPr>
          <w:szCs w:val="28"/>
        </w:rPr>
        <w:t xml:space="preserve"> và đối với rừng trồng</w:t>
      </w:r>
      <w:r>
        <w:rPr>
          <w:szCs w:val="28"/>
        </w:rPr>
        <w:t xml:space="preserve"> </w:t>
      </w:r>
      <w:r w:rsidRPr="00751E35">
        <w:rPr>
          <w:szCs w:val="28"/>
          <w:lang w:val="vi-VN"/>
        </w:rPr>
        <w:t>đo</w:t>
      </w:r>
      <w:r w:rsidRPr="00751E35">
        <w:rPr>
          <w:szCs w:val="28"/>
        </w:rPr>
        <w:t xml:space="preserve"> 50 cây tương ứng với đo cây trong </w:t>
      </w:r>
      <w:r w:rsidRPr="00751E35">
        <w:rPr>
          <w:szCs w:val="28"/>
          <w:lang w:val="vi-VN"/>
        </w:rPr>
        <w:t>một</w:t>
      </w:r>
      <w:r w:rsidRPr="00751E35">
        <w:rPr>
          <w:szCs w:val="28"/>
        </w:rPr>
        <w:t xml:space="preserve"> ô tiêu chuẩn có diện tích là 500 m</w:t>
      </w:r>
      <w:r w:rsidRPr="00751E35">
        <w:rPr>
          <w:szCs w:val="28"/>
          <w:vertAlign w:val="superscript"/>
        </w:rPr>
        <w:t>2</w:t>
      </w:r>
      <w:r w:rsidRPr="00751E35">
        <w:rPr>
          <w:szCs w:val="28"/>
        </w:rPr>
        <w:t>.</w:t>
      </w:r>
    </w:p>
    <w:p w14:paraId="72E66C10" w14:textId="77777777" w:rsidR="00615F6A" w:rsidRPr="00751E35" w:rsidRDefault="00615F6A" w:rsidP="00615F6A">
      <w:pPr>
        <w:spacing w:before="120" w:after="120" w:line="240" w:lineRule="auto"/>
        <w:ind w:firstLine="567"/>
        <w:jc w:val="both"/>
        <w:rPr>
          <w:szCs w:val="28"/>
        </w:rPr>
      </w:pPr>
      <w:r w:rsidRPr="00751E35">
        <w:rPr>
          <w:szCs w:val="28"/>
        </w:rPr>
        <w:t>đ) Nhập số liệu điều tra trữ lượng; tính toán trữ lượng, sản lượng gỗ, củi dự kiến khai thác. Đối với các loài thực vật rừng ngoài gỗ thuộc nhóm tre, nứa: tính toán số lượng cây tre, nứa và khối lượng dự kiến khai thác; đối với thực vật rừng ngoài gỗ thuộc nhóm song mây: tính toán khối lượng dự kiến khai thác.</w:t>
      </w:r>
    </w:p>
    <w:p w14:paraId="0CCC9162" w14:textId="77777777" w:rsidR="00615F6A" w:rsidRPr="00751E35" w:rsidRDefault="00615F6A" w:rsidP="00615F6A">
      <w:pPr>
        <w:spacing w:before="120" w:after="120" w:line="240" w:lineRule="auto"/>
        <w:ind w:firstLine="567"/>
        <w:jc w:val="both"/>
        <w:rPr>
          <w:szCs w:val="28"/>
        </w:rPr>
      </w:pPr>
      <w:r w:rsidRPr="00751E35">
        <w:rPr>
          <w:szCs w:val="28"/>
        </w:rPr>
        <w:t xml:space="preserve"> e) Dự kiến b</w:t>
      </w:r>
      <w:r w:rsidRPr="00751E35">
        <w:rPr>
          <w:bCs/>
          <w:szCs w:val="28"/>
        </w:rPr>
        <w:t>ãi gom: nên bố trí ở nơi tập trung nhiều tuyến đường vận xuất và đảm bảo cho các tuyến đường vận xuất có cự ly vận xuất hợp lý nhất. Bãi gom phải thuận lợi, an toàn cho việc vận xuất, bảo quản, bốc xếp và vận chuyển lâm sản. Chi phí thi công, xây dựng bãi gom thấp nhất, hạn chế việc bố trí nơi dốc, trũng hoặc taluy âm phải đắp nền bãi. Tận dụng các bãi trống trong rừng, khu vực đã khai thác để làm bãi gom.</w:t>
      </w:r>
    </w:p>
    <w:p w14:paraId="1EF221EA" w14:textId="77777777" w:rsidR="00615F6A" w:rsidRPr="00751E35" w:rsidRDefault="00615F6A" w:rsidP="00615F6A">
      <w:pPr>
        <w:spacing w:before="120" w:after="120" w:line="240" w:lineRule="auto"/>
        <w:ind w:firstLine="567"/>
        <w:jc w:val="both"/>
        <w:rPr>
          <w:szCs w:val="28"/>
          <w:lang w:eastAsia="vi-VN"/>
        </w:rPr>
      </w:pPr>
      <w:r w:rsidRPr="00751E35">
        <w:rPr>
          <w:szCs w:val="28"/>
        </w:rPr>
        <w:lastRenderedPageBreak/>
        <w:t>g)</w:t>
      </w:r>
      <w:r w:rsidRPr="00751E35">
        <w:rPr>
          <w:szCs w:val="28"/>
          <w:lang w:val="vi-VN"/>
        </w:rPr>
        <w:t xml:space="preserve"> </w:t>
      </w:r>
      <w:r w:rsidRPr="00751E35">
        <w:rPr>
          <w:szCs w:val="28"/>
        </w:rPr>
        <w:t xml:space="preserve">Dự kiến đường vận xuất: </w:t>
      </w:r>
      <w:r w:rsidRPr="00751E35">
        <w:rPr>
          <w:bCs/>
          <w:szCs w:val="28"/>
        </w:rPr>
        <w:t>tận dụng đường mòn, đường lâm sinh, đường tuần tra bảo vệ rừng, đường băng trắng phòng cháy, chữa cháy rừng để làm đường vận xuất gỗ. Trường hợp mở mới phải căn cứ địa hình, khối lượng và kích thước gỗ khai thác, khả năng về trang thiết bị kỹ thuật để lựa chọn phương án và các loại hình vận xuất hợp lý, đảm</w:t>
      </w:r>
      <w:r w:rsidRPr="00751E35">
        <w:rPr>
          <w:bCs/>
          <w:szCs w:val="28"/>
          <w:lang w:val="vi-VN"/>
        </w:rPr>
        <w:t xml:space="preserve"> bảo hiệu </w:t>
      </w:r>
      <w:r w:rsidRPr="00751E35">
        <w:rPr>
          <w:bCs/>
          <w:szCs w:val="28"/>
        </w:rPr>
        <w:t>quả kinh tế, hạn chế tác động xấu đến</w:t>
      </w:r>
      <w:r w:rsidRPr="00751E35">
        <w:rPr>
          <w:bCs/>
          <w:szCs w:val="28"/>
          <w:lang w:val="vi-VN"/>
        </w:rPr>
        <w:t xml:space="preserve"> cây rừng,</w:t>
      </w:r>
      <w:r w:rsidRPr="00751E35">
        <w:rPr>
          <w:bCs/>
          <w:szCs w:val="28"/>
        </w:rPr>
        <w:t xml:space="preserve"> xói mòn đất. Ưu tiên xây dựng đường trục chính dọc theo đường phân thủy để giảm thiểu tác động môi trường; không đi qua nơi thường bị ngập nước và có nền đất không ổn định như: khe suối, đầm lầy; không làm cản trở dòng chảy và ứ đọng nguồn nước trong khu khai thác.</w:t>
      </w:r>
      <w:r w:rsidRPr="00751E35">
        <w:rPr>
          <w:bCs/>
          <w:szCs w:val="28"/>
          <w:lang w:val="vi-VN" w:eastAsia="vi-VN"/>
        </w:rPr>
        <w:t xml:space="preserve"> </w:t>
      </w:r>
      <w:r w:rsidRPr="00751E35">
        <w:rPr>
          <w:bCs/>
          <w:szCs w:val="28"/>
          <w:lang w:eastAsia="vi-VN"/>
        </w:rPr>
        <w:t xml:space="preserve">Yêu cầu kỹ thuật đối với đường vận xuất theo tiêu chuẩn quốc gia hoặc tiêu chuẩn cơ sở đã được công bố. </w:t>
      </w:r>
    </w:p>
    <w:p w14:paraId="4A0BC228" w14:textId="77777777" w:rsidR="00615F6A" w:rsidRPr="00751E35" w:rsidRDefault="00615F6A" w:rsidP="00615F6A">
      <w:pPr>
        <w:spacing w:before="120" w:after="120" w:line="240" w:lineRule="auto"/>
        <w:ind w:firstLine="567"/>
        <w:jc w:val="both"/>
        <w:rPr>
          <w:bCs/>
          <w:szCs w:val="28"/>
        </w:rPr>
      </w:pPr>
      <w:r w:rsidRPr="00751E35">
        <w:rPr>
          <w:bCs/>
          <w:szCs w:val="28"/>
        </w:rPr>
        <w:t xml:space="preserve">h) Dự kiến đường vận chuyển: tận dụng hệ thống đường có sẵn, đường lâm sinh, đường </w:t>
      </w:r>
      <w:r w:rsidRPr="00751E35">
        <w:rPr>
          <w:spacing w:val="-2"/>
          <w:szCs w:val="28"/>
          <w:lang w:val="vi-VN" w:eastAsia="vi-VN"/>
        </w:rPr>
        <w:t>phục vụ công tác phòng cháy</w:t>
      </w:r>
      <w:r w:rsidRPr="00751E35">
        <w:rPr>
          <w:spacing w:val="-2"/>
          <w:szCs w:val="28"/>
          <w:lang w:eastAsia="vi-VN"/>
        </w:rPr>
        <w:t>, chữa cháy</w:t>
      </w:r>
      <w:r w:rsidRPr="00751E35">
        <w:rPr>
          <w:spacing w:val="-2"/>
          <w:szCs w:val="28"/>
          <w:lang w:val="vi-VN" w:eastAsia="vi-VN"/>
        </w:rPr>
        <w:t xml:space="preserve"> rừng</w:t>
      </w:r>
      <w:r w:rsidRPr="00751E35">
        <w:rPr>
          <w:spacing w:val="-2"/>
          <w:szCs w:val="28"/>
          <w:lang w:eastAsia="vi-VN"/>
        </w:rPr>
        <w:t xml:space="preserve">, </w:t>
      </w:r>
      <w:r w:rsidRPr="00751E35">
        <w:rPr>
          <w:bCs/>
          <w:szCs w:val="28"/>
        </w:rPr>
        <w:t xml:space="preserve">đường mòn để dự kiến tuyến đường vận chuyển nhằm hạ giá thành và giảm thiểu tác động môi trường, nguồn nước, xói mòn đất. Tùy theo tình trạng cụ thể của tuyến đường hiện có, phương tiện vận chuyển (thủ công hay cơ giới), trường hợp cần thiết tiến hành sửa chữa đường như san gạt, tạo mặt bằng; phát dọn thực bì hai bên đường. Trường hợp bắt buộc phải mở mới đường vận chuyển thực hiện theo </w:t>
      </w:r>
      <w:r w:rsidRPr="00751E35">
        <w:rPr>
          <w:bCs/>
          <w:szCs w:val="28"/>
          <w:lang w:eastAsia="vi-VN"/>
        </w:rPr>
        <w:t>tiêu chuẩn quốc gia hoặc tiêu chuẩn cơ sở đã được công bố.</w:t>
      </w:r>
      <w:r w:rsidRPr="00751E35">
        <w:rPr>
          <w:bCs/>
          <w:szCs w:val="28"/>
          <w:lang w:val="vi-VN" w:eastAsia="vi-VN"/>
        </w:rPr>
        <w:t xml:space="preserve"> </w:t>
      </w:r>
    </w:p>
    <w:p w14:paraId="4024628E" w14:textId="67F6465E" w:rsidR="00615F6A" w:rsidRDefault="00615F6A" w:rsidP="00615F6A">
      <w:pPr>
        <w:spacing w:before="120" w:after="120" w:line="240" w:lineRule="auto"/>
        <w:ind w:firstLine="567"/>
        <w:jc w:val="both"/>
        <w:rPr>
          <w:bCs/>
          <w:szCs w:val="28"/>
        </w:rPr>
      </w:pPr>
      <w:r w:rsidRPr="00751E35">
        <w:rPr>
          <w:szCs w:val="28"/>
        </w:rPr>
        <w:t xml:space="preserve">i) </w:t>
      </w:r>
      <w:r w:rsidRPr="00751E35">
        <w:rPr>
          <w:bCs/>
          <w:szCs w:val="28"/>
        </w:rPr>
        <w:t>Dự kiến vị trí bãi giao: bố trí ở nơi thuận tiện cho việc vận chuyển, nghiệm thu. Tận dụng các bãi trống trong rừng, khu vực đã khai thác để làm bãi giao.</w:t>
      </w:r>
    </w:p>
    <w:p w14:paraId="6DF667E0" w14:textId="031EDE75" w:rsidR="00634334" w:rsidRPr="00634334" w:rsidRDefault="00634334" w:rsidP="00615F6A">
      <w:pPr>
        <w:spacing w:before="120" w:after="120" w:line="240" w:lineRule="auto"/>
        <w:ind w:firstLine="567"/>
        <w:jc w:val="both"/>
        <w:rPr>
          <w:bCs/>
          <w:szCs w:val="28"/>
        </w:rPr>
      </w:pPr>
      <w:r>
        <w:rPr>
          <w:bCs/>
          <w:szCs w:val="28"/>
        </w:rPr>
        <w:t>k) Dự kiến lán trại: đảm bảo tiến độ khai thác, trường hợp cần thiết bố trí lán trại tại khu vực khai thác cho công nhân ăn, ở sinh hoạt trong thời gian khai thác. Lán trại được bố trí tại nơi thông thoáng, gần nguồn nước sạch, nhưng đảm bảo an toàn khi mưa, lũ, sạt lở đất. Diện tích lán trại được tính theo số người ở nhân với bình quân 05 m</w:t>
      </w:r>
      <w:r>
        <w:rPr>
          <w:bCs/>
          <w:szCs w:val="28"/>
          <w:vertAlign w:val="superscript"/>
        </w:rPr>
        <w:t>2</w:t>
      </w:r>
      <w:r>
        <w:rPr>
          <w:bCs/>
          <w:szCs w:val="28"/>
        </w:rPr>
        <w:t>/người.</w:t>
      </w:r>
    </w:p>
    <w:p w14:paraId="4EE5BC40" w14:textId="43E3B5E3" w:rsidR="00615F6A" w:rsidRPr="00751E35" w:rsidRDefault="00634334" w:rsidP="00615F6A">
      <w:pPr>
        <w:spacing w:before="120" w:after="120" w:line="240" w:lineRule="auto"/>
        <w:ind w:firstLine="567"/>
        <w:jc w:val="both"/>
        <w:rPr>
          <w:szCs w:val="28"/>
        </w:rPr>
      </w:pPr>
      <w:r>
        <w:rPr>
          <w:szCs w:val="28"/>
        </w:rPr>
        <w:t>l</w:t>
      </w:r>
      <w:r w:rsidR="00615F6A" w:rsidRPr="00751E35">
        <w:rPr>
          <w:szCs w:val="28"/>
        </w:rPr>
        <w:t>) Xây dựng thuyết minh phương án khai thác theo mẫu quy định của Bộ Nông nghiệp và Môi trường.</w:t>
      </w:r>
    </w:p>
    <w:p w14:paraId="5E73B4D8" w14:textId="7942878C" w:rsidR="00615F6A" w:rsidRPr="00314D0C" w:rsidRDefault="00615F6A" w:rsidP="00615F6A">
      <w:pPr>
        <w:spacing w:before="120" w:after="120" w:line="240" w:lineRule="auto"/>
        <w:ind w:firstLine="567"/>
        <w:jc w:val="both"/>
        <w:rPr>
          <w:spacing w:val="-8"/>
          <w:szCs w:val="28"/>
        </w:rPr>
      </w:pPr>
      <w:r w:rsidRPr="00314D0C">
        <w:rPr>
          <w:rFonts w:ascii="Times New Roman Bold" w:hAnsi="Times New Roman Bold"/>
          <w:b/>
          <w:spacing w:val="-8"/>
          <w:szCs w:val="28"/>
        </w:rPr>
        <w:t xml:space="preserve">2. </w:t>
      </w:r>
      <w:r w:rsidRPr="00314D0C">
        <w:rPr>
          <w:rFonts w:ascii="Times New Roman Bold" w:hAnsi="Times New Roman Bold"/>
          <w:b/>
          <w:spacing w:val="-8"/>
          <w:szCs w:val="28"/>
          <w:lang w:val="vi-VN"/>
        </w:rPr>
        <w:t>Chuẩn bị đường vận xuất, vận chuyển</w:t>
      </w:r>
      <w:r w:rsidRPr="00314D0C">
        <w:rPr>
          <w:rFonts w:ascii="Times New Roman Bold" w:hAnsi="Times New Roman Bold"/>
          <w:b/>
          <w:spacing w:val="-8"/>
          <w:szCs w:val="28"/>
        </w:rPr>
        <w:t>, bãi gom, bãi giao gỗ</w:t>
      </w:r>
      <w:r w:rsidRPr="00314D0C">
        <w:rPr>
          <w:rFonts w:ascii="Times New Roman Bold" w:hAnsi="Times New Roman Bold"/>
          <w:b/>
          <w:spacing w:val="-8"/>
          <w:szCs w:val="28"/>
          <w:lang w:val="vi-VN"/>
        </w:rPr>
        <w:t xml:space="preserve"> ngoài thực địa</w:t>
      </w:r>
    </w:p>
    <w:p w14:paraId="17EDBB42" w14:textId="77777777" w:rsidR="00615F6A" w:rsidRPr="00751E35" w:rsidRDefault="00615F6A" w:rsidP="00615F6A">
      <w:pPr>
        <w:spacing w:before="120" w:after="120" w:line="240" w:lineRule="auto"/>
        <w:ind w:firstLine="567"/>
        <w:jc w:val="both"/>
        <w:rPr>
          <w:bCs/>
          <w:szCs w:val="28"/>
        </w:rPr>
      </w:pPr>
      <w:r w:rsidRPr="00751E35">
        <w:rPr>
          <w:szCs w:val="28"/>
        </w:rPr>
        <w:t xml:space="preserve">a) </w:t>
      </w:r>
      <w:r w:rsidRPr="00751E35">
        <w:rPr>
          <w:bCs/>
          <w:szCs w:val="28"/>
        </w:rPr>
        <w:t>Phát dọn thực bì tại bãi gom gỗ, bãi giao, đường vận xuất, đường vận chuyển (nếu có).</w:t>
      </w:r>
    </w:p>
    <w:p w14:paraId="16357EF6" w14:textId="77777777" w:rsidR="00615F6A" w:rsidRPr="00751E35" w:rsidRDefault="00615F6A" w:rsidP="00615F6A">
      <w:pPr>
        <w:spacing w:before="120" w:after="120" w:line="240" w:lineRule="auto"/>
        <w:ind w:firstLine="567"/>
        <w:jc w:val="both"/>
        <w:rPr>
          <w:bCs/>
          <w:szCs w:val="28"/>
        </w:rPr>
      </w:pPr>
      <w:r w:rsidRPr="00751E35">
        <w:rPr>
          <w:bCs/>
          <w:szCs w:val="28"/>
        </w:rPr>
        <w:t>b) San, gạt tạo mặt bằng tại bãi gom gỗ, bãi giao, đường vận xuất, đường vận chuyển (nếu cần thiết).</w:t>
      </w:r>
    </w:p>
    <w:p w14:paraId="1D546EBF" w14:textId="77777777" w:rsidR="00615F6A" w:rsidRPr="00751E35" w:rsidRDefault="00615F6A" w:rsidP="00615F6A">
      <w:pPr>
        <w:spacing w:before="120" w:after="120" w:line="240" w:lineRule="auto"/>
        <w:ind w:firstLine="567"/>
        <w:jc w:val="both"/>
        <w:rPr>
          <w:bCs/>
          <w:szCs w:val="28"/>
        </w:rPr>
      </w:pPr>
      <w:r w:rsidRPr="00751E35">
        <w:rPr>
          <w:bCs/>
          <w:szCs w:val="28"/>
        </w:rPr>
        <w:t>c) Mở mới đường vận chuyển trong trường hợp không có hoặc đường vận chuyển chưa đảm bảo công tác vận chuyển gỗ và thực vật rừng ngoài gỗ.</w:t>
      </w:r>
    </w:p>
    <w:p w14:paraId="4B2964E3" w14:textId="77777777" w:rsidR="00615F6A" w:rsidRPr="00751E35" w:rsidRDefault="00615F6A" w:rsidP="00615F6A">
      <w:pPr>
        <w:spacing w:before="120" w:after="120" w:line="240" w:lineRule="auto"/>
        <w:ind w:firstLine="567"/>
        <w:jc w:val="both"/>
        <w:rPr>
          <w:b/>
          <w:szCs w:val="28"/>
          <w:lang w:val="vi-VN"/>
        </w:rPr>
      </w:pPr>
      <w:r w:rsidRPr="00751E35">
        <w:rPr>
          <w:b/>
          <w:szCs w:val="28"/>
        </w:rPr>
        <w:t>II</w:t>
      </w:r>
      <w:r w:rsidRPr="00751E35">
        <w:rPr>
          <w:b/>
          <w:szCs w:val="28"/>
          <w:lang w:val="vi-VN"/>
        </w:rPr>
        <w:t>. NỘI DUNG CÔNG VIỆC KHAI THÁC</w:t>
      </w:r>
    </w:p>
    <w:p w14:paraId="0E102798" w14:textId="77777777" w:rsidR="00615F6A" w:rsidRPr="00751E35" w:rsidRDefault="00615F6A" w:rsidP="00615F6A">
      <w:pPr>
        <w:spacing w:before="120" w:after="120" w:line="240" w:lineRule="auto"/>
        <w:ind w:firstLine="567"/>
        <w:jc w:val="both"/>
        <w:rPr>
          <w:b/>
          <w:bCs/>
          <w:szCs w:val="28"/>
          <w:lang w:val="vi-VN"/>
        </w:rPr>
      </w:pPr>
      <w:r w:rsidRPr="00751E35">
        <w:rPr>
          <w:b/>
          <w:bCs/>
          <w:szCs w:val="28"/>
          <w:lang w:val="nl-NL"/>
        </w:rPr>
        <w:t>1</w:t>
      </w:r>
      <w:r w:rsidRPr="00751E35">
        <w:rPr>
          <w:b/>
          <w:bCs/>
          <w:szCs w:val="28"/>
          <w:lang w:val="vi-VN"/>
        </w:rPr>
        <w:t>. Khai thác chính, khai thác tận dụng, khai thác tận thu gỗ</w:t>
      </w:r>
    </w:p>
    <w:p w14:paraId="1CCB9E81" w14:textId="77777777" w:rsidR="00615F6A" w:rsidRPr="00751E35" w:rsidRDefault="00615F6A" w:rsidP="00615F6A">
      <w:pPr>
        <w:spacing w:before="120" w:after="120" w:line="240" w:lineRule="auto"/>
        <w:ind w:firstLine="567"/>
        <w:jc w:val="both"/>
        <w:rPr>
          <w:szCs w:val="28"/>
        </w:rPr>
      </w:pPr>
      <w:r w:rsidRPr="00751E35">
        <w:rPr>
          <w:szCs w:val="28"/>
        </w:rPr>
        <w:t xml:space="preserve">a) </w:t>
      </w:r>
      <w:r w:rsidRPr="00751E35">
        <w:rPr>
          <w:szCs w:val="28"/>
          <w:lang w:val="vi-VN"/>
        </w:rPr>
        <w:t xml:space="preserve">Chặt hạ, cắt ngọn: </w:t>
      </w:r>
      <w:r w:rsidRPr="00751E35">
        <w:rPr>
          <w:szCs w:val="28"/>
        </w:rPr>
        <w:t xml:space="preserve">tuỳ từng điều kiện hoặc yêu cầu có thể chặt hạ, cắt ngọn hoặc đào nhổ cây bằng phương thức khác nhau. Trong định mức này áp dụng việc </w:t>
      </w:r>
      <w:r w:rsidRPr="00751E35">
        <w:rPr>
          <w:szCs w:val="28"/>
          <w:lang w:val="vi-VN"/>
        </w:rPr>
        <w:t>chặt hạ, cắt ngọn bằng cưa xăng, đào nhổ cây bằng thủ công</w:t>
      </w:r>
      <w:r w:rsidRPr="00751E35">
        <w:rPr>
          <w:szCs w:val="28"/>
        </w:rPr>
        <w:t>.</w:t>
      </w:r>
      <w:r w:rsidRPr="00751E35">
        <w:rPr>
          <w:szCs w:val="28"/>
          <w:lang w:val="vi-VN"/>
        </w:rPr>
        <w:t xml:space="preserve"> </w:t>
      </w:r>
      <w:r w:rsidRPr="00751E35">
        <w:rPr>
          <w:szCs w:val="28"/>
        </w:rPr>
        <w:t xml:space="preserve">Nếu sử dụng phương thức khác sẽ tính hệ số hoặc ca máy theo thực tế. </w:t>
      </w:r>
      <w:r w:rsidRPr="00751E35">
        <w:rPr>
          <w:szCs w:val="28"/>
          <w:lang w:val="vi-VN"/>
        </w:rPr>
        <w:t>Trước khi chặt hạ</w:t>
      </w:r>
      <w:r w:rsidRPr="00751E35">
        <w:rPr>
          <w:szCs w:val="28"/>
        </w:rPr>
        <w:t xml:space="preserve"> hoặc đào/nhổ cây</w:t>
      </w:r>
      <w:r w:rsidRPr="00751E35">
        <w:rPr>
          <w:szCs w:val="28"/>
          <w:lang w:val="vi-VN"/>
        </w:rPr>
        <w:t xml:space="preserve"> phải phát dọn </w:t>
      </w:r>
      <w:r w:rsidRPr="00751E35">
        <w:rPr>
          <w:szCs w:val="28"/>
        </w:rPr>
        <w:t>cây bụi, dây leo</w:t>
      </w:r>
      <w:r w:rsidRPr="00751E35">
        <w:rPr>
          <w:szCs w:val="28"/>
          <w:lang w:val="vi-VN"/>
        </w:rPr>
        <w:t xml:space="preserve"> quanh gốc cây chặt</w:t>
      </w:r>
      <w:r>
        <w:rPr>
          <w:szCs w:val="28"/>
        </w:rPr>
        <w:t xml:space="preserve">, </w:t>
      </w:r>
      <w:r w:rsidRPr="00751E35">
        <w:rPr>
          <w:szCs w:val="28"/>
          <w:lang w:val="vi-VN"/>
        </w:rPr>
        <w:t>hướng tránh khi cây đ</w:t>
      </w:r>
      <w:r w:rsidRPr="00751E35">
        <w:rPr>
          <w:szCs w:val="28"/>
        </w:rPr>
        <w:t>ổ</w:t>
      </w:r>
      <w:r>
        <w:rPr>
          <w:szCs w:val="28"/>
        </w:rPr>
        <w:t xml:space="preserve">, </w:t>
      </w:r>
      <w:r>
        <w:rPr>
          <w:szCs w:val="28"/>
        </w:rPr>
        <w:lastRenderedPageBreak/>
        <w:t>bãi gom, đường vận xuất và bãi giao</w:t>
      </w:r>
      <w:r w:rsidRPr="00751E35">
        <w:rPr>
          <w:szCs w:val="28"/>
          <w:lang w:val="vi-VN"/>
        </w:rPr>
        <w:t>. Vi</w:t>
      </w:r>
      <w:r w:rsidRPr="00751E35">
        <w:rPr>
          <w:szCs w:val="28"/>
        </w:rPr>
        <w:t>ệc</w:t>
      </w:r>
      <w:r w:rsidRPr="00751E35">
        <w:rPr>
          <w:szCs w:val="28"/>
          <w:lang w:val="vi-VN"/>
        </w:rPr>
        <w:t xml:space="preserve"> xác định </w:t>
      </w:r>
      <w:r w:rsidRPr="00751E35">
        <w:rPr>
          <w:szCs w:val="28"/>
          <w:lang w:val="nl-NL"/>
        </w:rPr>
        <w:t>hướng cây đổ</w:t>
      </w:r>
      <w:r>
        <w:rPr>
          <w:szCs w:val="28"/>
          <w:lang w:val="nl-NL"/>
        </w:rPr>
        <w:t xml:space="preserve"> đảm bảo</w:t>
      </w:r>
      <w:r w:rsidRPr="00751E35">
        <w:rPr>
          <w:szCs w:val="28"/>
          <w:lang w:val="nl-NL"/>
        </w:rPr>
        <w:t xml:space="preserve"> chính xác, không bị dập toác, rút ruột, chống chày, không làm đổ gãy các cây khác và phải lấy gỗ ra dễ dàng và không làm ảnh hưởng đến</w:t>
      </w:r>
      <w:r>
        <w:rPr>
          <w:szCs w:val="28"/>
          <w:lang w:val="nl-NL"/>
        </w:rPr>
        <w:t xml:space="preserve"> việc khai thác cây khác</w:t>
      </w:r>
      <w:r w:rsidRPr="00751E35">
        <w:rPr>
          <w:szCs w:val="28"/>
          <w:lang w:val="nl-NL"/>
        </w:rPr>
        <w:t>. Gỗ s</w:t>
      </w:r>
      <w:r w:rsidRPr="00751E35">
        <w:rPr>
          <w:szCs w:val="28"/>
          <w:lang w:val="vi-VN"/>
        </w:rPr>
        <w:t xml:space="preserve">au khi chặt hạ tiến hành cắt ngọn để vận xuất </w:t>
      </w:r>
      <w:r w:rsidRPr="00751E35">
        <w:rPr>
          <w:szCs w:val="28"/>
        </w:rPr>
        <w:t>đ</w:t>
      </w:r>
      <w:r w:rsidRPr="00751E35">
        <w:rPr>
          <w:szCs w:val="28"/>
          <w:lang w:val="vi-VN"/>
        </w:rPr>
        <w:t xml:space="preserve">ược dễ dàng. </w:t>
      </w:r>
      <w:r w:rsidRPr="00751E35">
        <w:rPr>
          <w:szCs w:val="28"/>
        </w:rPr>
        <w:t>Đối với trường hợp đào, nhổ cây căn cứ kích thước cây, điều kiện cụ thể tiến hành cắt bớt cành cây, giảm khối lượng để xuất được thuận lợi.</w:t>
      </w:r>
    </w:p>
    <w:p w14:paraId="4A8C7BC0" w14:textId="77777777" w:rsidR="00615F6A" w:rsidRPr="00751E35" w:rsidRDefault="00615F6A" w:rsidP="00615F6A">
      <w:pPr>
        <w:pStyle w:val="BodyText"/>
        <w:spacing w:before="120" w:line="240" w:lineRule="auto"/>
        <w:ind w:firstLine="709"/>
        <w:jc w:val="both"/>
        <w:rPr>
          <w:szCs w:val="28"/>
          <w:lang w:val="vi-VN"/>
        </w:rPr>
      </w:pPr>
      <w:r w:rsidRPr="00751E35">
        <w:rPr>
          <w:szCs w:val="28"/>
        </w:rPr>
        <w:t xml:space="preserve">b) </w:t>
      </w:r>
      <w:r w:rsidRPr="00751E35">
        <w:rPr>
          <w:szCs w:val="28"/>
          <w:lang w:val="vi-VN"/>
        </w:rPr>
        <w:t xml:space="preserve">Vận xuất ra bãi gom: </w:t>
      </w:r>
      <w:r w:rsidRPr="00751E35">
        <w:rPr>
          <w:szCs w:val="28"/>
        </w:rPr>
        <w:t>g</w:t>
      </w:r>
      <w:r w:rsidRPr="00751E35">
        <w:rPr>
          <w:szCs w:val="28"/>
          <w:lang w:val="nl-NL"/>
        </w:rPr>
        <w:t xml:space="preserve">ỗ </w:t>
      </w:r>
      <w:r w:rsidRPr="00751E35">
        <w:rPr>
          <w:szCs w:val="28"/>
          <w:lang w:val="vi-VN"/>
        </w:rPr>
        <w:t>sau khi chặt hạ, cắt ngọn</w:t>
      </w:r>
      <w:r w:rsidRPr="00751E35">
        <w:rPr>
          <w:szCs w:val="28"/>
        </w:rPr>
        <w:t xml:space="preserve"> hoặc đào, nhổ</w:t>
      </w:r>
      <w:r w:rsidRPr="00751E35">
        <w:rPr>
          <w:szCs w:val="28"/>
          <w:lang w:val="vi-VN"/>
        </w:rPr>
        <w:t xml:space="preserve"> </w:t>
      </w:r>
      <w:r w:rsidRPr="00751E35">
        <w:rPr>
          <w:szCs w:val="28"/>
        </w:rPr>
        <w:t xml:space="preserve">gốc </w:t>
      </w:r>
      <w:r w:rsidRPr="00751E35">
        <w:rPr>
          <w:szCs w:val="28"/>
          <w:lang w:val="vi-VN"/>
        </w:rPr>
        <w:t>phải được vận xuất ra bãi gom tại khu khai thác. T</w:t>
      </w:r>
      <w:r w:rsidRPr="00751E35">
        <w:rPr>
          <w:szCs w:val="28"/>
        </w:rPr>
        <w:t>ùy theo địa hình, khối lượng và kích thước gỗ khai thác, khả năng về trang thiết bị kỹ thuật để lựa chọn phương án và các loại hình vận xuất hợp lý, sao cho vừa đạt hiệu quả kinh tế cao, vừa hạn chế tác động xấu đến xói mòn đất, cây tái sinh</w:t>
      </w:r>
      <w:r w:rsidRPr="00751E35">
        <w:rPr>
          <w:szCs w:val="28"/>
          <w:lang w:val="vi-VN"/>
        </w:rPr>
        <w:t>.</w:t>
      </w:r>
    </w:p>
    <w:p w14:paraId="0A745A22" w14:textId="77777777" w:rsidR="00615F6A" w:rsidRPr="00751E35" w:rsidRDefault="00615F6A" w:rsidP="00615F6A">
      <w:pPr>
        <w:tabs>
          <w:tab w:val="left" w:pos="560"/>
        </w:tabs>
        <w:spacing w:before="120" w:after="120" w:line="240" w:lineRule="auto"/>
        <w:jc w:val="both"/>
        <w:rPr>
          <w:szCs w:val="28"/>
          <w:lang w:val="nl-NL"/>
        </w:rPr>
      </w:pPr>
      <w:r w:rsidRPr="00751E35">
        <w:rPr>
          <w:szCs w:val="28"/>
          <w:lang w:val="vi-VN"/>
        </w:rPr>
        <w:tab/>
      </w:r>
      <w:r w:rsidRPr="00751E35">
        <w:rPr>
          <w:szCs w:val="28"/>
        </w:rPr>
        <w:t xml:space="preserve">c) </w:t>
      </w:r>
      <w:r w:rsidRPr="00751E35">
        <w:rPr>
          <w:szCs w:val="28"/>
          <w:lang w:val="vi-VN"/>
        </w:rPr>
        <w:t xml:space="preserve">Cắt khúc: căn cứ quy cách sản phẩm, </w:t>
      </w:r>
      <w:r w:rsidRPr="00751E35">
        <w:rPr>
          <w:szCs w:val="28"/>
          <w:lang w:val="nl-NL"/>
        </w:rPr>
        <w:t>điều kiện</w:t>
      </w:r>
      <w:r w:rsidRPr="00751E35">
        <w:rPr>
          <w:szCs w:val="28"/>
          <w:lang w:val="vi-VN"/>
        </w:rPr>
        <w:t xml:space="preserve"> khai thác,</w:t>
      </w:r>
      <w:r w:rsidRPr="00751E35">
        <w:rPr>
          <w:szCs w:val="28"/>
          <w:lang w:val="nl-NL"/>
        </w:rPr>
        <w:t xml:space="preserve"> chế biến và tiêu thụ ở từng nơi</w:t>
      </w:r>
      <w:r w:rsidRPr="00751E35">
        <w:rPr>
          <w:szCs w:val="28"/>
          <w:lang w:val="vi-VN"/>
        </w:rPr>
        <w:t xml:space="preserve"> để </w:t>
      </w:r>
      <w:r w:rsidRPr="00751E35">
        <w:rPr>
          <w:szCs w:val="28"/>
          <w:lang w:val="nl-NL"/>
        </w:rPr>
        <w:t>cắt khúc hợp lý đảm bảo quy cách,</w:t>
      </w:r>
      <w:r w:rsidRPr="00751E35">
        <w:rPr>
          <w:szCs w:val="28"/>
          <w:lang w:val="vi-VN"/>
        </w:rPr>
        <w:t xml:space="preserve"> </w:t>
      </w:r>
      <w:r w:rsidRPr="00751E35">
        <w:rPr>
          <w:szCs w:val="28"/>
          <w:lang w:val="nl-NL"/>
        </w:rPr>
        <w:t>phẩm chất đã quy định</w:t>
      </w:r>
      <w:r w:rsidRPr="00751E35">
        <w:rPr>
          <w:szCs w:val="28"/>
          <w:lang w:val="vi-VN"/>
        </w:rPr>
        <w:t xml:space="preserve"> và</w:t>
      </w:r>
      <w:r w:rsidRPr="00751E35">
        <w:rPr>
          <w:szCs w:val="28"/>
          <w:lang w:val="nl-NL"/>
        </w:rPr>
        <w:t xml:space="preserve"> </w:t>
      </w:r>
      <w:r w:rsidRPr="00751E35">
        <w:rPr>
          <w:szCs w:val="28"/>
          <w:lang w:val="vi-VN"/>
        </w:rPr>
        <w:t>đảm bảo tỷ lệ</w:t>
      </w:r>
      <w:r w:rsidRPr="00751E35">
        <w:rPr>
          <w:szCs w:val="28"/>
          <w:lang w:val="nl-NL"/>
        </w:rPr>
        <w:t xml:space="preserve"> sử dụng gỗ được cao nhất.</w:t>
      </w:r>
    </w:p>
    <w:p w14:paraId="2CB2749D" w14:textId="77777777" w:rsidR="00615F6A" w:rsidRPr="00751E35" w:rsidRDefault="00615F6A" w:rsidP="00615F6A">
      <w:pPr>
        <w:tabs>
          <w:tab w:val="left" w:pos="560"/>
        </w:tabs>
        <w:spacing w:before="120" w:after="120" w:line="240" w:lineRule="auto"/>
        <w:jc w:val="both"/>
        <w:rPr>
          <w:szCs w:val="28"/>
          <w:lang w:val="nl-NL"/>
        </w:rPr>
      </w:pPr>
      <w:r w:rsidRPr="00751E35">
        <w:rPr>
          <w:szCs w:val="28"/>
          <w:lang w:val="vi-VN"/>
        </w:rPr>
        <w:tab/>
      </w:r>
      <w:r w:rsidRPr="00751E35">
        <w:rPr>
          <w:szCs w:val="28"/>
        </w:rPr>
        <w:t xml:space="preserve">d) </w:t>
      </w:r>
      <w:r w:rsidRPr="00751E35">
        <w:rPr>
          <w:szCs w:val="28"/>
          <w:lang w:val="vi-VN"/>
        </w:rPr>
        <w:t xml:space="preserve">Bóc vỏ: </w:t>
      </w:r>
      <w:r w:rsidRPr="00751E35">
        <w:rPr>
          <w:szCs w:val="28"/>
        </w:rPr>
        <w:t>t</w:t>
      </w:r>
      <w:r w:rsidRPr="00751E35">
        <w:rPr>
          <w:szCs w:val="28"/>
          <w:lang w:val="vi-VN"/>
        </w:rPr>
        <w:t xml:space="preserve">ùy theo </w:t>
      </w:r>
      <w:r w:rsidRPr="00751E35">
        <w:rPr>
          <w:szCs w:val="28"/>
          <w:lang w:val="nl-NL"/>
        </w:rPr>
        <w:t xml:space="preserve">yêu cầu chủng loại </w:t>
      </w:r>
      <w:r w:rsidRPr="00751E35">
        <w:rPr>
          <w:szCs w:val="28"/>
          <w:lang w:val="vi-VN"/>
        </w:rPr>
        <w:t xml:space="preserve">sản phẩm </w:t>
      </w:r>
      <w:r w:rsidRPr="00751E35">
        <w:rPr>
          <w:szCs w:val="28"/>
          <w:lang w:val="nl-NL"/>
        </w:rPr>
        <w:t>để xác định hạng mục này.</w:t>
      </w:r>
    </w:p>
    <w:p w14:paraId="55306F98" w14:textId="77777777" w:rsidR="00615F6A" w:rsidRPr="00751E35" w:rsidRDefault="00615F6A" w:rsidP="00615F6A">
      <w:pPr>
        <w:spacing w:before="120" w:after="120" w:line="240" w:lineRule="auto"/>
        <w:ind w:firstLine="567"/>
        <w:jc w:val="both"/>
        <w:rPr>
          <w:szCs w:val="28"/>
        </w:rPr>
      </w:pPr>
      <w:r w:rsidRPr="00751E35">
        <w:rPr>
          <w:szCs w:val="28"/>
          <w:shd w:val="clear" w:color="auto" w:fill="FFFFFF"/>
        </w:rPr>
        <w:t>đ) Bốc xếp</w:t>
      </w:r>
      <w:r w:rsidRPr="00751E35">
        <w:rPr>
          <w:szCs w:val="28"/>
          <w:shd w:val="clear" w:color="auto" w:fill="FFFFFF"/>
          <w:lang w:val="vi-VN"/>
        </w:rPr>
        <w:t xml:space="preserve"> gỗ</w:t>
      </w:r>
      <w:r w:rsidRPr="00751E35">
        <w:rPr>
          <w:szCs w:val="28"/>
          <w:shd w:val="clear" w:color="auto" w:fill="FFFFFF"/>
        </w:rPr>
        <w:t xml:space="preserve"> lên phương tiện vận</w:t>
      </w:r>
      <w:r w:rsidRPr="00751E35">
        <w:rPr>
          <w:szCs w:val="28"/>
          <w:shd w:val="clear" w:color="auto" w:fill="FFFFFF"/>
          <w:lang w:val="vi-VN"/>
        </w:rPr>
        <w:t xml:space="preserve"> chuyển ra </w:t>
      </w:r>
      <w:r w:rsidRPr="00751E35">
        <w:rPr>
          <w:szCs w:val="28"/>
          <w:lang w:val="vi-VN"/>
        </w:rPr>
        <w:t xml:space="preserve">bãi giao: </w:t>
      </w:r>
      <w:r w:rsidRPr="00751E35">
        <w:rPr>
          <w:szCs w:val="28"/>
        </w:rPr>
        <w:t>g</w:t>
      </w:r>
      <w:r w:rsidRPr="00751E35">
        <w:rPr>
          <w:szCs w:val="28"/>
          <w:lang w:val="vi-VN"/>
        </w:rPr>
        <w:t>ỗ</w:t>
      </w:r>
      <w:r w:rsidRPr="00751E35">
        <w:rPr>
          <w:szCs w:val="28"/>
        </w:rPr>
        <w:t xml:space="preserve"> </w:t>
      </w:r>
      <w:r w:rsidRPr="00751E35">
        <w:rPr>
          <w:szCs w:val="28"/>
          <w:lang w:val="vi-VN"/>
        </w:rPr>
        <w:t>sau khi cắt khúc, bóc vỏ (nếu có)</w:t>
      </w:r>
      <w:r w:rsidRPr="00751E35">
        <w:rPr>
          <w:szCs w:val="28"/>
        </w:rPr>
        <w:t xml:space="preserve"> hoặc cây được đào nhổ</w:t>
      </w:r>
      <w:r w:rsidRPr="00751E35">
        <w:rPr>
          <w:szCs w:val="28"/>
          <w:lang w:val="vi-VN"/>
        </w:rPr>
        <w:t xml:space="preserve"> </w:t>
      </w:r>
      <w:r w:rsidRPr="00751E35">
        <w:rPr>
          <w:szCs w:val="28"/>
        </w:rPr>
        <w:t xml:space="preserve">gốc </w:t>
      </w:r>
      <w:r w:rsidRPr="00751E35">
        <w:rPr>
          <w:szCs w:val="28"/>
          <w:lang w:val="vi-VN"/>
        </w:rPr>
        <w:t>được vận chuyển ra bãi giao để tổ chức nghiệ</w:t>
      </w:r>
      <w:r w:rsidRPr="00751E35">
        <w:rPr>
          <w:szCs w:val="28"/>
        </w:rPr>
        <w:t>m</w:t>
      </w:r>
      <w:r w:rsidRPr="00751E35">
        <w:rPr>
          <w:szCs w:val="28"/>
          <w:lang w:val="vi-VN"/>
        </w:rPr>
        <w:t xml:space="preserve"> thu lập bảng kê lâm sản.</w:t>
      </w:r>
      <w:r w:rsidRPr="00751E35">
        <w:rPr>
          <w:szCs w:val="28"/>
        </w:rPr>
        <w:t xml:space="preserve"> </w:t>
      </w:r>
    </w:p>
    <w:p w14:paraId="3E35FBC7" w14:textId="77777777" w:rsidR="00615F6A" w:rsidRPr="00751E35" w:rsidRDefault="00615F6A" w:rsidP="00615F6A">
      <w:pPr>
        <w:spacing w:before="120" w:after="120" w:line="240" w:lineRule="auto"/>
        <w:ind w:firstLine="567"/>
        <w:jc w:val="both"/>
        <w:rPr>
          <w:szCs w:val="28"/>
        </w:rPr>
      </w:pPr>
      <w:r w:rsidRPr="00751E35">
        <w:rPr>
          <w:szCs w:val="28"/>
        </w:rPr>
        <w:t>e</w:t>
      </w:r>
      <w:r w:rsidRPr="00751E35">
        <w:rPr>
          <w:szCs w:val="28"/>
          <w:lang w:val="vi-VN"/>
        </w:rPr>
        <w:t>)</w:t>
      </w:r>
      <w:r w:rsidRPr="00751E35">
        <w:rPr>
          <w:szCs w:val="28"/>
        </w:rPr>
        <w:t xml:space="preserve"> Vệ sinh rừng sau khai thác.</w:t>
      </w:r>
    </w:p>
    <w:p w14:paraId="3808C7CD" w14:textId="77777777" w:rsidR="00615F6A" w:rsidRPr="00751E35" w:rsidRDefault="00615F6A" w:rsidP="00615F6A">
      <w:pPr>
        <w:spacing w:before="120" w:after="120" w:line="240" w:lineRule="auto"/>
        <w:ind w:firstLine="567"/>
        <w:jc w:val="both"/>
        <w:rPr>
          <w:b/>
          <w:bCs/>
          <w:szCs w:val="28"/>
        </w:rPr>
      </w:pPr>
      <w:r w:rsidRPr="00751E35">
        <w:rPr>
          <w:b/>
          <w:bCs/>
          <w:szCs w:val="28"/>
          <w:lang w:val="nl-NL"/>
        </w:rPr>
        <w:t>2</w:t>
      </w:r>
      <w:r w:rsidRPr="00751E35">
        <w:rPr>
          <w:b/>
          <w:bCs/>
          <w:szCs w:val="28"/>
          <w:lang w:val="vi-VN"/>
        </w:rPr>
        <w:t>. Khai thác chính, khai thác tận dụng, khai thác tận thu thực vật rừng ngoài gỗ</w:t>
      </w:r>
      <w:r w:rsidRPr="00751E35">
        <w:rPr>
          <w:b/>
          <w:bCs/>
          <w:szCs w:val="28"/>
        </w:rPr>
        <w:t xml:space="preserve"> (tre, nứa, song, mây)</w:t>
      </w:r>
    </w:p>
    <w:p w14:paraId="43E5DA64" w14:textId="77777777" w:rsidR="00615F6A" w:rsidRPr="002729A6" w:rsidRDefault="00615F6A" w:rsidP="00615F6A">
      <w:pPr>
        <w:spacing w:before="120" w:after="120" w:line="240" w:lineRule="auto"/>
        <w:ind w:firstLine="567"/>
        <w:jc w:val="both"/>
        <w:rPr>
          <w:szCs w:val="28"/>
          <w:lang w:val="vi-VN"/>
        </w:rPr>
      </w:pPr>
      <w:r w:rsidRPr="00751E35">
        <w:rPr>
          <w:szCs w:val="28"/>
        </w:rPr>
        <w:t xml:space="preserve">a) </w:t>
      </w:r>
      <w:r w:rsidRPr="00751E35">
        <w:rPr>
          <w:szCs w:val="28"/>
          <w:lang w:val="vi-VN"/>
        </w:rPr>
        <w:t xml:space="preserve">Chặt hạ, cắt ngọn: </w:t>
      </w:r>
      <w:r w:rsidRPr="00751E35">
        <w:rPr>
          <w:szCs w:val="28"/>
        </w:rPr>
        <w:t>t</w:t>
      </w:r>
      <w:r w:rsidRPr="00751E35">
        <w:rPr>
          <w:szCs w:val="28"/>
          <w:lang w:val="vi-VN"/>
        </w:rPr>
        <w:t xml:space="preserve">rước khi chặt hạ phải phát dọn </w:t>
      </w:r>
      <w:r w:rsidRPr="00751E35">
        <w:rPr>
          <w:szCs w:val="28"/>
        </w:rPr>
        <w:t>cây bụi, dây leo</w:t>
      </w:r>
      <w:r w:rsidRPr="00751E35">
        <w:rPr>
          <w:szCs w:val="28"/>
          <w:lang w:val="vi-VN"/>
        </w:rPr>
        <w:t xml:space="preserve"> quanh gốc cây chặt</w:t>
      </w:r>
      <w:r>
        <w:rPr>
          <w:szCs w:val="28"/>
        </w:rPr>
        <w:t xml:space="preserve">, </w:t>
      </w:r>
      <w:r w:rsidRPr="00751E35">
        <w:rPr>
          <w:szCs w:val="28"/>
          <w:lang w:val="vi-VN"/>
        </w:rPr>
        <w:t>hướng tránh khi cây đ</w:t>
      </w:r>
      <w:r w:rsidRPr="00751E35">
        <w:rPr>
          <w:szCs w:val="28"/>
        </w:rPr>
        <w:t>ổ</w:t>
      </w:r>
      <w:r>
        <w:rPr>
          <w:szCs w:val="28"/>
        </w:rPr>
        <w:t>, bãi gom, đường vận xuất và bãi giao</w:t>
      </w:r>
      <w:r w:rsidRPr="00751E35">
        <w:rPr>
          <w:szCs w:val="28"/>
        </w:rPr>
        <w:t>. Cây chặt, hạ ph</w:t>
      </w:r>
      <w:r w:rsidRPr="00751E35">
        <w:rPr>
          <w:szCs w:val="28"/>
          <w:lang w:val="nl-NL"/>
        </w:rPr>
        <w:t xml:space="preserve">ải lấy ra dễ dàng, không ảnh hưởng đến việc chặt, hạ cây khác. </w:t>
      </w:r>
      <w:r w:rsidRPr="00751E35">
        <w:rPr>
          <w:szCs w:val="28"/>
        </w:rPr>
        <w:t>S</w:t>
      </w:r>
      <w:r w:rsidRPr="00751E35">
        <w:rPr>
          <w:szCs w:val="28"/>
          <w:lang w:val="vi-VN"/>
        </w:rPr>
        <w:t>au khi chặt hạ tiến hành cắt ngọn</w:t>
      </w:r>
      <w:r w:rsidRPr="00751E35">
        <w:rPr>
          <w:szCs w:val="28"/>
        </w:rPr>
        <w:t>, cành</w:t>
      </w:r>
      <w:r w:rsidRPr="00751E35">
        <w:rPr>
          <w:szCs w:val="28"/>
          <w:lang w:val="vi-VN"/>
        </w:rPr>
        <w:t xml:space="preserve"> để vận xuất</w:t>
      </w:r>
      <w:r w:rsidRPr="00751E35">
        <w:rPr>
          <w:szCs w:val="28"/>
        </w:rPr>
        <w:t xml:space="preserve"> được </w:t>
      </w:r>
      <w:r w:rsidRPr="00751E35">
        <w:rPr>
          <w:szCs w:val="28"/>
          <w:lang w:val="vi-VN"/>
        </w:rPr>
        <w:t xml:space="preserve">dễ dàng. </w:t>
      </w:r>
    </w:p>
    <w:p w14:paraId="63F7FCC7" w14:textId="77777777" w:rsidR="00615F6A" w:rsidRPr="00751E35" w:rsidRDefault="00615F6A" w:rsidP="00615F6A">
      <w:pPr>
        <w:spacing w:before="120" w:after="120" w:line="240" w:lineRule="auto"/>
        <w:ind w:firstLine="567"/>
        <w:jc w:val="both"/>
        <w:rPr>
          <w:szCs w:val="28"/>
        </w:rPr>
      </w:pPr>
      <w:r w:rsidRPr="00751E35">
        <w:rPr>
          <w:szCs w:val="28"/>
        </w:rPr>
        <w:t xml:space="preserve">b) </w:t>
      </w:r>
      <w:r w:rsidRPr="00751E35">
        <w:rPr>
          <w:szCs w:val="28"/>
          <w:lang w:val="vi-VN"/>
        </w:rPr>
        <w:t xml:space="preserve">Vận xuất ra bãi gom: </w:t>
      </w:r>
      <w:r w:rsidRPr="00751E35">
        <w:rPr>
          <w:szCs w:val="28"/>
        </w:rPr>
        <w:t>s</w:t>
      </w:r>
      <w:r w:rsidRPr="00751E35">
        <w:rPr>
          <w:szCs w:val="28"/>
          <w:lang w:val="vi-VN"/>
        </w:rPr>
        <w:t>au khi chặt hạ, cắt ngọn</w:t>
      </w:r>
      <w:r w:rsidRPr="00751E35">
        <w:rPr>
          <w:szCs w:val="28"/>
        </w:rPr>
        <w:t xml:space="preserve"> </w:t>
      </w:r>
      <w:r w:rsidRPr="00751E35">
        <w:rPr>
          <w:szCs w:val="28"/>
          <w:lang w:val="vi-VN"/>
        </w:rPr>
        <w:t xml:space="preserve">được vận xuất ra bãi gom tại khu khai thác. </w:t>
      </w:r>
    </w:p>
    <w:p w14:paraId="3BA93EF3" w14:textId="77777777" w:rsidR="00615F6A" w:rsidRPr="00751E35" w:rsidRDefault="00615F6A" w:rsidP="00615F6A">
      <w:pPr>
        <w:tabs>
          <w:tab w:val="left" w:pos="560"/>
        </w:tabs>
        <w:spacing w:before="120" w:after="120" w:line="240" w:lineRule="auto"/>
        <w:jc w:val="both"/>
        <w:rPr>
          <w:szCs w:val="28"/>
          <w:lang w:val="nl-NL"/>
        </w:rPr>
      </w:pPr>
      <w:r w:rsidRPr="00751E35">
        <w:rPr>
          <w:szCs w:val="28"/>
          <w:lang w:val="vi-VN"/>
        </w:rPr>
        <w:tab/>
      </w:r>
      <w:r w:rsidRPr="00751E35">
        <w:rPr>
          <w:szCs w:val="28"/>
        </w:rPr>
        <w:t xml:space="preserve">c) </w:t>
      </w:r>
      <w:r w:rsidRPr="00751E35">
        <w:rPr>
          <w:szCs w:val="28"/>
          <w:lang w:val="vi-VN"/>
        </w:rPr>
        <w:t xml:space="preserve">Cắt khúc: </w:t>
      </w:r>
      <w:r w:rsidRPr="00751E35">
        <w:rPr>
          <w:szCs w:val="28"/>
        </w:rPr>
        <w:t>t</w:t>
      </w:r>
      <w:r w:rsidRPr="00751E35">
        <w:rPr>
          <w:szCs w:val="28"/>
          <w:lang w:val="vi-VN"/>
        </w:rPr>
        <w:t xml:space="preserve">ùy theo quy cách sản phẩm, </w:t>
      </w:r>
      <w:r w:rsidRPr="00751E35">
        <w:rPr>
          <w:szCs w:val="28"/>
          <w:lang w:val="nl-NL"/>
        </w:rPr>
        <w:t>điều kiện</w:t>
      </w:r>
      <w:r w:rsidRPr="00751E35">
        <w:rPr>
          <w:szCs w:val="28"/>
          <w:lang w:val="vi-VN"/>
        </w:rPr>
        <w:t xml:space="preserve"> khai thác,</w:t>
      </w:r>
      <w:r w:rsidRPr="00751E35">
        <w:rPr>
          <w:szCs w:val="28"/>
          <w:lang w:val="nl-NL"/>
        </w:rPr>
        <w:t xml:space="preserve"> chế biến và tiêu thụ ở từng nơi</w:t>
      </w:r>
      <w:r w:rsidRPr="00751E35">
        <w:rPr>
          <w:szCs w:val="28"/>
          <w:lang w:val="vi-VN"/>
        </w:rPr>
        <w:t xml:space="preserve"> để </w:t>
      </w:r>
      <w:r w:rsidRPr="00751E35">
        <w:rPr>
          <w:szCs w:val="28"/>
          <w:lang w:val="nl-NL"/>
        </w:rPr>
        <w:t>cắt khúc hợp lý đảm bảo quy cách,</w:t>
      </w:r>
      <w:r w:rsidRPr="00751E35">
        <w:rPr>
          <w:szCs w:val="28"/>
          <w:lang w:val="vi-VN"/>
        </w:rPr>
        <w:t xml:space="preserve"> </w:t>
      </w:r>
      <w:r w:rsidRPr="00751E35">
        <w:rPr>
          <w:szCs w:val="28"/>
          <w:lang w:val="nl-NL"/>
        </w:rPr>
        <w:t>phẩm chất đã quy định</w:t>
      </w:r>
      <w:r w:rsidRPr="00751E35">
        <w:rPr>
          <w:szCs w:val="28"/>
          <w:lang w:val="vi-VN"/>
        </w:rPr>
        <w:t xml:space="preserve"> và</w:t>
      </w:r>
      <w:r w:rsidRPr="00751E35">
        <w:rPr>
          <w:szCs w:val="28"/>
          <w:lang w:val="nl-NL"/>
        </w:rPr>
        <w:t xml:space="preserve"> </w:t>
      </w:r>
      <w:r w:rsidRPr="00751E35">
        <w:rPr>
          <w:szCs w:val="28"/>
          <w:lang w:val="vi-VN"/>
        </w:rPr>
        <w:t>đảm bảo tỷ lệ</w:t>
      </w:r>
      <w:r w:rsidRPr="00751E35">
        <w:rPr>
          <w:szCs w:val="28"/>
          <w:lang w:val="nl-NL"/>
        </w:rPr>
        <w:t xml:space="preserve"> sử dụng được cao nhất.</w:t>
      </w:r>
    </w:p>
    <w:p w14:paraId="66E0D641" w14:textId="77777777" w:rsidR="00615F6A" w:rsidRPr="00751E35" w:rsidRDefault="00615F6A" w:rsidP="00615F6A">
      <w:pPr>
        <w:spacing w:before="120" w:after="120" w:line="240" w:lineRule="auto"/>
        <w:ind w:firstLine="567"/>
        <w:jc w:val="both"/>
        <w:rPr>
          <w:szCs w:val="28"/>
          <w:lang w:val="vi-VN"/>
        </w:rPr>
      </w:pPr>
      <w:r w:rsidRPr="00751E35">
        <w:rPr>
          <w:szCs w:val="28"/>
          <w:shd w:val="clear" w:color="auto" w:fill="FFFFFF"/>
        </w:rPr>
        <w:t>d) Bốc xếp</w:t>
      </w:r>
      <w:r w:rsidRPr="00751E35">
        <w:rPr>
          <w:szCs w:val="28"/>
          <w:shd w:val="clear" w:color="auto" w:fill="FFFFFF"/>
          <w:lang w:val="vi-VN"/>
        </w:rPr>
        <w:t xml:space="preserve"> </w:t>
      </w:r>
      <w:r w:rsidRPr="00751E35">
        <w:rPr>
          <w:szCs w:val="28"/>
          <w:shd w:val="clear" w:color="auto" w:fill="FFFFFF"/>
        </w:rPr>
        <w:t>lên phương tiện vận</w:t>
      </w:r>
      <w:r w:rsidRPr="00751E35">
        <w:rPr>
          <w:szCs w:val="28"/>
          <w:shd w:val="clear" w:color="auto" w:fill="FFFFFF"/>
          <w:lang w:val="vi-VN"/>
        </w:rPr>
        <w:t xml:space="preserve"> chuyển ra </w:t>
      </w:r>
      <w:r w:rsidRPr="00751E35">
        <w:rPr>
          <w:szCs w:val="28"/>
          <w:lang w:val="vi-VN"/>
        </w:rPr>
        <w:t>bãi giao</w:t>
      </w:r>
      <w:r w:rsidRPr="00751E35">
        <w:rPr>
          <w:szCs w:val="28"/>
        </w:rPr>
        <w:t xml:space="preserve"> </w:t>
      </w:r>
      <w:r w:rsidRPr="00751E35">
        <w:rPr>
          <w:szCs w:val="28"/>
          <w:lang w:val="vi-VN"/>
        </w:rPr>
        <w:t>để tổ chức nghiệ</w:t>
      </w:r>
      <w:r w:rsidRPr="00751E35">
        <w:rPr>
          <w:szCs w:val="28"/>
        </w:rPr>
        <w:t>m</w:t>
      </w:r>
      <w:r w:rsidRPr="00751E35">
        <w:rPr>
          <w:szCs w:val="28"/>
          <w:lang w:val="vi-VN"/>
        </w:rPr>
        <w:t xml:space="preserve"> thu lập bảng kê lâm sản.</w:t>
      </w:r>
    </w:p>
    <w:p w14:paraId="5A885D9E" w14:textId="77777777" w:rsidR="00615F6A" w:rsidRPr="00751E35" w:rsidRDefault="00615F6A" w:rsidP="00615F6A">
      <w:pPr>
        <w:spacing w:before="120" w:after="120" w:line="240" w:lineRule="auto"/>
        <w:jc w:val="center"/>
        <w:rPr>
          <w:b/>
          <w:szCs w:val="28"/>
        </w:rPr>
        <w:sectPr w:rsidR="00615F6A" w:rsidRPr="00751E35" w:rsidSect="002B63C2">
          <w:headerReference w:type="default" r:id="rId12"/>
          <w:pgSz w:w="11907" w:h="16840" w:code="9"/>
          <w:pgMar w:top="1134" w:right="1134" w:bottom="1134" w:left="1701" w:header="0" w:footer="0" w:gutter="0"/>
          <w:cols w:space="720"/>
          <w:titlePg/>
          <w:docGrid w:linePitch="360"/>
        </w:sectPr>
      </w:pPr>
    </w:p>
    <w:p w14:paraId="3C7C66B7" w14:textId="34F55D34" w:rsidR="00615F6A" w:rsidRPr="00751E35" w:rsidRDefault="00965E75" w:rsidP="00615F6A">
      <w:pPr>
        <w:spacing w:after="120"/>
        <w:jc w:val="center"/>
        <w:rPr>
          <w:b/>
          <w:szCs w:val="28"/>
        </w:rPr>
      </w:pPr>
      <w:r>
        <w:rPr>
          <w:b/>
          <w:szCs w:val="28"/>
        </w:rPr>
        <w:lastRenderedPageBreak/>
        <w:t>Phần III</w:t>
      </w:r>
    </w:p>
    <w:p w14:paraId="0B7D5F0A" w14:textId="77777777" w:rsidR="00615F6A" w:rsidRPr="00751E35" w:rsidRDefault="00615F6A" w:rsidP="00615F6A">
      <w:pPr>
        <w:adjustRightInd w:val="0"/>
        <w:spacing w:after="0"/>
        <w:jc w:val="center"/>
        <w:rPr>
          <w:b/>
          <w:bCs/>
          <w:szCs w:val="28"/>
        </w:rPr>
      </w:pPr>
      <w:r w:rsidRPr="00751E35">
        <w:rPr>
          <w:b/>
          <w:bCs/>
          <w:szCs w:val="28"/>
        </w:rPr>
        <w:t>BẢNG</w:t>
      </w:r>
      <w:r w:rsidRPr="00751E35">
        <w:rPr>
          <w:b/>
          <w:bCs/>
          <w:szCs w:val="28"/>
          <w:lang w:val="vi-VN"/>
        </w:rPr>
        <w:t xml:space="preserve"> </w:t>
      </w:r>
      <w:r w:rsidRPr="00751E35">
        <w:rPr>
          <w:b/>
          <w:bCs/>
          <w:szCs w:val="28"/>
        </w:rPr>
        <w:t xml:space="preserve">ĐỊNH MỨC KINH TẾ KỸ THUẬT KHAI THÁC GỖ </w:t>
      </w:r>
    </w:p>
    <w:p w14:paraId="63B3ACF7" w14:textId="77777777" w:rsidR="00615F6A" w:rsidRPr="00751E35" w:rsidRDefault="00615F6A" w:rsidP="00615F6A">
      <w:pPr>
        <w:adjustRightInd w:val="0"/>
        <w:spacing w:after="0"/>
        <w:jc w:val="center"/>
        <w:rPr>
          <w:b/>
          <w:bCs/>
          <w:szCs w:val="28"/>
        </w:rPr>
      </w:pPr>
      <w:r w:rsidRPr="00751E35">
        <w:rPr>
          <w:b/>
          <w:bCs/>
          <w:szCs w:val="28"/>
        </w:rPr>
        <w:t>VÀ THỰC VẬT RỪNG NGOÀI GỖ</w:t>
      </w:r>
    </w:p>
    <w:p w14:paraId="7EFF719E" w14:textId="77777777" w:rsidR="00615F6A" w:rsidRPr="00751E35" w:rsidRDefault="00615F6A" w:rsidP="00615F6A">
      <w:pPr>
        <w:adjustRightInd w:val="0"/>
        <w:spacing w:before="120"/>
        <w:jc w:val="center"/>
        <w:rPr>
          <w:szCs w:val="28"/>
        </w:rPr>
      </w:pPr>
    </w:p>
    <w:tbl>
      <w:tblPr>
        <w:tblStyle w:val="TableGrid"/>
        <w:tblW w:w="14307" w:type="dxa"/>
        <w:jc w:val="center"/>
        <w:tblLayout w:type="fixed"/>
        <w:tblLook w:val="04A0" w:firstRow="1" w:lastRow="0" w:firstColumn="1" w:lastColumn="0" w:noHBand="0" w:noVBand="1"/>
      </w:tblPr>
      <w:tblGrid>
        <w:gridCol w:w="988"/>
        <w:gridCol w:w="4961"/>
        <w:gridCol w:w="1985"/>
        <w:gridCol w:w="1990"/>
        <w:gridCol w:w="1701"/>
        <w:gridCol w:w="2682"/>
      </w:tblGrid>
      <w:tr w:rsidR="000A7613" w:rsidRPr="00751E35" w14:paraId="2394AB9B" w14:textId="77777777" w:rsidTr="00314D0C">
        <w:trPr>
          <w:tblHeader/>
          <w:jc w:val="center"/>
        </w:trPr>
        <w:tc>
          <w:tcPr>
            <w:tcW w:w="988" w:type="dxa"/>
            <w:vAlign w:val="center"/>
          </w:tcPr>
          <w:p w14:paraId="28B6BE33" w14:textId="77777777" w:rsidR="000A7613" w:rsidRPr="00751E35" w:rsidRDefault="000A7613" w:rsidP="00885D79">
            <w:pPr>
              <w:snapToGrid w:val="0"/>
              <w:spacing w:before="40" w:after="40" w:line="240" w:lineRule="auto"/>
              <w:jc w:val="center"/>
              <w:rPr>
                <w:b/>
                <w:bCs/>
                <w:sz w:val="26"/>
                <w:szCs w:val="26"/>
              </w:rPr>
            </w:pPr>
            <w:r w:rsidRPr="00751E35">
              <w:rPr>
                <w:b/>
                <w:bCs/>
                <w:sz w:val="26"/>
                <w:szCs w:val="26"/>
              </w:rPr>
              <w:t>Mục</w:t>
            </w:r>
          </w:p>
        </w:tc>
        <w:tc>
          <w:tcPr>
            <w:tcW w:w="4961" w:type="dxa"/>
            <w:vAlign w:val="center"/>
          </w:tcPr>
          <w:p w14:paraId="05AB717D" w14:textId="77777777" w:rsidR="000A7613" w:rsidRPr="00751E35" w:rsidRDefault="000A7613" w:rsidP="00885D79">
            <w:pPr>
              <w:snapToGrid w:val="0"/>
              <w:spacing w:before="40" w:after="40" w:line="240" w:lineRule="auto"/>
              <w:jc w:val="center"/>
              <w:rPr>
                <w:b/>
                <w:bCs/>
                <w:sz w:val="26"/>
                <w:szCs w:val="26"/>
              </w:rPr>
            </w:pPr>
            <w:r w:rsidRPr="00751E35">
              <w:rPr>
                <w:b/>
                <w:bCs/>
                <w:sz w:val="26"/>
                <w:szCs w:val="26"/>
              </w:rPr>
              <w:t>Tên công việc</w:t>
            </w:r>
          </w:p>
        </w:tc>
        <w:tc>
          <w:tcPr>
            <w:tcW w:w="1985" w:type="dxa"/>
            <w:vAlign w:val="center"/>
          </w:tcPr>
          <w:p w14:paraId="1D2D7C6A" w14:textId="77777777" w:rsidR="000A7613" w:rsidRPr="00751E35" w:rsidRDefault="000A7613" w:rsidP="00885D79">
            <w:pPr>
              <w:snapToGrid w:val="0"/>
              <w:spacing w:before="40" w:after="40" w:line="240" w:lineRule="auto"/>
              <w:jc w:val="center"/>
              <w:rPr>
                <w:b/>
                <w:bCs/>
                <w:sz w:val="26"/>
                <w:szCs w:val="26"/>
              </w:rPr>
            </w:pPr>
            <w:r w:rsidRPr="00751E35">
              <w:rPr>
                <w:b/>
                <w:bCs/>
                <w:sz w:val="26"/>
                <w:szCs w:val="26"/>
              </w:rPr>
              <w:t>Đơn vị tính</w:t>
            </w:r>
          </w:p>
        </w:tc>
        <w:tc>
          <w:tcPr>
            <w:tcW w:w="1990" w:type="dxa"/>
            <w:vAlign w:val="center"/>
          </w:tcPr>
          <w:p w14:paraId="750AA43A" w14:textId="57732FFD" w:rsidR="000A7613" w:rsidRPr="00751E35" w:rsidRDefault="000A7613" w:rsidP="00885D79">
            <w:pPr>
              <w:snapToGrid w:val="0"/>
              <w:spacing w:before="40" w:after="40" w:line="240" w:lineRule="auto"/>
              <w:jc w:val="center"/>
              <w:rPr>
                <w:b/>
                <w:bCs/>
                <w:sz w:val="26"/>
                <w:szCs w:val="26"/>
              </w:rPr>
            </w:pPr>
            <w:r w:rsidRPr="00751E35">
              <w:rPr>
                <w:b/>
                <w:bCs/>
                <w:sz w:val="26"/>
                <w:szCs w:val="26"/>
              </w:rPr>
              <w:t xml:space="preserve">Định mức </w:t>
            </w:r>
          </w:p>
        </w:tc>
        <w:tc>
          <w:tcPr>
            <w:tcW w:w="1701" w:type="dxa"/>
            <w:vAlign w:val="center"/>
          </w:tcPr>
          <w:p w14:paraId="344B4E57" w14:textId="77777777" w:rsidR="000A7613" w:rsidRPr="00751E35" w:rsidRDefault="000A7613" w:rsidP="00885D79">
            <w:pPr>
              <w:snapToGrid w:val="0"/>
              <w:spacing w:before="40" w:after="40" w:line="240" w:lineRule="auto"/>
              <w:jc w:val="center"/>
              <w:rPr>
                <w:b/>
                <w:bCs/>
                <w:sz w:val="26"/>
                <w:szCs w:val="26"/>
              </w:rPr>
            </w:pPr>
            <w:r w:rsidRPr="00751E35">
              <w:rPr>
                <w:b/>
                <w:bCs/>
                <w:sz w:val="26"/>
                <w:szCs w:val="26"/>
              </w:rPr>
              <w:t xml:space="preserve">Hệ số lương </w:t>
            </w:r>
          </w:p>
        </w:tc>
        <w:tc>
          <w:tcPr>
            <w:tcW w:w="2682" w:type="dxa"/>
            <w:vAlign w:val="center"/>
          </w:tcPr>
          <w:p w14:paraId="48093074" w14:textId="77777777" w:rsidR="000A7613" w:rsidRPr="00457469" w:rsidRDefault="008145CF" w:rsidP="00885D79">
            <w:pPr>
              <w:snapToGrid w:val="0"/>
              <w:spacing w:before="40" w:after="40" w:line="240" w:lineRule="auto"/>
              <w:jc w:val="center"/>
              <w:rPr>
                <w:b/>
                <w:bCs/>
                <w:iCs/>
                <w:sz w:val="26"/>
                <w:szCs w:val="26"/>
              </w:rPr>
            </w:pPr>
            <w:r w:rsidRPr="00457469">
              <w:rPr>
                <w:b/>
                <w:bCs/>
                <w:iCs/>
                <w:sz w:val="26"/>
                <w:szCs w:val="26"/>
              </w:rPr>
              <w:t>Yêu cầu kỹ thuật</w:t>
            </w:r>
          </w:p>
        </w:tc>
      </w:tr>
      <w:tr w:rsidR="00AD3C96" w:rsidRPr="00751E35" w14:paraId="5F665D61" w14:textId="77777777" w:rsidTr="00314D0C">
        <w:trPr>
          <w:jc w:val="center"/>
        </w:trPr>
        <w:tc>
          <w:tcPr>
            <w:tcW w:w="988" w:type="dxa"/>
            <w:vAlign w:val="center"/>
          </w:tcPr>
          <w:p w14:paraId="19882E81" w14:textId="77777777" w:rsidR="00AD3C96" w:rsidRPr="00751E35" w:rsidRDefault="00AD3C96" w:rsidP="00885D79">
            <w:pPr>
              <w:snapToGrid w:val="0"/>
              <w:spacing w:before="40" w:after="40" w:line="240" w:lineRule="auto"/>
              <w:jc w:val="center"/>
              <w:rPr>
                <w:b/>
                <w:bCs/>
                <w:sz w:val="26"/>
                <w:szCs w:val="26"/>
              </w:rPr>
            </w:pPr>
            <w:r w:rsidRPr="00751E35">
              <w:rPr>
                <w:b/>
                <w:bCs/>
                <w:sz w:val="26"/>
                <w:szCs w:val="26"/>
              </w:rPr>
              <w:t>I</w:t>
            </w:r>
          </w:p>
        </w:tc>
        <w:tc>
          <w:tcPr>
            <w:tcW w:w="4961" w:type="dxa"/>
            <w:vAlign w:val="center"/>
          </w:tcPr>
          <w:p w14:paraId="186CD27F" w14:textId="77777777" w:rsidR="00AD3C96" w:rsidRPr="00751E35" w:rsidRDefault="00AD3C96" w:rsidP="00885D79">
            <w:pPr>
              <w:snapToGrid w:val="0"/>
              <w:spacing w:before="40" w:after="40" w:line="240" w:lineRule="auto"/>
              <w:rPr>
                <w:bCs/>
                <w:iCs/>
                <w:sz w:val="26"/>
                <w:szCs w:val="26"/>
                <w:shd w:val="clear" w:color="auto" w:fill="FFFFFF"/>
              </w:rPr>
            </w:pPr>
            <w:r w:rsidRPr="00751E35">
              <w:rPr>
                <w:b/>
                <w:bCs/>
                <w:sz w:val="26"/>
                <w:szCs w:val="26"/>
                <w:lang w:val="sv-SE"/>
              </w:rPr>
              <w:t>XÂY</w:t>
            </w:r>
            <w:r w:rsidRPr="00751E35">
              <w:rPr>
                <w:b/>
                <w:bCs/>
                <w:sz w:val="26"/>
                <w:szCs w:val="26"/>
                <w:lang w:val="vi-VN"/>
              </w:rPr>
              <w:t xml:space="preserve"> DỰNG PHƯƠNG ÁN KHAI THÁC</w:t>
            </w:r>
          </w:p>
        </w:tc>
        <w:tc>
          <w:tcPr>
            <w:tcW w:w="1985" w:type="dxa"/>
            <w:vAlign w:val="center"/>
          </w:tcPr>
          <w:p w14:paraId="21D41E7E" w14:textId="77777777" w:rsidR="00AD3C96" w:rsidRPr="00751E35" w:rsidRDefault="00AD3C96" w:rsidP="00885D79">
            <w:pPr>
              <w:snapToGrid w:val="0"/>
              <w:spacing w:before="40" w:after="40" w:line="240" w:lineRule="auto"/>
              <w:jc w:val="center"/>
              <w:rPr>
                <w:sz w:val="26"/>
                <w:szCs w:val="26"/>
              </w:rPr>
            </w:pPr>
          </w:p>
        </w:tc>
        <w:tc>
          <w:tcPr>
            <w:tcW w:w="1990" w:type="dxa"/>
            <w:vAlign w:val="center"/>
          </w:tcPr>
          <w:p w14:paraId="61A27EC5" w14:textId="77777777" w:rsidR="00AD3C96" w:rsidRPr="00751E35" w:rsidRDefault="00AD3C96" w:rsidP="00885D79">
            <w:pPr>
              <w:snapToGrid w:val="0"/>
              <w:spacing w:before="40" w:after="40" w:line="240" w:lineRule="auto"/>
              <w:jc w:val="center"/>
              <w:rPr>
                <w:sz w:val="26"/>
                <w:szCs w:val="26"/>
              </w:rPr>
            </w:pPr>
          </w:p>
        </w:tc>
        <w:tc>
          <w:tcPr>
            <w:tcW w:w="1701" w:type="dxa"/>
            <w:vAlign w:val="center"/>
          </w:tcPr>
          <w:p w14:paraId="31E631D8" w14:textId="77777777" w:rsidR="00AD3C96" w:rsidRPr="00751E35" w:rsidRDefault="00AD3C96" w:rsidP="00885D79">
            <w:pPr>
              <w:snapToGrid w:val="0"/>
              <w:spacing w:before="40" w:after="40" w:line="240" w:lineRule="auto"/>
              <w:jc w:val="center"/>
              <w:rPr>
                <w:sz w:val="26"/>
                <w:szCs w:val="26"/>
                <w:shd w:val="clear" w:color="auto" w:fill="FFFFFF"/>
              </w:rPr>
            </w:pPr>
          </w:p>
        </w:tc>
        <w:tc>
          <w:tcPr>
            <w:tcW w:w="2682" w:type="dxa"/>
            <w:vAlign w:val="center"/>
          </w:tcPr>
          <w:p w14:paraId="671302FC"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4A53C6E5" w14:textId="77777777" w:rsidTr="00314D0C">
        <w:trPr>
          <w:jc w:val="center"/>
        </w:trPr>
        <w:tc>
          <w:tcPr>
            <w:tcW w:w="988" w:type="dxa"/>
            <w:vAlign w:val="center"/>
          </w:tcPr>
          <w:p w14:paraId="7519384A" w14:textId="77777777" w:rsidR="00AD3C96" w:rsidRPr="00751E35" w:rsidRDefault="00AD3C96" w:rsidP="00885D79">
            <w:pPr>
              <w:snapToGrid w:val="0"/>
              <w:spacing w:before="40" w:after="40" w:line="240" w:lineRule="auto"/>
              <w:jc w:val="center"/>
              <w:rPr>
                <w:b/>
                <w:bCs/>
                <w:sz w:val="26"/>
                <w:szCs w:val="26"/>
                <w:lang w:val="vi-VN"/>
              </w:rPr>
            </w:pPr>
            <w:r w:rsidRPr="00751E35">
              <w:rPr>
                <w:b/>
                <w:bCs/>
                <w:sz w:val="26"/>
                <w:szCs w:val="26"/>
              </w:rPr>
              <w:t>1</w:t>
            </w:r>
            <w:r w:rsidRPr="00751E35">
              <w:rPr>
                <w:b/>
                <w:bCs/>
                <w:sz w:val="26"/>
                <w:szCs w:val="26"/>
                <w:lang w:val="vi-VN"/>
              </w:rPr>
              <w:t>.</w:t>
            </w:r>
          </w:p>
        </w:tc>
        <w:tc>
          <w:tcPr>
            <w:tcW w:w="4961" w:type="dxa"/>
            <w:vAlign w:val="center"/>
          </w:tcPr>
          <w:p w14:paraId="639157DB" w14:textId="77777777" w:rsidR="00AD3C96" w:rsidRPr="00751E35" w:rsidRDefault="00AD3C96" w:rsidP="00885D79">
            <w:pPr>
              <w:snapToGrid w:val="0"/>
              <w:spacing w:before="40" w:after="40" w:line="240" w:lineRule="auto"/>
              <w:rPr>
                <w:b/>
                <w:bCs/>
                <w:sz w:val="26"/>
                <w:szCs w:val="26"/>
                <w:lang w:val="vi-VN"/>
              </w:rPr>
            </w:pPr>
            <w:r w:rsidRPr="00751E35">
              <w:rPr>
                <w:b/>
                <w:bCs/>
                <w:sz w:val="26"/>
                <w:szCs w:val="26"/>
                <w:lang w:val="sv-SE"/>
              </w:rPr>
              <w:t>Ngoại</w:t>
            </w:r>
            <w:r w:rsidRPr="00751E35">
              <w:rPr>
                <w:b/>
                <w:bCs/>
                <w:sz w:val="26"/>
                <w:szCs w:val="26"/>
                <w:lang w:val="vi-VN"/>
              </w:rPr>
              <w:t xml:space="preserve"> nghiệp</w:t>
            </w:r>
          </w:p>
        </w:tc>
        <w:tc>
          <w:tcPr>
            <w:tcW w:w="1985" w:type="dxa"/>
            <w:vAlign w:val="center"/>
          </w:tcPr>
          <w:p w14:paraId="59E458D4" w14:textId="77777777" w:rsidR="00AD3C96" w:rsidRPr="00751E35" w:rsidRDefault="00AD3C96" w:rsidP="00885D79">
            <w:pPr>
              <w:snapToGrid w:val="0"/>
              <w:spacing w:before="40" w:after="40" w:line="240" w:lineRule="auto"/>
              <w:jc w:val="center"/>
              <w:rPr>
                <w:sz w:val="26"/>
                <w:szCs w:val="26"/>
              </w:rPr>
            </w:pPr>
          </w:p>
        </w:tc>
        <w:tc>
          <w:tcPr>
            <w:tcW w:w="1990" w:type="dxa"/>
            <w:vAlign w:val="center"/>
          </w:tcPr>
          <w:p w14:paraId="2830A8EA" w14:textId="77777777" w:rsidR="00AD3C96" w:rsidRPr="00751E35" w:rsidRDefault="00AD3C96" w:rsidP="00885D79">
            <w:pPr>
              <w:snapToGrid w:val="0"/>
              <w:spacing w:before="40" w:after="40" w:line="240" w:lineRule="auto"/>
              <w:jc w:val="center"/>
              <w:rPr>
                <w:sz w:val="26"/>
                <w:szCs w:val="26"/>
              </w:rPr>
            </w:pPr>
          </w:p>
        </w:tc>
        <w:tc>
          <w:tcPr>
            <w:tcW w:w="1701" w:type="dxa"/>
            <w:vAlign w:val="center"/>
          </w:tcPr>
          <w:p w14:paraId="6DCCE20F" w14:textId="77777777" w:rsidR="00AD3C96" w:rsidRPr="00751E35" w:rsidRDefault="00AD3C96" w:rsidP="00885D79">
            <w:pPr>
              <w:snapToGrid w:val="0"/>
              <w:spacing w:before="40" w:after="40" w:line="240" w:lineRule="auto"/>
              <w:jc w:val="center"/>
              <w:rPr>
                <w:sz w:val="26"/>
                <w:szCs w:val="26"/>
                <w:shd w:val="clear" w:color="auto" w:fill="FFFFFF"/>
              </w:rPr>
            </w:pPr>
          </w:p>
        </w:tc>
        <w:tc>
          <w:tcPr>
            <w:tcW w:w="2682" w:type="dxa"/>
            <w:vAlign w:val="center"/>
          </w:tcPr>
          <w:p w14:paraId="68095D79"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14412FFD" w14:textId="77777777" w:rsidTr="00314D0C">
        <w:trPr>
          <w:jc w:val="center"/>
        </w:trPr>
        <w:tc>
          <w:tcPr>
            <w:tcW w:w="988" w:type="dxa"/>
            <w:vAlign w:val="center"/>
          </w:tcPr>
          <w:p w14:paraId="0B02142A" w14:textId="77777777" w:rsidR="00AD3C96" w:rsidRPr="005F2C32" w:rsidRDefault="00AD3C96" w:rsidP="00885D79">
            <w:pPr>
              <w:snapToGrid w:val="0"/>
              <w:spacing w:before="40" w:after="40" w:line="240" w:lineRule="auto"/>
              <w:jc w:val="center"/>
              <w:rPr>
                <w:b/>
                <w:sz w:val="26"/>
                <w:szCs w:val="26"/>
              </w:rPr>
            </w:pPr>
            <w:r w:rsidRPr="005F2C32">
              <w:rPr>
                <w:b/>
                <w:sz w:val="26"/>
                <w:szCs w:val="26"/>
              </w:rPr>
              <w:t>1.1</w:t>
            </w:r>
          </w:p>
        </w:tc>
        <w:tc>
          <w:tcPr>
            <w:tcW w:w="4961" w:type="dxa"/>
            <w:vAlign w:val="center"/>
          </w:tcPr>
          <w:p w14:paraId="69CC41FB" w14:textId="77777777" w:rsidR="00AD3C96" w:rsidRPr="005F2C32" w:rsidRDefault="00AD3C96" w:rsidP="00314D0C">
            <w:pPr>
              <w:snapToGrid w:val="0"/>
              <w:spacing w:before="40" w:after="40" w:line="240" w:lineRule="auto"/>
              <w:jc w:val="both"/>
              <w:rPr>
                <w:b/>
                <w:sz w:val="26"/>
                <w:szCs w:val="26"/>
                <w:lang w:val="sv-SE"/>
              </w:rPr>
            </w:pPr>
            <w:r w:rsidRPr="005F2C32">
              <w:rPr>
                <w:b/>
                <w:sz w:val="26"/>
                <w:szCs w:val="26"/>
                <w:lang w:val="sv-SE"/>
              </w:rPr>
              <w:t>Xác định ranh giới, chia lô và tọa độ lô khai thác trên thực địa bằng máy GPS</w:t>
            </w:r>
          </w:p>
        </w:tc>
        <w:tc>
          <w:tcPr>
            <w:tcW w:w="1985" w:type="dxa"/>
            <w:vAlign w:val="center"/>
          </w:tcPr>
          <w:p w14:paraId="5C0C3943" w14:textId="77777777" w:rsidR="00AD3C96" w:rsidRPr="00751E35" w:rsidRDefault="00AD3C96" w:rsidP="00885D79">
            <w:pPr>
              <w:snapToGrid w:val="0"/>
              <w:spacing w:before="40" w:after="40" w:line="240" w:lineRule="auto"/>
              <w:jc w:val="center"/>
              <w:rPr>
                <w:sz w:val="26"/>
                <w:szCs w:val="26"/>
              </w:rPr>
            </w:pPr>
          </w:p>
        </w:tc>
        <w:tc>
          <w:tcPr>
            <w:tcW w:w="1990" w:type="dxa"/>
            <w:vAlign w:val="center"/>
          </w:tcPr>
          <w:p w14:paraId="5BFD9B93" w14:textId="77777777" w:rsidR="00AD3C96" w:rsidRPr="00751E35" w:rsidRDefault="00AD3C96" w:rsidP="00885D79">
            <w:pPr>
              <w:snapToGrid w:val="0"/>
              <w:spacing w:before="40" w:after="40" w:line="240" w:lineRule="auto"/>
              <w:jc w:val="center"/>
              <w:rPr>
                <w:sz w:val="26"/>
                <w:szCs w:val="26"/>
              </w:rPr>
            </w:pPr>
          </w:p>
        </w:tc>
        <w:tc>
          <w:tcPr>
            <w:tcW w:w="1701" w:type="dxa"/>
            <w:vAlign w:val="center"/>
          </w:tcPr>
          <w:p w14:paraId="2B46473F" w14:textId="77777777" w:rsidR="00AD3C96" w:rsidRPr="00751E35" w:rsidRDefault="00AD3C96" w:rsidP="00885D79">
            <w:pPr>
              <w:snapToGrid w:val="0"/>
              <w:spacing w:before="40" w:after="40" w:line="240" w:lineRule="auto"/>
              <w:jc w:val="center"/>
              <w:rPr>
                <w:sz w:val="26"/>
                <w:szCs w:val="26"/>
                <w:shd w:val="clear" w:color="auto" w:fill="FFFFFF"/>
              </w:rPr>
            </w:pPr>
          </w:p>
        </w:tc>
        <w:tc>
          <w:tcPr>
            <w:tcW w:w="2682" w:type="dxa"/>
            <w:vAlign w:val="center"/>
          </w:tcPr>
          <w:p w14:paraId="4228047E" w14:textId="6E0381A4" w:rsidR="00AD3C96" w:rsidRPr="00314D0C" w:rsidRDefault="00E508EA" w:rsidP="00885D79">
            <w:pPr>
              <w:snapToGrid w:val="0"/>
              <w:spacing w:before="40" w:after="40" w:line="240" w:lineRule="auto"/>
              <w:jc w:val="both"/>
              <w:rPr>
                <w:iCs/>
                <w:spacing w:val="-4"/>
                <w:sz w:val="26"/>
                <w:szCs w:val="26"/>
                <w:shd w:val="clear" w:color="auto" w:fill="FFFFFF"/>
              </w:rPr>
            </w:pPr>
            <w:r w:rsidRPr="00314D0C">
              <w:rPr>
                <w:iCs/>
                <w:spacing w:val="-4"/>
                <w:sz w:val="26"/>
                <w:szCs w:val="26"/>
                <w:shd w:val="clear" w:color="auto" w:fill="FFFFFF"/>
              </w:rPr>
              <w:t>Ranh giới, toạ độ lô rừng khai thác được xác định rõ ràng trên thực địa</w:t>
            </w:r>
          </w:p>
        </w:tc>
      </w:tr>
      <w:tr w:rsidR="00AD3C96" w:rsidRPr="00751E35" w14:paraId="0BCBC8C6" w14:textId="77777777" w:rsidTr="00314D0C">
        <w:trPr>
          <w:jc w:val="center"/>
        </w:trPr>
        <w:tc>
          <w:tcPr>
            <w:tcW w:w="988" w:type="dxa"/>
            <w:vAlign w:val="center"/>
          </w:tcPr>
          <w:p w14:paraId="23DACB10" w14:textId="77777777" w:rsidR="00AD3C96" w:rsidRPr="00AD3C96" w:rsidRDefault="00AD3C96" w:rsidP="00885D79">
            <w:pPr>
              <w:snapToGrid w:val="0"/>
              <w:spacing w:before="40" w:after="40" w:line="240" w:lineRule="auto"/>
              <w:jc w:val="center"/>
              <w:rPr>
                <w:bCs/>
                <w:sz w:val="26"/>
                <w:szCs w:val="26"/>
              </w:rPr>
            </w:pPr>
            <w:r w:rsidRPr="00AD3C96">
              <w:rPr>
                <w:bCs/>
                <w:sz w:val="26"/>
                <w:szCs w:val="26"/>
              </w:rPr>
              <w:t>1.1.1</w:t>
            </w:r>
          </w:p>
        </w:tc>
        <w:tc>
          <w:tcPr>
            <w:tcW w:w="4961" w:type="dxa"/>
            <w:vAlign w:val="center"/>
          </w:tcPr>
          <w:p w14:paraId="1BACE999" w14:textId="36403939" w:rsidR="00AD3C96" w:rsidRPr="00634334" w:rsidRDefault="00B3681D" w:rsidP="00314D0C">
            <w:pPr>
              <w:snapToGrid w:val="0"/>
              <w:spacing w:before="40" w:after="40" w:line="240" w:lineRule="auto"/>
              <w:jc w:val="both"/>
              <w:rPr>
                <w:bCs/>
                <w:iCs/>
                <w:sz w:val="26"/>
                <w:szCs w:val="26"/>
                <w:lang w:val="sv-SE"/>
              </w:rPr>
            </w:pPr>
            <w:r>
              <w:rPr>
                <w:bCs/>
                <w:iCs/>
                <w:sz w:val="26"/>
                <w:szCs w:val="26"/>
                <w:lang w:val="sv-SE"/>
              </w:rPr>
              <w:t>Lô có diện tích nhỏ hơn 05</w:t>
            </w:r>
            <w:r w:rsidR="00AD3C96" w:rsidRPr="00634334">
              <w:rPr>
                <w:bCs/>
                <w:iCs/>
                <w:sz w:val="26"/>
                <w:szCs w:val="26"/>
                <w:lang w:val="sv-SE"/>
              </w:rPr>
              <w:t xml:space="preserve"> ha</w:t>
            </w:r>
          </w:p>
        </w:tc>
        <w:tc>
          <w:tcPr>
            <w:tcW w:w="1985" w:type="dxa"/>
            <w:vAlign w:val="center"/>
          </w:tcPr>
          <w:p w14:paraId="538A62AE" w14:textId="488D8E9D" w:rsidR="00AD3C96" w:rsidRPr="00751E35" w:rsidRDefault="00A446B0" w:rsidP="00885D79">
            <w:pPr>
              <w:snapToGrid w:val="0"/>
              <w:spacing w:before="40" w:after="40" w:line="240" w:lineRule="auto"/>
              <w:jc w:val="center"/>
              <w:rPr>
                <w:sz w:val="26"/>
                <w:szCs w:val="26"/>
              </w:rPr>
            </w:pPr>
            <w:r>
              <w:rPr>
                <w:sz w:val="26"/>
                <w:szCs w:val="26"/>
              </w:rPr>
              <w:t>Công/</w:t>
            </w:r>
            <w:r w:rsidR="00AD3C96" w:rsidRPr="00751E35">
              <w:rPr>
                <w:sz w:val="26"/>
                <w:szCs w:val="26"/>
              </w:rPr>
              <w:t>lô</w:t>
            </w:r>
          </w:p>
        </w:tc>
        <w:tc>
          <w:tcPr>
            <w:tcW w:w="1990" w:type="dxa"/>
            <w:vAlign w:val="center"/>
          </w:tcPr>
          <w:p w14:paraId="7EF88DB7" w14:textId="77777777" w:rsidR="00AD3C96" w:rsidRPr="00751E35" w:rsidRDefault="00AD3C96" w:rsidP="00885D79">
            <w:pPr>
              <w:snapToGrid w:val="0"/>
              <w:spacing w:before="40" w:after="40" w:line="240" w:lineRule="auto"/>
              <w:jc w:val="center"/>
              <w:rPr>
                <w:sz w:val="26"/>
                <w:szCs w:val="26"/>
              </w:rPr>
            </w:pPr>
            <w:r w:rsidRPr="00751E35">
              <w:rPr>
                <w:sz w:val="26"/>
                <w:szCs w:val="26"/>
              </w:rPr>
              <w:t>0,50</w:t>
            </w:r>
          </w:p>
        </w:tc>
        <w:tc>
          <w:tcPr>
            <w:tcW w:w="1701" w:type="dxa"/>
            <w:vAlign w:val="center"/>
          </w:tcPr>
          <w:p w14:paraId="2061A3E3" w14:textId="000A3D1B"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shd w:val="clear" w:color="auto" w:fill="FFFFFF"/>
              </w:rPr>
              <w:t>2,67-3,</w:t>
            </w:r>
            <w:r w:rsidR="00951EC9">
              <w:rPr>
                <w:sz w:val="26"/>
                <w:szCs w:val="26"/>
                <w:shd w:val="clear" w:color="auto" w:fill="FFFFFF"/>
              </w:rPr>
              <w:t>33</w:t>
            </w:r>
          </w:p>
        </w:tc>
        <w:tc>
          <w:tcPr>
            <w:tcW w:w="2682" w:type="dxa"/>
            <w:vMerge w:val="restart"/>
            <w:vAlign w:val="center"/>
          </w:tcPr>
          <w:p w14:paraId="5CD8FF6C"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0CB5BD76" w14:textId="77777777" w:rsidTr="00314D0C">
        <w:trPr>
          <w:jc w:val="center"/>
        </w:trPr>
        <w:tc>
          <w:tcPr>
            <w:tcW w:w="988" w:type="dxa"/>
            <w:vAlign w:val="center"/>
          </w:tcPr>
          <w:p w14:paraId="23E2150B" w14:textId="77777777" w:rsidR="00AD3C96" w:rsidRPr="00AD3C96" w:rsidRDefault="00AD3C96" w:rsidP="00885D79">
            <w:pPr>
              <w:snapToGrid w:val="0"/>
              <w:spacing w:before="40" w:after="40" w:line="240" w:lineRule="auto"/>
              <w:jc w:val="center"/>
              <w:rPr>
                <w:bCs/>
                <w:sz w:val="26"/>
                <w:szCs w:val="26"/>
              </w:rPr>
            </w:pPr>
            <w:r w:rsidRPr="00AD3C96">
              <w:rPr>
                <w:bCs/>
                <w:sz w:val="26"/>
                <w:szCs w:val="26"/>
              </w:rPr>
              <w:t>1.1.2</w:t>
            </w:r>
          </w:p>
        </w:tc>
        <w:tc>
          <w:tcPr>
            <w:tcW w:w="4961" w:type="dxa"/>
            <w:vAlign w:val="center"/>
          </w:tcPr>
          <w:p w14:paraId="334E1AEB" w14:textId="4F3775AE" w:rsidR="00AD3C96" w:rsidRPr="00634334" w:rsidRDefault="00AD3C96" w:rsidP="00314D0C">
            <w:pPr>
              <w:snapToGrid w:val="0"/>
              <w:spacing w:before="40" w:after="40" w:line="240" w:lineRule="auto"/>
              <w:jc w:val="both"/>
              <w:rPr>
                <w:bCs/>
                <w:iCs/>
                <w:sz w:val="26"/>
                <w:szCs w:val="26"/>
                <w:lang w:val="sv-SE"/>
              </w:rPr>
            </w:pPr>
            <w:r w:rsidRPr="00634334">
              <w:rPr>
                <w:bCs/>
                <w:iCs/>
                <w:sz w:val="26"/>
                <w:szCs w:val="26"/>
                <w:lang w:val="sv-SE"/>
              </w:rPr>
              <w:t xml:space="preserve">Lô có diện </w:t>
            </w:r>
            <w:r w:rsidR="00B3681D">
              <w:rPr>
                <w:bCs/>
                <w:iCs/>
                <w:sz w:val="26"/>
                <w:szCs w:val="26"/>
                <w:lang w:val="sv-SE"/>
              </w:rPr>
              <w:t>tích lớn hơn 05</w:t>
            </w:r>
            <w:r w:rsidRPr="00634334">
              <w:rPr>
                <w:bCs/>
                <w:iCs/>
                <w:sz w:val="26"/>
                <w:szCs w:val="26"/>
                <w:lang w:val="sv-SE"/>
              </w:rPr>
              <w:t xml:space="preserve"> ha</w:t>
            </w:r>
          </w:p>
        </w:tc>
        <w:tc>
          <w:tcPr>
            <w:tcW w:w="1985" w:type="dxa"/>
            <w:vAlign w:val="center"/>
          </w:tcPr>
          <w:p w14:paraId="566B6DA1" w14:textId="37D7E75C" w:rsidR="00AD3C96" w:rsidRPr="00751E35" w:rsidRDefault="00A446B0" w:rsidP="00885D79">
            <w:pPr>
              <w:snapToGrid w:val="0"/>
              <w:spacing w:before="40" w:after="40" w:line="240" w:lineRule="auto"/>
              <w:jc w:val="center"/>
              <w:rPr>
                <w:sz w:val="26"/>
                <w:szCs w:val="26"/>
              </w:rPr>
            </w:pPr>
            <w:r>
              <w:rPr>
                <w:sz w:val="26"/>
                <w:szCs w:val="26"/>
              </w:rPr>
              <w:t>Công/</w:t>
            </w:r>
            <w:r w:rsidR="00AD3C96" w:rsidRPr="00751E35">
              <w:rPr>
                <w:sz w:val="26"/>
                <w:szCs w:val="26"/>
              </w:rPr>
              <w:t>lô</w:t>
            </w:r>
          </w:p>
        </w:tc>
        <w:tc>
          <w:tcPr>
            <w:tcW w:w="1990" w:type="dxa"/>
            <w:vAlign w:val="center"/>
          </w:tcPr>
          <w:p w14:paraId="7259A588" w14:textId="77777777" w:rsidR="00AD3C96" w:rsidRPr="00751E35" w:rsidRDefault="00AD3C96" w:rsidP="00885D79">
            <w:pPr>
              <w:snapToGrid w:val="0"/>
              <w:spacing w:before="40" w:after="40" w:line="240" w:lineRule="auto"/>
              <w:jc w:val="center"/>
              <w:rPr>
                <w:sz w:val="26"/>
                <w:szCs w:val="26"/>
              </w:rPr>
            </w:pPr>
            <w:r w:rsidRPr="00751E35">
              <w:rPr>
                <w:sz w:val="26"/>
                <w:szCs w:val="26"/>
              </w:rPr>
              <w:t>0,80</w:t>
            </w:r>
          </w:p>
        </w:tc>
        <w:tc>
          <w:tcPr>
            <w:tcW w:w="1701" w:type="dxa"/>
            <w:vAlign w:val="center"/>
          </w:tcPr>
          <w:p w14:paraId="74304FC2" w14:textId="067F94D8"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shd w:val="clear" w:color="auto" w:fill="FFFFFF"/>
              </w:rPr>
              <w:t>2,67-3,</w:t>
            </w:r>
            <w:r w:rsidR="00951EC9">
              <w:rPr>
                <w:sz w:val="26"/>
                <w:szCs w:val="26"/>
                <w:shd w:val="clear" w:color="auto" w:fill="FFFFFF"/>
              </w:rPr>
              <w:t>33</w:t>
            </w:r>
          </w:p>
        </w:tc>
        <w:tc>
          <w:tcPr>
            <w:tcW w:w="2682" w:type="dxa"/>
            <w:vMerge/>
            <w:vAlign w:val="center"/>
          </w:tcPr>
          <w:p w14:paraId="7C70C154"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645843A8" w14:textId="77777777" w:rsidTr="00314D0C">
        <w:trPr>
          <w:jc w:val="center"/>
        </w:trPr>
        <w:tc>
          <w:tcPr>
            <w:tcW w:w="988" w:type="dxa"/>
            <w:vAlign w:val="center"/>
          </w:tcPr>
          <w:p w14:paraId="33321AC7" w14:textId="77777777" w:rsidR="00AD3C96" w:rsidRPr="005F2C32" w:rsidRDefault="00AD3C96" w:rsidP="00885D79">
            <w:pPr>
              <w:snapToGrid w:val="0"/>
              <w:spacing w:before="40" w:after="40" w:line="240" w:lineRule="auto"/>
              <w:jc w:val="center"/>
              <w:rPr>
                <w:b/>
                <w:bCs/>
                <w:sz w:val="26"/>
                <w:szCs w:val="26"/>
              </w:rPr>
            </w:pPr>
            <w:r w:rsidRPr="005F2C32">
              <w:rPr>
                <w:b/>
                <w:bCs/>
                <w:sz w:val="26"/>
                <w:szCs w:val="26"/>
              </w:rPr>
              <w:t>1</w:t>
            </w:r>
            <w:r w:rsidRPr="005F2C32">
              <w:rPr>
                <w:b/>
                <w:bCs/>
                <w:sz w:val="26"/>
                <w:szCs w:val="26"/>
                <w:lang w:val="vi-VN"/>
              </w:rPr>
              <w:t>.</w:t>
            </w:r>
            <w:r w:rsidRPr="005F2C32">
              <w:rPr>
                <w:b/>
                <w:bCs/>
                <w:sz w:val="26"/>
                <w:szCs w:val="26"/>
              </w:rPr>
              <w:t>2</w:t>
            </w:r>
          </w:p>
        </w:tc>
        <w:tc>
          <w:tcPr>
            <w:tcW w:w="4961" w:type="dxa"/>
            <w:vAlign w:val="center"/>
          </w:tcPr>
          <w:p w14:paraId="243A2600" w14:textId="03A689BB" w:rsidR="00AD3C96" w:rsidRPr="005F2C32" w:rsidRDefault="00AD3C96" w:rsidP="00314D0C">
            <w:pPr>
              <w:snapToGrid w:val="0"/>
              <w:spacing w:before="40" w:after="40" w:line="240" w:lineRule="auto"/>
              <w:jc w:val="both"/>
              <w:rPr>
                <w:b/>
                <w:bCs/>
                <w:sz w:val="26"/>
                <w:szCs w:val="26"/>
                <w:lang w:val="sv-SE"/>
              </w:rPr>
            </w:pPr>
            <w:r w:rsidRPr="005F2C32">
              <w:rPr>
                <w:b/>
                <w:bCs/>
                <w:sz w:val="26"/>
                <w:szCs w:val="26"/>
                <w:lang w:val="sv-SE"/>
              </w:rPr>
              <w:t>Khảo sát</w:t>
            </w:r>
            <w:r w:rsidR="00E508EA">
              <w:rPr>
                <w:b/>
                <w:bCs/>
                <w:sz w:val="26"/>
                <w:szCs w:val="26"/>
                <w:lang w:val="sv-SE"/>
              </w:rPr>
              <w:t xml:space="preserve"> </w:t>
            </w:r>
            <w:r w:rsidRPr="005F2C32">
              <w:rPr>
                <w:b/>
                <w:bCs/>
                <w:sz w:val="26"/>
                <w:szCs w:val="26"/>
                <w:lang w:val="sv-SE"/>
              </w:rPr>
              <w:t>xác định</w:t>
            </w:r>
            <w:r w:rsidR="00E508EA">
              <w:rPr>
                <w:b/>
                <w:bCs/>
                <w:sz w:val="26"/>
                <w:szCs w:val="26"/>
                <w:lang w:val="sv-SE"/>
              </w:rPr>
              <w:t xml:space="preserve"> vị trí, quy mô</w:t>
            </w:r>
            <w:r w:rsidRPr="005F2C32">
              <w:rPr>
                <w:b/>
                <w:bCs/>
                <w:sz w:val="26"/>
                <w:szCs w:val="26"/>
                <w:lang w:val="sv-SE"/>
              </w:rPr>
              <w:t xml:space="preserve"> bãi gom, bãi giao, đường vận xuất, đường vận chuyển khu vực khai thác</w:t>
            </w:r>
          </w:p>
        </w:tc>
        <w:tc>
          <w:tcPr>
            <w:tcW w:w="1985" w:type="dxa"/>
            <w:vAlign w:val="center"/>
          </w:tcPr>
          <w:p w14:paraId="65D0A271" w14:textId="77777777" w:rsidR="00AD3C96" w:rsidRPr="00751E35" w:rsidRDefault="00AD3C96" w:rsidP="00885D79">
            <w:pPr>
              <w:snapToGrid w:val="0"/>
              <w:spacing w:before="40" w:after="40" w:line="240" w:lineRule="auto"/>
              <w:jc w:val="center"/>
              <w:rPr>
                <w:sz w:val="26"/>
                <w:szCs w:val="26"/>
              </w:rPr>
            </w:pPr>
          </w:p>
        </w:tc>
        <w:tc>
          <w:tcPr>
            <w:tcW w:w="1990" w:type="dxa"/>
            <w:vAlign w:val="center"/>
          </w:tcPr>
          <w:p w14:paraId="0FF4BE18" w14:textId="77777777" w:rsidR="00AD3C96" w:rsidRPr="00751E35" w:rsidRDefault="00AD3C96" w:rsidP="00885D79">
            <w:pPr>
              <w:snapToGrid w:val="0"/>
              <w:spacing w:before="40" w:after="40" w:line="240" w:lineRule="auto"/>
              <w:jc w:val="center"/>
              <w:rPr>
                <w:sz w:val="26"/>
                <w:szCs w:val="26"/>
              </w:rPr>
            </w:pPr>
          </w:p>
        </w:tc>
        <w:tc>
          <w:tcPr>
            <w:tcW w:w="1701" w:type="dxa"/>
            <w:vAlign w:val="center"/>
          </w:tcPr>
          <w:p w14:paraId="3B2D478E" w14:textId="77777777" w:rsidR="00AD3C96" w:rsidRPr="00751E35" w:rsidRDefault="00AD3C96" w:rsidP="00885D79">
            <w:pPr>
              <w:snapToGrid w:val="0"/>
              <w:spacing w:before="40" w:after="40" w:line="240" w:lineRule="auto"/>
              <w:jc w:val="center"/>
              <w:rPr>
                <w:sz w:val="26"/>
                <w:szCs w:val="26"/>
                <w:shd w:val="clear" w:color="auto" w:fill="FFFFFF"/>
              </w:rPr>
            </w:pPr>
          </w:p>
        </w:tc>
        <w:tc>
          <w:tcPr>
            <w:tcW w:w="2682" w:type="dxa"/>
            <w:vAlign w:val="center"/>
          </w:tcPr>
          <w:p w14:paraId="531EEC33" w14:textId="77777777" w:rsidR="00AD3C96" w:rsidRPr="00457469" w:rsidRDefault="008145CF" w:rsidP="00885D79">
            <w:pPr>
              <w:snapToGrid w:val="0"/>
              <w:spacing w:before="40" w:after="40" w:line="240" w:lineRule="auto"/>
              <w:jc w:val="both"/>
              <w:rPr>
                <w:bCs/>
                <w:iCs/>
                <w:sz w:val="26"/>
                <w:szCs w:val="26"/>
                <w:shd w:val="clear" w:color="auto" w:fill="FFFFFF"/>
              </w:rPr>
            </w:pPr>
            <w:r w:rsidRPr="00457469">
              <w:rPr>
                <w:bCs/>
                <w:iCs/>
                <w:sz w:val="26"/>
                <w:szCs w:val="26"/>
                <w:shd w:val="clear" w:color="auto" w:fill="FFFFFF"/>
              </w:rPr>
              <w:t xml:space="preserve">Theo yêu cầu tại </w:t>
            </w:r>
            <w:r w:rsidR="00C05711" w:rsidRPr="00457469">
              <w:rPr>
                <w:bCs/>
                <w:iCs/>
                <w:sz w:val="26"/>
                <w:szCs w:val="26"/>
                <w:shd w:val="clear" w:color="auto" w:fill="FFFFFF"/>
              </w:rPr>
              <w:t>Mục 2, Phần II, Phụ lục</w:t>
            </w:r>
          </w:p>
        </w:tc>
      </w:tr>
      <w:tr w:rsidR="00AD3C96" w:rsidRPr="00751E35" w14:paraId="67C7BB94" w14:textId="77777777" w:rsidTr="00314D0C">
        <w:trPr>
          <w:jc w:val="center"/>
        </w:trPr>
        <w:tc>
          <w:tcPr>
            <w:tcW w:w="988" w:type="dxa"/>
            <w:vAlign w:val="center"/>
          </w:tcPr>
          <w:p w14:paraId="292869C9" w14:textId="77777777" w:rsidR="00AD3C96" w:rsidRPr="00751E35" w:rsidRDefault="00AD3C96" w:rsidP="00885D79">
            <w:pPr>
              <w:snapToGrid w:val="0"/>
              <w:spacing w:before="40" w:after="40" w:line="240" w:lineRule="auto"/>
              <w:jc w:val="center"/>
              <w:rPr>
                <w:sz w:val="26"/>
                <w:szCs w:val="26"/>
              </w:rPr>
            </w:pPr>
            <w:r w:rsidRPr="00751E35">
              <w:rPr>
                <w:sz w:val="26"/>
                <w:szCs w:val="26"/>
              </w:rPr>
              <w:t>1.2.1</w:t>
            </w:r>
          </w:p>
        </w:tc>
        <w:tc>
          <w:tcPr>
            <w:tcW w:w="4961" w:type="dxa"/>
            <w:vAlign w:val="center"/>
          </w:tcPr>
          <w:p w14:paraId="0E6F1120" w14:textId="365D00A8"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1 ha đến dưới </w:t>
            </w:r>
            <w:r w:rsidR="00E508EA">
              <w:rPr>
                <w:sz w:val="26"/>
                <w:szCs w:val="26"/>
              </w:rPr>
              <w:t>10</w:t>
            </w:r>
            <w:r w:rsidRPr="00751E35">
              <w:rPr>
                <w:sz w:val="26"/>
                <w:szCs w:val="26"/>
              </w:rPr>
              <w:t xml:space="preserve"> ha</w:t>
            </w:r>
          </w:p>
        </w:tc>
        <w:tc>
          <w:tcPr>
            <w:tcW w:w="1985" w:type="dxa"/>
            <w:vAlign w:val="center"/>
          </w:tcPr>
          <w:p w14:paraId="55F0A894" w14:textId="5E40AD9F"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0C801933" w14:textId="47482FC5" w:rsidR="00AD3C96" w:rsidRPr="00751E35" w:rsidRDefault="00E508EA" w:rsidP="00885D79">
            <w:pPr>
              <w:snapToGrid w:val="0"/>
              <w:spacing w:before="40" w:after="40" w:line="240" w:lineRule="auto"/>
              <w:jc w:val="center"/>
              <w:rPr>
                <w:sz w:val="26"/>
                <w:szCs w:val="26"/>
              </w:rPr>
            </w:pPr>
            <w:r>
              <w:rPr>
                <w:sz w:val="26"/>
                <w:szCs w:val="26"/>
              </w:rPr>
              <w:t>1</w:t>
            </w:r>
            <w:r w:rsidR="00AD3C96" w:rsidRPr="00751E35">
              <w:rPr>
                <w:sz w:val="26"/>
                <w:szCs w:val="26"/>
              </w:rPr>
              <w:t>,</w:t>
            </w:r>
            <w:r>
              <w:rPr>
                <w:sz w:val="26"/>
                <w:szCs w:val="26"/>
              </w:rPr>
              <w:t>0</w:t>
            </w:r>
            <w:r w:rsidR="00AD3C96" w:rsidRPr="00751E35">
              <w:rPr>
                <w:sz w:val="26"/>
                <w:szCs w:val="26"/>
              </w:rPr>
              <w:t>0</w:t>
            </w:r>
          </w:p>
        </w:tc>
        <w:tc>
          <w:tcPr>
            <w:tcW w:w="1701" w:type="dxa"/>
            <w:vAlign w:val="center"/>
          </w:tcPr>
          <w:p w14:paraId="29536E6E" w14:textId="26ECFE0D"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restart"/>
            <w:vAlign w:val="center"/>
          </w:tcPr>
          <w:p w14:paraId="00C02E95"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02700720" w14:textId="77777777" w:rsidTr="00314D0C">
        <w:trPr>
          <w:jc w:val="center"/>
        </w:trPr>
        <w:tc>
          <w:tcPr>
            <w:tcW w:w="988" w:type="dxa"/>
            <w:vAlign w:val="center"/>
          </w:tcPr>
          <w:p w14:paraId="74741878" w14:textId="77777777" w:rsidR="00AD3C96" w:rsidRPr="00751E35" w:rsidRDefault="00AD3C96" w:rsidP="00885D79">
            <w:pPr>
              <w:snapToGrid w:val="0"/>
              <w:spacing w:before="40" w:after="40" w:line="240" w:lineRule="auto"/>
              <w:jc w:val="center"/>
              <w:rPr>
                <w:sz w:val="26"/>
                <w:szCs w:val="26"/>
              </w:rPr>
            </w:pPr>
            <w:r w:rsidRPr="00751E35">
              <w:rPr>
                <w:sz w:val="26"/>
                <w:szCs w:val="26"/>
              </w:rPr>
              <w:t>1.2.2</w:t>
            </w:r>
          </w:p>
        </w:tc>
        <w:tc>
          <w:tcPr>
            <w:tcW w:w="4961" w:type="dxa"/>
            <w:vAlign w:val="center"/>
          </w:tcPr>
          <w:p w14:paraId="24DBBAFE" w14:textId="19331D5E"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10</w:t>
            </w:r>
            <w:r w:rsidRPr="00751E35">
              <w:rPr>
                <w:sz w:val="26"/>
                <w:szCs w:val="26"/>
              </w:rPr>
              <w:t xml:space="preserve"> ha đến dưới </w:t>
            </w:r>
            <w:r w:rsidR="00E508EA">
              <w:rPr>
                <w:sz w:val="26"/>
                <w:szCs w:val="26"/>
              </w:rPr>
              <w:t>2</w:t>
            </w:r>
            <w:r w:rsidRPr="00751E35">
              <w:rPr>
                <w:sz w:val="26"/>
                <w:szCs w:val="26"/>
              </w:rPr>
              <w:t>0 ha</w:t>
            </w:r>
          </w:p>
        </w:tc>
        <w:tc>
          <w:tcPr>
            <w:tcW w:w="1985" w:type="dxa"/>
            <w:vAlign w:val="center"/>
          </w:tcPr>
          <w:p w14:paraId="1CA15E71" w14:textId="051ABA4F"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75B0E96B" w14:textId="5922353E" w:rsidR="00AD3C96" w:rsidRPr="00751E35" w:rsidRDefault="00E508EA" w:rsidP="00885D79">
            <w:pPr>
              <w:snapToGrid w:val="0"/>
              <w:spacing w:before="40" w:after="40" w:line="240" w:lineRule="auto"/>
              <w:jc w:val="center"/>
              <w:rPr>
                <w:sz w:val="26"/>
                <w:szCs w:val="26"/>
              </w:rPr>
            </w:pPr>
            <w:r>
              <w:rPr>
                <w:sz w:val="26"/>
                <w:szCs w:val="26"/>
              </w:rPr>
              <w:t>1,25</w:t>
            </w:r>
          </w:p>
        </w:tc>
        <w:tc>
          <w:tcPr>
            <w:tcW w:w="1701" w:type="dxa"/>
            <w:vAlign w:val="center"/>
          </w:tcPr>
          <w:p w14:paraId="1EF79BF1" w14:textId="4C62543F"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1C263FF3"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45F83CBA" w14:textId="77777777" w:rsidTr="00314D0C">
        <w:trPr>
          <w:jc w:val="center"/>
        </w:trPr>
        <w:tc>
          <w:tcPr>
            <w:tcW w:w="988" w:type="dxa"/>
            <w:vAlign w:val="center"/>
          </w:tcPr>
          <w:p w14:paraId="1ECE12CB" w14:textId="77777777" w:rsidR="00AD3C96" w:rsidRPr="00751E35" w:rsidRDefault="00AD3C96" w:rsidP="00885D79">
            <w:pPr>
              <w:snapToGrid w:val="0"/>
              <w:spacing w:before="40" w:after="40" w:line="240" w:lineRule="auto"/>
              <w:jc w:val="center"/>
              <w:rPr>
                <w:sz w:val="26"/>
                <w:szCs w:val="26"/>
              </w:rPr>
            </w:pPr>
            <w:r w:rsidRPr="00751E35">
              <w:rPr>
                <w:sz w:val="26"/>
                <w:szCs w:val="26"/>
              </w:rPr>
              <w:t>1.2.3</w:t>
            </w:r>
          </w:p>
        </w:tc>
        <w:tc>
          <w:tcPr>
            <w:tcW w:w="4961" w:type="dxa"/>
            <w:vAlign w:val="center"/>
          </w:tcPr>
          <w:p w14:paraId="62B3CA1E" w14:textId="1E8E9716"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2</w:t>
            </w:r>
            <w:r w:rsidRPr="00751E35">
              <w:rPr>
                <w:sz w:val="26"/>
                <w:szCs w:val="26"/>
              </w:rPr>
              <w:t xml:space="preserve">0 ha đến dưới </w:t>
            </w:r>
            <w:r w:rsidR="00E508EA">
              <w:rPr>
                <w:sz w:val="26"/>
                <w:szCs w:val="26"/>
              </w:rPr>
              <w:t>3</w:t>
            </w:r>
            <w:r w:rsidRPr="00751E35">
              <w:rPr>
                <w:sz w:val="26"/>
                <w:szCs w:val="26"/>
              </w:rPr>
              <w:t>0 ha</w:t>
            </w:r>
          </w:p>
        </w:tc>
        <w:tc>
          <w:tcPr>
            <w:tcW w:w="1985" w:type="dxa"/>
            <w:vAlign w:val="center"/>
          </w:tcPr>
          <w:p w14:paraId="265DBF9C" w14:textId="749D6041"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758C8DEC" w14:textId="2F38611E" w:rsidR="00AD3C96" w:rsidRPr="00751E35" w:rsidRDefault="00E508EA" w:rsidP="00885D79">
            <w:pPr>
              <w:snapToGrid w:val="0"/>
              <w:spacing w:before="40" w:after="40" w:line="240" w:lineRule="auto"/>
              <w:jc w:val="center"/>
              <w:rPr>
                <w:sz w:val="26"/>
                <w:szCs w:val="26"/>
              </w:rPr>
            </w:pPr>
            <w:r>
              <w:rPr>
                <w:sz w:val="26"/>
                <w:szCs w:val="26"/>
              </w:rPr>
              <w:t>1,50</w:t>
            </w:r>
          </w:p>
        </w:tc>
        <w:tc>
          <w:tcPr>
            <w:tcW w:w="1701" w:type="dxa"/>
            <w:vAlign w:val="center"/>
          </w:tcPr>
          <w:p w14:paraId="2C2D972A" w14:textId="62637347"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6C0CE69E"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08128967" w14:textId="77777777" w:rsidTr="00314D0C">
        <w:trPr>
          <w:jc w:val="center"/>
        </w:trPr>
        <w:tc>
          <w:tcPr>
            <w:tcW w:w="988" w:type="dxa"/>
            <w:vAlign w:val="center"/>
          </w:tcPr>
          <w:p w14:paraId="5F3E72D3" w14:textId="77777777" w:rsidR="00AD3C96" w:rsidRPr="00751E35" w:rsidRDefault="00AD3C96" w:rsidP="00885D79">
            <w:pPr>
              <w:snapToGrid w:val="0"/>
              <w:spacing w:before="40" w:after="40" w:line="240" w:lineRule="auto"/>
              <w:jc w:val="center"/>
              <w:rPr>
                <w:sz w:val="26"/>
                <w:szCs w:val="26"/>
              </w:rPr>
            </w:pPr>
            <w:r w:rsidRPr="00751E35">
              <w:rPr>
                <w:sz w:val="26"/>
                <w:szCs w:val="26"/>
              </w:rPr>
              <w:t>1.2.4</w:t>
            </w:r>
          </w:p>
        </w:tc>
        <w:tc>
          <w:tcPr>
            <w:tcW w:w="4961" w:type="dxa"/>
            <w:vAlign w:val="center"/>
          </w:tcPr>
          <w:p w14:paraId="79C7FEE3" w14:textId="53A49038"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3</w:t>
            </w:r>
            <w:r w:rsidRPr="00751E35">
              <w:rPr>
                <w:sz w:val="26"/>
                <w:szCs w:val="26"/>
              </w:rPr>
              <w:t xml:space="preserve">0 ha đến dưới </w:t>
            </w:r>
            <w:r w:rsidR="00E508EA">
              <w:rPr>
                <w:sz w:val="26"/>
                <w:szCs w:val="26"/>
              </w:rPr>
              <w:t>5</w:t>
            </w:r>
            <w:r w:rsidRPr="00751E35">
              <w:rPr>
                <w:sz w:val="26"/>
                <w:szCs w:val="26"/>
              </w:rPr>
              <w:t>0 ha</w:t>
            </w:r>
          </w:p>
        </w:tc>
        <w:tc>
          <w:tcPr>
            <w:tcW w:w="1985" w:type="dxa"/>
            <w:vAlign w:val="center"/>
          </w:tcPr>
          <w:p w14:paraId="088A3C6F" w14:textId="4270ED0B"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3A3D2C71" w14:textId="3F7DC347" w:rsidR="00AD3C96" w:rsidRPr="00751E35" w:rsidRDefault="00E508EA" w:rsidP="00885D79">
            <w:pPr>
              <w:snapToGrid w:val="0"/>
              <w:spacing w:before="40" w:after="40" w:line="240" w:lineRule="auto"/>
              <w:jc w:val="center"/>
              <w:rPr>
                <w:sz w:val="26"/>
                <w:szCs w:val="26"/>
              </w:rPr>
            </w:pPr>
            <w:r>
              <w:rPr>
                <w:sz w:val="26"/>
                <w:szCs w:val="26"/>
              </w:rPr>
              <w:t>1,75</w:t>
            </w:r>
          </w:p>
        </w:tc>
        <w:tc>
          <w:tcPr>
            <w:tcW w:w="1701" w:type="dxa"/>
            <w:vAlign w:val="center"/>
          </w:tcPr>
          <w:p w14:paraId="57DEB4C7" w14:textId="678E9ECD"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15CA2C4F"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21FF1DCB" w14:textId="77777777" w:rsidTr="00314D0C">
        <w:trPr>
          <w:jc w:val="center"/>
        </w:trPr>
        <w:tc>
          <w:tcPr>
            <w:tcW w:w="988" w:type="dxa"/>
            <w:vAlign w:val="center"/>
          </w:tcPr>
          <w:p w14:paraId="4A2DD875" w14:textId="77777777" w:rsidR="00AD3C96" w:rsidRPr="00751E35" w:rsidRDefault="00AD3C96" w:rsidP="00885D79">
            <w:pPr>
              <w:snapToGrid w:val="0"/>
              <w:spacing w:before="40" w:after="40" w:line="240" w:lineRule="auto"/>
              <w:jc w:val="center"/>
              <w:rPr>
                <w:sz w:val="26"/>
                <w:szCs w:val="26"/>
              </w:rPr>
            </w:pPr>
            <w:r w:rsidRPr="00751E35">
              <w:rPr>
                <w:sz w:val="26"/>
                <w:szCs w:val="26"/>
              </w:rPr>
              <w:t>1.2.5</w:t>
            </w:r>
          </w:p>
        </w:tc>
        <w:tc>
          <w:tcPr>
            <w:tcW w:w="4961" w:type="dxa"/>
            <w:vAlign w:val="center"/>
          </w:tcPr>
          <w:p w14:paraId="5BD5E881" w14:textId="36F661B2"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5</w:t>
            </w:r>
            <w:r w:rsidRPr="00751E35">
              <w:rPr>
                <w:sz w:val="26"/>
                <w:szCs w:val="26"/>
              </w:rPr>
              <w:t xml:space="preserve">0 đến dưới </w:t>
            </w:r>
            <w:r w:rsidR="00E508EA">
              <w:rPr>
                <w:sz w:val="26"/>
                <w:szCs w:val="26"/>
              </w:rPr>
              <w:t>10</w:t>
            </w:r>
            <w:r w:rsidRPr="00751E35">
              <w:rPr>
                <w:sz w:val="26"/>
                <w:szCs w:val="26"/>
              </w:rPr>
              <w:t>0 ha</w:t>
            </w:r>
          </w:p>
        </w:tc>
        <w:tc>
          <w:tcPr>
            <w:tcW w:w="1985" w:type="dxa"/>
            <w:vAlign w:val="center"/>
          </w:tcPr>
          <w:p w14:paraId="38457B33" w14:textId="15208B9C"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5C94214D" w14:textId="4532BC7A" w:rsidR="00AD3C96" w:rsidRPr="00751E35" w:rsidRDefault="00E508EA" w:rsidP="00885D79">
            <w:pPr>
              <w:snapToGrid w:val="0"/>
              <w:spacing w:before="40" w:after="40" w:line="240" w:lineRule="auto"/>
              <w:jc w:val="center"/>
              <w:rPr>
                <w:sz w:val="26"/>
                <w:szCs w:val="26"/>
              </w:rPr>
            </w:pPr>
            <w:r>
              <w:rPr>
                <w:sz w:val="26"/>
                <w:szCs w:val="26"/>
              </w:rPr>
              <w:t>2</w:t>
            </w:r>
            <w:r w:rsidR="00AD3C96" w:rsidRPr="00751E35">
              <w:rPr>
                <w:sz w:val="26"/>
                <w:szCs w:val="26"/>
              </w:rPr>
              <w:t>,</w:t>
            </w:r>
            <w:r>
              <w:rPr>
                <w:sz w:val="26"/>
                <w:szCs w:val="26"/>
              </w:rPr>
              <w:t>0</w:t>
            </w:r>
            <w:r w:rsidR="00AD3C96" w:rsidRPr="00751E35">
              <w:rPr>
                <w:sz w:val="26"/>
                <w:szCs w:val="26"/>
              </w:rPr>
              <w:t>0</w:t>
            </w:r>
          </w:p>
        </w:tc>
        <w:tc>
          <w:tcPr>
            <w:tcW w:w="1701" w:type="dxa"/>
            <w:vAlign w:val="center"/>
          </w:tcPr>
          <w:p w14:paraId="39CE75A4" w14:textId="4E2C1ADC"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4083F948"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76FF2667" w14:textId="77777777" w:rsidTr="00314D0C">
        <w:trPr>
          <w:jc w:val="center"/>
        </w:trPr>
        <w:tc>
          <w:tcPr>
            <w:tcW w:w="988" w:type="dxa"/>
            <w:vAlign w:val="center"/>
          </w:tcPr>
          <w:p w14:paraId="5326B808" w14:textId="77777777" w:rsidR="00AD3C96" w:rsidRPr="00751E35" w:rsidRDefault="00AD3C96" w:rsidP="00885D79">
            <w:pPr>
              <w:snapToGrid w:val="0"/>
              <w:spacing w:before="40" w:after="40" w:line="240" w:lineRule="auto"/>
              <w:jc w:val="center"/>
              <w:rPr>
                <w:sz w:val="26"/>
                <w:szCs w:val="26"/>
              </w:rPr>
            </w:pPr>
            <w:r w:rsidRPr="00751E35">
              <w:rPr>
                <w:sz w:val="26"/>
                <w:szCs w:val="26"/>
              </w:rPr>
              <w:t>1.2.6</w:t>
            </w:r>
          </w:p>
        </w:tc>
        <w:tc>
          <w:tcPr>
            <w:tcW w:w="4961" w:type="dxa"/>
            <w:vAlign w:val="center"/>
          </w:tcPr>
          <w:p w14:paraId="0F6EE918" w14:textId="5CF33BB4"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10</w:t>
            </w:r>
            <w:r w:rsidRPr="00751E35">
              <w:rPr>
                <w:sz w:val="26"/>
                <w:szCs w:val="26"/>
              </w:rPr>
              <w:t xml:space="preserve">0 đến dưới </w:t>
            </w:r>
            <w:r w:rsidR="00E508EA">
              <w:rPr>
                <w:sz w:val="26"/>
                <w:szCs w:val="26"/>
              </w:rPr>
              <w:t>2</w:t>
            </w:r>
            <w:r w:rsidRPr="00751E35">
              <w:rPr>
                <w:sz w:val="26"/>
                <w:szCs w:val="26"/>
              </w:rPr>
              <w:t>00 ha</w:t>
            </w:r>
          </w:p>
        </w:tc>
        <w:tc>
          <w:tcPr>
            <w:tcW w:w="1985" w:type="dxa"/>
            <w:vAlign w:val="center"/>
          </w:tcPr>
          <w:p w14:paraId="2CF0FD8F" w14:textId="056E279F"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343C2780" w14:textId="24D02CE2" w:rsidR="00AD3C96" w:rsidRPr="00751E35" w:rsidRDefault="00E508EA" w:rsidP="00885D79">
            <w:pPr>
              <w:snapToGrid w:val="0"/>
              <w:spacing w:before="40" w:after="40" w:line="240" w:lineRule="auto"/>
              <w:jc w:val="center"/>
              <w:rPr>
                <w:sz w:val="26"/>
                <w:szCs w:val="26"/>
              </w:rPr>
            </w:pPr>
            <w:r>
              <w:rPr>
                <w:sz w:val="26"/>
                <w:szCs w:val="26"/>
              </w:rPr>
              <w:t>2</w:t>
            </w:r>
            <w:r w:rsidR="00AD3C96" w:rsidRPr="00751E35">
              <w:rPr>
                <w:sz w:val="26"/>
                <w:szCs w:val="26"/>
              </w:rPr>
              <w:t>.</w:t>
            </w:r>
            <w:r>
              <w:rPr>
                <w:sz w:val="26"/>
                <w:szCs w:val="26"/>
              </w:rPr>
              <w:t>5</w:t>
            </w:r>
            <w:r w:rsidR="00AD3C96" w:rsidRPr="00751E35">
              <w:rPr>
                <w:sz w:val="26"/>
                <w:szCs w:val="26"/>
              </w:rPr>
              <w:t>0</w:t>
            </w:r>
          </w:p>
        </w:tc>
        <w:tc>
          <w:tcPr>
            <w:tcW w:w="1701" w:type="dxa"/>
            <w:vAlign w:val="center"/>
          </w:tcPr>
          <w:p w14:paraId="02C41718" w14:textId="423882BE"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37B6B309"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7762E428" w14:textId="77777777" w:rsidTr="00314D0C">
        <w:trPr>
          <w:jc w:val="center"/>
        </w:trPr>
        <w:tc>
          <w:tcPr>
            <w:tcW w:w="988" w:type="dxa"/>
            <w:vAlign w:val="center"/>
          </w:tcPr>
          <w:p w14:paraId="35712EDC" w14:textId="77777777" w:rsidR="00AD3C96" w:rsidRPr="00751E35" w:rsidRDefault="00AD3C96" w:rsidP="00885D79">
            <w:pPr>
              <w:snapToGrid w:val="0"/>
              <w:spacing w:before="40" w:after="40" w:line="240" w:lineRule="auto"/>
              <w:jc w:val="center"/>
              <w:rPr>
                <w:sz w:val="26"/>
                <w:szCs w:val="26"/>
              </w:rPr>
            </w:pPr>
            <w:r w:rsidRPr="00751E35">
              <w:rPr>
                <w:sz w:val="26"/>
                <w:szCs w:val="26"/>
              </w:rPr>
              <w:t>1.2.7</w:t>
            </w:r>
          </w:p>
        </w:tc>
        <w:tc>
          <w:tcPr>
            <w:tcW w:w="4961" w:type="dxa"/>
            <w:vAlign w:val="center"/>
          </w:tcPr>
          <w:p w14:paraId="521F880F" w14:textId="3BC56A7A"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2</w:t>
            </w:r>
            <w:r w:rsidRPr="00751E35">
              <w:rPr>
                <w:sz w:val="26"/>
                <w:szCs w:val="26"/>
              </w:rPr>
              <w:t xml:space="preserve">00 ha đến dưới </w:t>
            </w:r>
            <w:r w:rsidR="00E508EA">
              <w:rPr>
                <w:sz w:val="26"/>
                <w:szCs w:val="26"/>
              </w:rPr>
              <w:t>3</w:t>
            </w:r>
            <w:r w:rsidRPr="00751E35">
              <w:rPr>
                <w:sz w:val="26"/>
                <w:szCs w:val="26"/>
              </w:rPr>
              <w:t>00 ha</w:t>
            </w:r>
          </w:p>
        </w:tc>
        <w:tc>
          <w:tcPr>
            <w:tcW w:w="1985" w:type="dxa"/>
            <w:vAlign w:val="center"/>
          </w:tcPr>
          <w:p w14:paraId="1EB394FF" w14:textId="0EB5C0F1"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6A67C38A" w14:textId="67B5150A" w:rsidR="00AD3C96" w:rsidRPr="00751E35" w:rsidRDefault="00E508EA" w:rsidP="00885D79">
            <w:pPr>
              <w:snapToGrid w:val="0"/>
              <w:spacing w:before="40" w:after="40" w:line="240" w:lineRule="auto"/>
              <w:jc w:val="center"/>
              <w:rPr>
                <w:sz w:val="26"/>
                <w:szCs w:val="26"/>
              </w:rPr>
            </w:pPr>
            <w:r>
              <w:rPr>
                <w:sz w:val="26"/>
                <w:szCs w:val="26"/>
              </w:rPr>
              <w:t>3</w:t>
            </w:r>
            <w:r w:rsidR="00AD3C96" w:rsidRPr="00751E35">
              <w:rPr>
                <w:sz w:val="26"/>
                <w:szCs w:val="26"/>
              </w:rPr>
              <w:t>,</w:t>
            </w:r>
            <w:r>
              <w:rPr>
                <w:sz w:val="26"/>
                <w:szCs w:val="26"/>
              </w:rPr>
              <w:t>0</w:t>
            </w:r>
            <w:r w:rsidR="00AD3C96" w:rsidRPr="00751E35">
              <w:rPr>
                <w:sz w:val="26"/>
                <w:szCs w:val="26"/>
              </w:rPr>
              <w:t>0</w:t>
            </w:r>
          </w:p>
        </w:tc>
        <w:tc>
          <w:tcPr>
            <w:tcW w:w="1701" w:type="dxa"/>
            <w:vAlign w:val="center"/>
          </w:tcPr>
          <w:p w14:paraId="29C57B39" w14:textId="50F5B410"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1814F760"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1B6AEE66" w14:textId="77777777" w:rsidTr="00314D0C">
        <w:trPr>
          <w:jc w:val="center"/>
        </w:trPr>
        <w:tc>
          <w:tcPr>
            <w:tcW w:w="988" w:type="dxa"/>
            <w:vAlign w:val="center"/>
          </w:tcPr>
          <w:p w14:paraId="27D7BAE8" w14:textId="77777777" w:rsidR="00AD3C96" w:rsidRPr="00751E35" w:rsidRDefault="00AD3C96" w:rsidP="00885D79">
            <w:pPr>
              <w:snapToGrid w:val="0"/>
              <w:spacing w:before="40" w:after="40" w:line="240" w:lineRule="auto"/>
              <w:jc w:val="center"/>
              <w:rPr>
                <w:sz w:val="26"/>
                <w:szCs w:val="26"/>
              </w:rPr>
            </w:pPr>
            <w:r w:rsidRPr="00751E35">
              <w:rPr>
                <w:sz w:val="26"/>
                <w:szCs w:val="26"/>
              </w:rPr>
              <w:t>1.2.8</w:t>
            </w:r>
          </w:p>
        </w:tc>
        <w:tc>
          <w:tcPr>
            <w:tcW w:w="4961" w:type="dxa"/>
            <w:vAlign w:val="center"/>
          </w:tcPr>
          <w:p w14:paraId="1A2A312C" w14:textId="587121E6" w:rsidR="00AD3C96" w:rsidRPr="00751E35" w:rsidRDefault="00AD3C96" w:rsidP="00314D0C">
            <w:pPr>
              <w:snapToGrid w:val="0"/>
              <w:spacing w:before="40" w:after="40" w:line="240" w:lineRule="auto"/>
              <w:jc w:val="both"/>
              <w:rPr>
                <w:sz w:val="26"/>
                <w:szCs w:val="26"/>
                <w:lang w:val="sv-SE"/>
              </w:rPr>
            </w:pPr>
            <w:r w:rsidRPr="00751E35">
              <w:rPr>
                <w:sz w:val="26"/>
                <w:szCs w:val="26"/>
              </w:rPr>
              <w:t xml:space="preserve">Từ </w:t>
            </w:r>
            <w:r w:rsidR="00E508EA">
              <w:rPr>
                <w:sz w:val="26"/>
                <w:szCs w:val="26"/>
              </w:rPr>
              <w:t>3</w:t>
            </w:r>
            <w:r w:rsidRPr="00751E35">
              <w:rPr>
                <w:sz w:val="26"/>
                <w:szCs w:val="26"/>
              </w:rPr>
              <w:t>00 ha đến dưới 500 ha</w:t>
            </w:r>
          </w:p>
        </w:tc>
        <w:tc>
          <w:tcPr>
            <w:tcW w:w="1985" w:type="dxa"/>
            <w:vAlign w:val="center"/>
          </w:tcPr>
          <w:p w14:paraId="5FAD251F" w14:textId="5D160BAE"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107602B0" w14:textId="1F077760" w:rsidR="00AD3C96" w:rsidRPr="00751E35" w:rsidRDefault="00E508EA" w:rsidP="00885D79">
            <w:pPr>
              <w:snapToGrid w:val="0"/>
              <w:spacing w:before="40" w:after="40" w:line="240" w:lineRule="auto"/>
              <w:jc w:val="center"/>
              <w:rPr>
                <w:sz w:val="26"/>
                <w:szCs w:val="26"/>
              </w:rPr>
            </w:pPr>
            <w:r>
              <w:rPr>
                <w:sz w:val="26"/>
                <w:szCs w:val="26"/>
              </w:rPr>
              <w:t>4</w:t>
            </w:r>
            <w:r w:rsidR="00AD3C96" w:rsidRPr="00751E35">
              <w:rPr>
                <w:sz w:val="26"/>
                <w:szCs w:val="26"/>
              </w:rPr>
              <w:t>,</w:t>
            </w:r>
            <w:r>
              <w:rPr>
                <w:sz w:val="26"/>
                <w:szCs w:val="26"/>
              </w:rPr>
              <w:t>00</w:t>
            </w:r>
          </w:p>
        </w:tc>
        <w:tc>
          <w:tcPr>
            <w:tcW w:w="1701" w:type="dxa"/>
            <w:vAlign w:val="center"/>
          </w:tcPr>
          <w:p w14:paraId="1A51C70C" w14:textId="7B32447F"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4E4DD82C"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3C5B5BC3" w14:textId="77777777" w:rsidTr="00314D0C">
        <w:trPr>
          <w:jc w:val="center"/>
        </w:trPr>
        <w:tc>
          <w:tcPr>
            <w:tcW w:w="988" w:type="dxa"/>
            <w:vAlign w:val="center"/>
          </w:tcPr>
          <w:p w14:paraId="70486D6F" w14:textId="77777777" w:rsidR="00AD3C96" w:rsidRPr="00751E35" w:rsidRDefault="00AD3C96" w:rsidP="00885D79">
            <w:pPr>
              <w:snapToGrid w:val="0"/>
              <w:spacing w:before="40" w:after="40" w:line="240" w:lineRule="auto"/>
              <w:jc w:val="center"/>
              <w:rPr>
                <w:sz w:val="26"/>
                <w:szCs w:val="26"/>
              </w:rPr>
            </w:pPr>
            <w:r w:rsidRPr="00751E35">
              <w:rPr>
                <w:sz w:val="26"/>
                <w:szCs w:val="26"/>
              </w:rPr>
              <w:t>1.2.9</w:t>
            </w:r>
          </w:p>
        </w:tc>
        <w:tc>
          <w:tcPr>
            <w:tcW w:w="4961" w:type="dxa"/>
            <w:vAlign w:val="center"/>
          </w:tcPr>
          <w:p w14:paraId="259B25E0" w14:textId="77777777" w:rsidR="00AD3C96" w:rsidRPr="00751E35" w:rsidRDefault="00AD3C96" w:rsidP="00314D0C">
            <w:pPr>
              <w:snapToGrid w:val="0"/>
              <w:spacing w:before="40" w:after="40" w:line="240" w:lineRule="auto"/>
              <w:jc w:val="both"/>
              <w:rPr>
                <w:sz w:val="26"/>
                <w:szCs w:val="26"/>
                <w:lang w:val="sv-SE"/>
              </w:rPr>
            </w:pPr>
            <w:r w:rsidRPr="00751E35">
              <w:rPr>
                <w:sz w:val="26"/>
                <w:szCs w:val="26"/>
              </w:rPr>
              <w:t>Từ 500 ha đến dưới 1.000 ha</w:t>
            </w:r>
          </w:p>
        </w:tc>
        <w:tc>
          <w:tcPr>
            <w:tcW w:w="1985" w:type="dxa"/>
            <w:vAlign w:val="center"/>
          </w:tcPr>
          <w:p w14:paraId="4C08C13D" w14:textId="00BE8DC7"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06EA2A37" w14:textId="4A881BC4" w:rsidR="00AD3C96" w:rsidRPr="00751E35" w:rsidRDefault="00E508EA" w:rsidP="00885D79">
            <w:pPr>
              <w:snapToGrid w:val="0"/>
              <w:spacing w:before="40" w:after="40" w:line="240" w:lineRule="auto"/>
              <w:jc w:val="center"/>
              <w:rPr>
                <w:sz w:val="26"/>
                <w:szCs w:val="26"/>
              </w:rPr>
            </w:pPr>
            <w:r>
              <w:rPr>
                <w:sz w:val="26"/>
                <w:szCs w:val="26"/>
              </w:rPr>
              <w:t>6</w:t>
            </w:r>
            <w:r w:rsidR="00AD3C96" w:rsidRPr="00751E35">
              <w:rPr>
                <w:sz w:val="26"/>
                <w:szCs w:val="26"/>
              </w:rPr>
              <w:t>,</w:t>
            </w:r>
            <w:r>
              <w:rPr>
                <w:sz w:val="26"/>
                <w:szCs w:val="26"/>
              </w:rPr>
              <w:t>0</w:t>
            </w:r>
            <w:r w:rsidR="00AD3C96" w:rsidRPr="00751E35">
              <w:rPr>
                <w:sz w:val="26"/>
                <w:szCs w:val="26"/>
              </w:rPr>
              <w:t>0</w:t>
            </w:r>
          </w:p>
        </w:tc>
        <w:tc>
          <w:tcPr>
            <w:tcW w:w="1701" w:type="dxa"/>
            <w:vAlign w:val="center"/>
          </w:tcPr>
          <w:p w14:paraId="6062266B" w14:textId="4209E6B1"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3068B7AE"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0800F217" w14:textId="77777777" w:rsidTr="00314D0C">
        <w:trPr>
          <w:jc w:val="center"/>
        </w:trPr>
        <w:tc>
          <w:tcPr>
            <w:tcW w:w="988" w:type="dxa"/>
            <w:vAlign w:val="center"/>
          </w:tcPr>
          <w:p w14:paraId="17DC219B" w14:textId="77777777" w:rsidR="00AD3C96" w:rsidRPr="00751E35" w:rsidRDefault="00AD3C96" w:rsidP="00885D79">
            <w:pPr>
              <w:snapToGrid w:val="0"/>
              <w:spacing w:before="40" w:after="40" w:line="240" w:lineRule="auto"/>
              <w:jc w:val="center"/>
              <w:rPr>
                <w:sz w:val="26"/>
                <w:szCs w:val="26"/>
              </w:rPr>
            </w:pPr>
            <w:r w:rsidRPr="00751E35">
              <w:rPr>
                <w:sz w:val="26"/>
                <w:szCs w:val="26"/>
              </w:rPr>
              <w:lastRenderedPageBreak/>
              <w:t>1.2.10</w:t>
            </w:r>
          </w:p>
        </w:tc>
        <w:tc>
          <w:tcPr>
            <w:tcW w:w="4961" w:type="dxa"/>
            <w:vAlign w:val="center"/>
          </w:tcPr>
          <w:p w14:paraId="73020202" w14:textId="77777777" w:rsidR="00AD3C96" w:rsidRPr="00751E35" w:rsidRDefault="00AD3C96" w:rsidP="00314D0C">
            <w:pPr>
              <w:snapToGrid w:val="0"/>
              <w:spacing w:before="40" w:after="40" w:line="240" w:lineRule="auto"/>
              <w:jc w:val="both"/>
              <w:rPr>
                <w:sz w:val="26"/>
                <w:szCs w:val="26"/>
                <w:lang w:val="sv-SE"/>
              </w:rPr>
            </w:pPr>
            <w:r w:rsidRPr="00751E35">
              <w:rPr>
                <w:sz w:val="26"/>
                <w:szCs w:val="26"/>
              </w:rPr>
              <w:t>Trên 1.000 ha</w:t>
            </w:r>
          </w:p>
        </w:tc>
        <w:tc>
          <w:tcPr>
            <w:tcW w:w="1985" w:type="dxa"/>
            <w:vAlign w:val="center"/>
          </w:tcPr>
          <w:p w14:paraId="2F140A9A" w14:textId="7A6AC146" w:rsidR="00AD3C96" w:rsidRPr="00751E35" w:rsidRDefault="00A446B0" w:rsidP="00885D7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2EE783CC" w14:textId="619C3734" w:rsidR="00AD3C96" w:rsidRPr="00751E35" w:rsidRDefault="00E508EA" w:rsidP="00885D79">
            <w:pPr>
              <w:snapToGrid w:val="0"/>
              <w:spacing w:before="40" w:after="40" w:line="240" w:lineRule="auto"/>
              <w:jc w:val="center"/>
              <w:rPr>
                <w:sz w:val="26"/>
                <w:szCs w:val="26"/>
              </w:rPr>
            </w:pPr>
            <w:r>
              <w:rPr>
                <w:sz w:val="26"/>
                <w:szCs w:val="26"/>
              </w:rPr>
              <w:t>7</w:t>
            </w:r>
            <w:r w:rsidR="00AD3C96" w:rsidRPr="00751E35">
              <w:rPr>
                <w:sz w:val="26"/>
                <w:szCs w:val="26"/>
              </w:rPr>
              <w:t>,00</w:t>
            </w:r>
          </w:p>
        </w:tc>
        <w:tc>
          <w:tcPr>
            <w:tcW w:w="1701" w:type="dxa"/>
            <w:vAlign w:val="center"/>
          </w:tcPr>
          <w:p w14:paraId="02B7F863" w14:textId="4CAFA38A" w:rsidR="00AD3C96" w:rsidRPr="00751E35" w:rsidRDefault="00AD3C96" w:rsidP="00885D79">
            <w:pPr>
              <w:snapToGrid w:val="0"/>
              <w:spacing w:before="40" w:after="40" w:line="240" w:lineRule="auto"/>
              <w:jc w:val="center"/>
              <w:rPr>
                <w:sz w:val="26"/>
                <w:szCs w:val="26"/>
                <w:shd w:val="clear" w:color="auto" w:fill="FFFFFF"/>
              </w:rPr>
            </w:pPr>
            <w:r w:rsidRPr="00751E35">
              <w:rPr>
                <w:sz w:val="26"/>
                <w:szCs w:val="26"/>
              </w:rPr>
              <w:t>3,00-3,</w:t>
            </w:r>
            <w:r w:rsidR="00E508EA">
              <w:rPr>
                <w:sz w:val="26"/>
                <w:szCs w:val="26"/>
              </w:rPr>
              <w:t>66</w:t>
            </w:r>
          </w:p>
        </w:tc>
        <w:tc>
          <w:tcPr>
            <w:tcW w:w="2682" w:type="dxa"/>
            <w:vMerge/>
            <w:vAlign w:val="center"/>
          </w:tcPr>
          <w:p w14:paraId="66C0A82F" w14:textId="77777777" w:rsidR="00AD3C96" w:rsidRPr="00457469" w:rsidRDefault="00AD3C96" w:rsidP="00885D79">
            <w:pPr>
              <w:snapToGrid w:val="0"/>
              <w:spacing w:before="40" w:after="40" w:line="240" w:lineRule="auto"/>
              <w:jc w:val="center"/>
              <w:rPr>
                <w:bCs/>
                <w:iCs/>
                <w:sz w:val="26"/>
                <w:szCs w:val="26"/>
                <w:shd w:val="clear" w:color="auto" w:fill="FFFFFF"/>
              </w:rPr>
            </w:pPr>
          </w:p>
        </w:tc>
      </w:tr>
      <w:tr w:rsidR="00AD3C96" w:rsidRPr="00751E35" w14:paraId="0F3BDDB8" w14:textId="77777777" w:rsidTr="00314D0C">
        <w:trPr>
          <w:jc w:val="center"/>
        </w:trPr>
        <w:tc>
          <w:tcPr>
            <w:tcW w:w="988" w:type="dxa"/>
            <w:vAlign w:val="center"/>
          </w:tcPr>
          <w:p w14:paraId="27540CC3" w14:textId="77777777" w:rsidR="00AD3C96" w:rsidRPr="00D536F6" w:rsidRDefault="00AD3C96" w:rsidP="00885D79">
            <w:pPr>
              <w:spacing w:before="40" w:after="40" w:line="240" w:lineRule="auto"/>
              <w:jc w:val="center"/>
              <w:rPr>
                <w:b/>
                <w:sz w:val="26"/>
                <w:szCs w:val="26"/>
              </w:rPr>
            </w:pPr>
            <w:r w:rsidRPr="00D536F6">
              <w:rPr>
                <w:b/>
                <w:sz w:val="26"/>
                <w:szCs w:val="26"/>
              </w:rPr>
              <w:t>1</w:t>
            </w:r>
            <w:r w:rsidRPr="00D536F6">
              <w:rPr>
                <w:b/>
                <w:sz w:val="26"/>
                <w:szCs w:val="26"/>
                <w:lang w:val="vi-VN"/>
              </w:rPr>
              <w:t>.</w:t>
            </w:r>
            <w:r w:rsidRPr="00D536F6">
              <w:rPr>
                <w:b/>
                <w:sz w:val="26"/>
                <w:szCs w:val="26"/>
              </w:rPr>
              <w:t>3</w:t>
            </w:r>
          </w:p>
        </w:tc>
        <w:tc>
          <w:tcPr>
            <w:tcW w:w="4961" w:type="dxa"/>
            <w:vAlign w:val="center"/>
          </w:tcPr>
          <w:p w14:paraId="5E7A555A" w14:textId="77777777" w:rsidR="00AD3C96" w:rsidRPr="00D536F6" w:rsidRDefault="00AD3C96" w:rsidP="00314D0C">
            <w:pPr>
              <w:spacing w:before="40" w:after="40" w:line="240" w:lineRule="auto"/>
              <w:jc w:val="both"/>
              <w:rPr>
                <w:b/>
                <w:sz w:val="26"/>
                <w:szCs w:val="26"/>
              </w:rPr>
            </w:pPr>
            <w:r w:rsidRPr="00D536F6">
              <w:rPr>
                <w:b/>
                <w:sz w:val="26"/>
                <w:szCs w:val="26"/>
              </w:rPr>
              <w:t>Điều tra</w:t>
            </w:r>
            <w:r w:rsidRPr="00D536F6">
              <w:rPr>
                <w:b/>
                <w:sz w:val="26"/>
                <w:szCs w:val="26"/>
                <w:lang w:val="vi-VN"/>
              </w:rPr>
              <w:t xml:space="preserve"> trữ lượng</w:t>
            </w:r>
            <w:r w:rsidRPr="00D536F6">
              <w:rPr>
                <w:b/>
                <w:sz w:val="26"/>
                <w:szCs w:val="26"/>
              </w:rPr>
              <w:t xml:space="preserve"> rừng</w:t>
            </w:r>
            <w:r w:rsidRPr="00D536F6">
              <w:rPr>
                <w:b/>
                <w:sz w:val="26"/>
                <w:szCs w:val="26"/>
                <w:lang w:val="vi-VN"/>
              </w:rPr>
              <w:t xml:space="preserve"> </w:t>
            </w:r>
          </w:p>
        </w:tc>
        <w:tc>
          <w:tcPr>
            <w:tcW w:w="1985" w:type="dxa"/>
            <w:vAlign w:val="center"/>
          </w:tcPr>
          <w:p w14:paraId="16294699" w14:textId="77777777" w:rsidR="00AD3C96" w:rsidRPr="00751E35" w:rsidRDefault="00AD3C96" w:rsidP="00885D79">
            <w:pPr>
              <w:spacing w:before="40" w:after="40" w:line="240" w:lineRule="auto"/>
              <w:jc w:val="center"/>
              <w:rPr>
                <w:b/>
                <w:i/>
                <w:sz w:val="26"/>
                <w:szCs w:val="26"/>
              </w:rPr>
            </w:pPr>
          </w:p>
        </w:tc>
        <w:tc>
          <w:tcPr>
            <w:tcW w:w="1990" w:type="dxa"/>
            <w:vAlign w:val="center"/>
          </w:tcPr>
          <w:p w14:paraId="48861A72" w14:textId="77777777" w:rsidR="00AD3C96" w:rsidRPr="00751E35" w:rsidRDefault="00AD3C96" w:rsidP="00885D79">
            <w:pPr>
              <w:spacing w:before="40" w:after="40" w:line="240" w:lineRule="auto"/>
              <w:jc w:val="center"/>
              <w:rPr>
                <w:b/>
                <w:i/>
                <w:sz w:val="26"/>
                <w:szCs w:val="26"/>
              </w:rPr>
            </w:pPr>
          </w:p>
        </w:tc>
        <w:tc>
          <w:tcPr>
            <w:tcW w:w="1701" w:type="dxa"/>
            <w:vAlign w:val="center"/>
          </w:tcPr>
          <w:p w14:paraId="5BB17076" w14:textId="77777777" w:rsidR="00AD3C96" w:rsidRPr="00751E35" w:rsidRDefault="00AD3C96" w:rsidP="00885D79">
            <w:pPr>
              <w:spacing w:before="40" w:after="40" w:line="240" w:lineRule="auto"/>
              <w:jc w:val="center"/>
              <w:rPr>
                <w:b/>
                <w:i/>
                <w:sz w:val="26"/>
                <w:szCs w:val="26"/>
              </w:rPr>
            </w:pPr>
          </w:p>
        </w:tc>
        <w:tc>
          <w:tcPr>
            <w:tcW w:w="2682" w:type="dxa"/>
            <w:vAlign w:val="center"/>
          </w:tcPr>
          <w:p w14:paraId="41345208" w14:textId="77777777" w:rsidR="00AD3C96" w:rsidRPr="00457469" w:rsidRDefault="00AD3C96" w:rsidP="00885D79">
            <w:pPr>
              <w:spacing w:before="40" w:after="40" w:line="240" w:lineRule="auto"/>
              <w:jc w:val="center"/>
              <w:rPr>
                <w:b/>
                <w:bCs/>
                <w:i/>
                <w:iCs/>
                <w:sz w:val="26"/>
                <w:szCs w:val="26"/>
              </w:rPr>
            </w:pPr>
          </w:p>
        </w:tc>
      </w:tr>
      <w:tr w:rsidR="00AD3C96" w:rsidRPr="00751E35" w14:paraId="26E39A44" w14:textId="77777777" w:rsidTr="00314D0C">
        <w:trPr>
          <w:jc w:val="center"/>
        </w:trPr>
        <w:tc>
          <w:tcPr>
            <w:tcW w:w="988" w:type="dxa"/>
            <w:vAlign w:val="center"/>
          </w:tcPr>
          <w:p w14:paraId="29A54D1D" w14:textId="387ABD2D" w:rsidR="00AD3C96" w:rsidRPr="00751E35" w:rsidRDefault="00445374" w:rsidP="00885D79">
            <w:pPr>
              <w:snapToGrid w:val="0"/>
              <w:spacing w:before="40" w:after="40" w:line="240" w:lineRule="auto"/>
              <w:jc w:val="center"/>
              <w:rPr>
                <w:sz w:val="26"/>
                <w:szCs w:val="26"/>
              </w:rPr>
            </w:pPr>
            <w:r>
              <w:rPr>
                <w:sz w:val="26"/>
                <w:szCs w:val="26"/>
              </w:rPr>
              <w:t>1.3.1</w:t>
            </w:r>
          </w:p>
        </w:tc>
        <w:tc>
          <w:tcPr>
            <w:tcW w:w="4961" w:type="dxa"/>
            <w:vAlign w:val="center"/>
          </w:tcPr>
          <w:p w14:paraId="458C230F" w14:textId="267292CA" w:rsidR="00AD3C96" w:rsidRPr="00751E35" w:rsidRDefault="00A165AB" w:rsidP="00314D0C">
            <w:pPr>
              <w:spacing w:before="40" w:after="40" w:line="240" w:lineRule="auto"/>
              <w:jc w:val="both"/>
              <w:rPr>
                <w:sz w:val="26"/>
                <w:szCs w:val="26"/>
              </w:rPr>
            </w:pPr>
            <w:r>
              <w:rPr>
                <w:sz w:val="26"/>
                <w:szCs w:val="26"/>
              </w:rPr>
              <w:t>Rừng gỗ tự nhiên</w:t>
            </w:r>
            <w:r w:rsidR="00295553">
              <w:rPr>
                <w:sz w:val="26"/>
                <w:szCs w:val="26"/>
              </w:rPr>
              <w:t xml:space="preserve">, </w:t>
            </w:r>
            <w:r w:rsidR="00AD3C96" w:rsidRPr="00751E35">
              <w:rPr>
                <w:sz w:val="26"/>
                <w:szCs w:val="26"/>
              </w:rPr>
              <w:t>diện tích ÔTC 1.000 m</w:t>
            </w:r>
            <w:r w:rsidR="00AD3C96" w:rsidRPr="00751E35">
              <w:rPr>
                <w:sz w:val="26"/>
                <w:szCs w:val="26"/>
                <w:vertAlign w:val="superscript"/>
              </w:rPr>
              <w:t>2</w:t>
            </w:r>
          </w:p>
        </w:tc>
        <w:tc>
          <w:tcPr>
            <w:tcW w:w="1985" w:type="dxa"/>
            <w:vAlign w:val="center"/>
          </w:tcPr>
          <w:p w14:paraId="2C29C1E7" w14:textId="16A91702" w:rsidR="00AD3C96" w:rsidRPr="00751E35" w:rsidRDefault="003D19EA" w:rsidP="00885D79">
            <w:pPr>
              <w:snapToGrid w:val="0"/>
              <w:spacing w:before="40" w:after="40" w:line="240" w:lineRule="auto"/>
              <w:jc w:val="center"/>
              <w:rPr>
                <w:sz w:val="26"/>
                <w:szCs w:val="26"/>
              </w:rPr>
            </w:pPr>
            <w:r>
              <w:rPr>
                <w:sz w:val="26"/>
                <w:szCs w:val="26"/>
              </w:rPr>
              <w:t>Công/</w:t>
            </w:r>
            <w:r w:rsidRPr="00751E35">
              <w:rPr>
                <w:sz w:val="26"/>
                <w:szCs w:val="26"/>
              </w:rPr>
              <w:t>ÔTC</w:t>
            </w:r>
          </w:p>
        </w:tc>
        <w:tc>
          <w:tcPr>
            <w:tcW w:w="1990" w:type="dxa"/>
            <w:vAlign w:val="center"/>
          </w:tcPr>
          <w:p w14:paraId="59009162" w14:textId="77777777" w:rsidR="00AD3C96" w:rsidRPr="00751E35" w:rsidRDefault="00AD3C96" w:rsidP="00885D79">
            <w:pPr>
              <w:snapToGrid w:val="0"/>
              <w:spacing w:before="40" w:after="40" w:line="240" w:lineRule="auto"/>
              <w:jc w:val="center"/>
              <w:rPr>
                <w:sz w:val="26"/>
                <w:szCs w:val="26"/>
              </w:rPr>
            </w:pPr>
            <w:r w:rsidRPr="00751E35">
              <w:rPr>
                <w:sz w:val="26"/>
                <w:szCs w:val="26"/>
              </w:rPr>
              <w:t>8,50</w:t>
            </w:r>
          </w:p>
        </w:tc>
        <w:tc>
          <w:tcPr>
            <w:tcW w:w="1701" w:type="dxa"/>
            <w:vAlign w:val="center"/>
          </w:tcPr>
          <w:p w14:paraId="05D64DF9" w14:textId="7EFCC664" w:rsidR="00AD3C96" w:rsidRPr="00751E35" w:rsidRDefault="00AD3C96" w:rsidP="00885D79">
            <w:pPr>
              <w:snapToGrid w:val="0"/>
              <w:spacing w:before="40" w:after="40" w:line="240" w:lineRule="auto"/>
              <w:jc w:val="center"/>
              <w:rPr>
                <w:sz w:val="26"/>
                <w:szCs w:val="26"/>
              </w:rPr>
            </w:pPr>
            <w:r w:rsidRPr="00751E35">
              <w:rPr>
                <w:sz w:val="26"/>
                <w:szCs w:val="26"/>
              </w:rPr>
              <w:t>3,00-3,</w:t>
            </w:r>
            <w:r w:rsidR="00951EC9">
              <w:rPr>
                <w:sz w:val="26"/>
                <w:szCs w:val="26"/>
              </w:rPr>
              <w:t>66</w:t>
            </w:r>
          </w:p>
        </w:tc>
        <w:tc>
          <w:tcPr>
            <w:tcW w:w="2682" w:type="dxa"/>
            <w:vMerge w:val="restart"/>
            <w:vAlign w:val="center"/>
          </w:tcPr>
          <w:p w14:paraId="5F51FC37" w14:textId="77777777" w:rsidR="00A165AB" w:rsidRPr="00457469" w:rsidRDefault="00A165AB" w:rsidP="00885D79">
            <w:pPr>
              <w:snapToGrid w:val="0"/>
              <w:spacing w:before="40" w:after="40" w:line="240" w:lineRule="auto"/>
              <w:jc w:val="both"/>
              <w:rPr>
                <w:bCs/>
                <w:iCs/>
                <w:sz w:val="26"/>
                <w:szCs w:val="26"/>
              </w:rPr>
            </w:pPr>
            <w:r w:rsidRPr="00457469">
              <w:rPr>
                <w:bCs/>
                <w:iCs/>
                <w:sz w:val="26"/>
                <w:szCs w:val="26"/>
              </w:rPr>
              <w:t>Theo hướng dẫn, tiêu chuẩn đã được ban hành hoặc công bố</w:t>
            </w:r>
          </w:p>
          <w:p w14:paraId="0979F61E" w14:textId="77777777" w:rsidR="00AD3C96" w:rsidRPr="00457469" w:rsidRDefault="00AD3C96" w:rsidP="00885D79">
            <w:pPr>
              <w:snapToGrid w:val="0"/>
              <w:spacing w:before="40" w:after="40" w:line="240" w:lineRule="auto"/>
              <w:jc w:val="both"/>
              <w:rPr>
                <w:bCs/>
                <w:iCs/>
                <w:sz w:val="26"/>
                <w:szCs w:val="26"/>
                <w:highlight w:val="yellow"/>
              </w:rPr>
            </w:pPr>
          </w:p>
        </w:tc>
      </w:tr>
      <w:tr w:rsidR="00AD3C96" w:rsidRPr="00751E35" w14:paraId="6FCC4A75" w14:textId="77777777" w:rsidTr="00314D0C">
        <w:trPr>
          <w:jc w:val="center"/>
        </w:trPr>
        <w:tc>
          <w:tcPr>
            <w:tcW w:w="988" w:type="dxa"/>
            <w:vAlign w:val="center"/>
          </w:tcPr>
          <w:p w14:paraId="46400E1D" w14:textId="17270B0B" w:rsidR="00AD3C96" w:rsidRPr="00751E35" w:rsidRDefault="00445374" w:rsidP="00885D79">
            <w:pPr>
              <w:snapToGrid w:val="0"/>
              <w:spacing w:before="40" w:after="40" w:line="240" w:lineRule="auto"/>
              <w:jc w:val="center"/>
              <w:rPr>
                <w:sz w:val="26"/>
                <w:szCs w:val="26"/>
              </w:rPr>
            </w:pPr>
            <w:r>
              <w:rPr>
                <w:sz w:val="26"/>
                <w:szCs w:val="26"/>
              </w:rPr>
              <w:t>1.3.2</w:t>
            </w:r>
          </w:p>
        </w:tc>
        <w:tc>
          <w:tcPr>
            <w:tcW w:w="4961" w:type="dxa"/>
            <w:vAlign w:val="center"/>
          </w:tcPr>
          <w:p w14:paraId="226A424F" w14:textId="51C60C04" w:rsidR="00AD3C96" w:rsidRPr="00751E35" w:rsidRDefault="00AD3C96" w:rsidP="00314D0C">
            <w:pPr>
              <w:spacing w:before="40" w:after="40" w:line="240" w:lineRule="auto"/>
              <w:jc w:val="both"/>
              <w:rPr>
                <w:sz w:val="26"/>
                <w:szCs w:val="26"/>
              </w:rPr>
            </w:pPr>
            <w:r w:rsidRPr="00751E35">
              <w:rPr>
                <w:sz w:val="26"/>
                <w:szCs w:val="26"/>
              </w:rPr>
              <w:t>Rừng trồng trên cạn</w:t>
            </w:r>
            <w:r w:rsidR="00295553">
              <w:rPr>
                <w:sz w:val="26"/>
                <w:szCs w:val="26"/>
              </w:rPr>
              <w:t xml:space="preserve">, </w:t>
            </w:r>
            <w:r w:rsidRPr="00751E35">
              <w:rPr>
                <w:sz w:val="26"/>
                <w:szCs w:val="26"/>
              </w:rPr>
              <w:t>diện tích ÔTC 500 m</w:t>
            </w:r>
            <w:r w:rsidRPr="00751E35">
              <w:rPr>
                <w:sz w:val="26"/>
                <w:szCs w:val="26"/>
                <w:vertAlign w:val="superscript"/>
              </w:rPr>
              <w:t>2</w:t>
            </w:r>
          </w:p>
        </w:tc>
        <w:tc>
          <w:tcPr>
            <w:tcW w:w="1985" w:type="dxa"/>
            <w:vAlign w:val="center"/>
          </w:tcPr>
          <w:p w14:paraId="617E8705" w14:textId="4358CEA9" w:rsidR="00AD3C96" w:rsidRPr="00751E35" w:rsidRDefault="003D19EA" w:rsidP="00885D79">
            <w:pPr>
              <w:snapToGrid w:val="0"/>
              <w:spacing w:before="40" w:after="40" w:line="240" w:lineRule="auto"/>
              <w:jc w:val="center"/>
              <w:rPr>
                <w:sz w:val="26"/>
                <w:szCs w:val="26"/>
              </w:rPr>
            </w:pPr>
            <w:r>
              <w:rPr>
                <w:sz w:val="26"/>
                <w:szCs w:val="26"/>
              </w:rPr>
              <w:t>Công/</w:t>
            </w:r>
            <w:r w:rsidRPr="00751E35">
              <w:rPr>
                <w:sz w:val="26"/>
                <w:szCs w:val="26"/>
              </w:rPr>
              <w:t>ÔTC</w:t>
            </w:r>
          </w:p>
        </w:tc>
        <w:tc>
          <w:tcPr>
            <w:tcW w:w="1990" w:type="dxa"/>
            <w:vAlign w:val="center"/>
          </w:tcPr>
          <w:p w14:paraId="4E0EBF1B" w14:textId="77777777" w:rsidR="00AD3C96" w:rsidRPr="00751E35" w:rsidRDefault="00AD3C96" w:rsidP="00885D79">
            <w:pPr>
              <w:snapToGrid w:val="0"/>
              <w:spacing w:before="40" w:after="40" w:line="240" w:lineRule="auto"/>
              <w:jc w:val="center"/>
              <w:rPr>
                <w:sz w:val="26"/>
                <w:szCs w:val="26"/>
              </w:rPr>
            </w:pPr>
            <w:r w:rsidRPr="00751E35">
              <w:rPr>
                <w:sz w:val="26"/>
                <w:szCs w:val="26"/>
              </w:rPr>
              <w:t>3,00</w:t>
            </w:r>
          </w:p>
        </w:tc>
        <w:tc>
          <w:tcPr>
            <w:tcW w:w="1701" w:type="dxa"/>
            <w:vAlign w:val="center"/>
          </w:tcPr>
          <w:p w14:paraId="26C6450E" w14:textId="071F8281" w:rsidR="00AD3C96" w:rsidRPr="00751E35" w:rsidRDefault="00951EC9" w:rsidP="00885D79">
            <w:pPr>
              <w:snapToGrid w:val="0"/>
              <w:spacing w:before="40" w:after="40" w:line="240" w:lineRule="auto"/>
              <w:jc w:val="center"/>
              <w:rPr>
                <w:sz w:val="26"/>
                <w:szCs w:val="26"/>
              </w:rPr>
            </w:pPr>
            <w:r>
              <w:rPr>
                <w:sz w:val="26"/>
                <w:szCs w:val="26"/>
              </w:rPr>
              <w:t>2,67-3,33</w:t>
            </w:r>
          </w:p>
        </w:tc>
        <w:tc>
          <w:tcPr>
            <w:tcW w:w="2682" w:type="dxa"/>
            <w:vMerge/>
            <w:vAlign w:val="center"/>
          </w:tcPr>
          <w:p w14:paraId="1F53E030" w14:textId="77777777" w:rsidR="00AD3C96" w:rsidRPr="00457469" w:rsidRDefault="00AD3C96" w:rsidP="00885D79">
            <w:pPr>
              <w:snapToGrid w:val="0"/>
              <w:spacing w:before="40" w:after="40" w:line="240" w:lineRule="auto"/>
              <w:jc w:val="center"/>
              <w:rPr>
                <w:bCs/>
                <w:iCs/>
                <w:sz w:val="26"/>
                <w:szCs w:val="26"/>
                <w:highlight w:val="yellow"/>
              </w:rPr>
            </w:pPr>
          </w:p>
        </w:tc>
      </w:tr>
      <w:tr w:rsidR="00295553" w:rsidRPr="00751E35" w14:paraId="2F628701" w14:textId="77777777" w:rsidTr="00314D0C">
        <w:trPr>
          <w:jc w:val="center"/>
        </w:trPr>
        <w:tc>
          <w:tcPr>
            <w:tcW w:w="988" w:type="dxa"/>
            <w:vAlign w:val="center"/>
          </w:tcPr>
          <w:p w14:paraId="069DFE9E" w14:textId="389ED6A4" w:rsidR="00295553" w:rsidRDefault="00295553" w:rsidP="00885D79">
            <w:pPr>
              <w:snapToGrid w:val="0"/>
              <w:spacing w:before="40" w:after="40" w:line="240" w:lineRule="auto"/>
              <w:jc w:val="center"/>
              <w:rPr>
                <w:sz w:val="26"/>
                <w:szCs w:val="26"/>
              </w:rPr>
            </w:pPr>
            <w:r>
              <w:rPr>
                <w:sz w:val="26"/>
                <w:szCs w:val="26"/>
              </w:rPr>
              <w:t>1.3.3</w:t>
            </w:r>
          </w:p>
        </w:tc>
        <w:tc>
          <w:tcPr>
            <w:tcW w:w="4961" w:type="dxa"/>
            <w:vAlign w:val="center"/>
          </w:tcPr>
          <w:p w14:paraId="763DAD2A" w14:textId="353E3AC6" w:rsidR="00295553" w:rsidRPr="00751E35" w:rsidRDefault="00295553" w:rsidP="00314D0C">
            <w:pPr>
              <w:spacing w:before="40" w:after="40" w:line="240" w:lineRule="auto"/>
              <w:jc w:val="both"/>
              <w:rPr>
                <w:sz w:val="26"/>
                <w:szCs w:val="26"/>
              </w:rPr>
            </w:pPr>
            <w:r>
              <w:rPr>
                <w:sz w:val="26"/>
                <w:szCs w:val="26"/>
              </w:rPr>
              <w:t>Rừng</w:t>
            </w:r>
            <w:r w:rsidR="00340826">
              <w:rPr>
                <w:sz w:val="26"/>
                <w:szCs w:val="26"/>
              </w:rPr>
              <w:t xml:space="preserve"> </w:t>
            </w:r>
            <w:r>
              <w:rPr>
                <w:sz w:val="26"/>
                <w:szCs w:val="26"/>
              </w:rPr>
              <w:t xml:space="preserve">ngập mặn, ngập phèn, ngập nước, diện tích ÔTC </w:t>
            </w:r>
            <w:r w:rsidRPr="00751E35">
              <w:rPr>
                <w:sz w:val="26"/>
                <w:szCs w:val="26"/>
              </w:rPr>
              <w:t>500 m</w:t>
            </w:r>
            <w:r w:rsidRPr="00751E35">
              <w:rPr>
                <w:sz w:val="26"/>
                <w:szCs w:val="26"/>
                <w:vertAlign w:val="superscript"/>
              </w:rPr>
              <w:t>2</w:t>
            </w:r>
          </w:p>
        </w:tc>
        <w:tc>
          <w:tcPr>
            <w:tcW w:w="1985" w:type="dxa"/>
            <w:vAlign w:val="center"/>
          </w:tcPr>
          <w:p w14:paraId="3729262F" w14:textId="29C3E557" w:rsidR="00295553" w:rsidRDefault="00295553" w:rsidP="00885D79">
            <w:pPr>
              <w:snapToGrid w:val="0"/>
              <w:spacing w:before="40" w:after="40" w:line="240" w:lineRule="auto"/>
              <w:jc w:val="center"/>
              <w:rPr>
                <w:sz w:val="26"/>
                <w:szCs w:val="26"/>
              </w:rPr>
            </w:pPr>
            <w:r>
              <w:rPr>
                <w:sz w:val="26"/>
                <w:szCs w:val="26"/>
              </w:rPr>
              <w:t>Công/ÔTC</w:t>
            </w:r>
          </w:p>
        </w:tc>
        <w:tc>
          <w:tcPr>
            <w:tcW w:w="1990" w:type="dxa"/>
            <w:vAlign w:val="center"/>
          </w:tcPr>
          <w:p w14:paraId="40AAB1B7" w14:textId="0ACE51D9" w:rsidR="00295553" w:rsidRDefault="00295553" w:rsidP="00885D79">
            <w:pPr>
              <w:snapToGrid w:val="0"/>
              <w:spacing w:before="40" w:after="40" w:line="240" w:lineRule="auto"/>
              <w:jc w:val="center"/>
              <w:rPr>
                <w:sz w:val="26"/>
                <w:szCs w:val="26"/>
              </w:rPr>
            </w:pPr>
            <w:r>
              <w:rPr>
                <w:sz w:val="26"/>
                <w:szCs w:val="26"/>
              </w:rPr>
              <w:t>5,00</w:t>
            </w:r>
          </w:p>
        </w:tc>
        <w:tc>
          <w:tcPr>
            <w:tcW w:w="1701" w:type="dxa"/>
            <w:vAlign w:val="center"/>
          </w:tcPr>
          <w:p w14:paraId="6F708EBF" w14:textId="5437DF72" w:rsidR="00295553" w:rsidRPr="00751E35" w:rsidRDefault="00951EC9" w:rsidP="00885D79">
            <w:pPr>
              <w:snapToGrid w:val="0"/>
              <w:spacing w:before="40" w:after="40" w:line="240" w:lineRule="auto"/>
              <w:jc w:val="center"/>
              <w:rPr>
                <w:sz w:val="26"/>
                <w:szCs w:val="26"/>
              </w:rPr>
            </w:pPr>
            <w:r>
              <w:rPr>
                <w:sz w:val="26"/>
                <w:szCs w:val="26"/>
              </w:rPr>
              <w:t>3,00-3,66</w:t>
            </w:r>
          </w:p>
        </w:tc>
        <w:tc>
          <w:tcPr>
            <w:tcW w:w="2682" w:type="dxa"/>
            <w:vMerge/>
            <w:vAlign w:val="center"/>
          </w:tcPr>
          <w:p w14:paraId="4C212A59" w14:textId="77777777" w:rsidR="00295553" w:rsidRPr="00457469" w:rsidRDefault="00295553" w:rsidP="00885D79">
            <w:pPr>
              <w:snapToGrid w:val="0"/>
              <w:spacing w:before="40" w:after="40" w:line="240" w:lineRule="auto"/>
              <w:jc w:val="center"/>
              <w:rPr>
                <w:bCs/>
                <w:iCs/>
                <w:sz w:val="26"/>
                <w:szCs w:val="26"/>
                <w:highlight w:val="yellow"/>
              </w:rPr>
            </w:pPr>
          </w:p>
        </w:tc>
      </w:tr>
      <w:tr w:rsidR="00AD3C96" w:rsidRPr="00751E35" w14:paraId="307E1DEA" w14:textId="77777777" w:rsidTr="00314D0C">
        <w:trPr>
          <w:jc w:val="center"/>
        </w:trPr>
        <w:tc>
          <w:tcPr>
            <w:tcW w:w="988" w:type="dxa"/>
            <w:vAlign w:val="center"/>
          </w:tcPr>
          <w:p w14:paraId="0B514D1D" w14:textId="06CFB0F7" w:rsidR="00AD3C96" w:rsidRPr="00751E35" w:rsidRDefault="00445374" w:rsidP="00885D79">
            <w:pPr>
              <w:snapToGrid w:val="0"/>
              <w:spacing w:before="40" w:after="40" w:line="240" w:lineRule="auto"/>
              <w:jc w:val="center"/>
              <w:rPr>
                <w:sz w:val="26"/>
                <w:szCs w:val="26"/>
              </w:rPr>
            </w:pPr>
            <w:r>
              <w:rPr>
                <w:sz w:val="26"/>
                <w:szCs w:val="26"/>
              </w:rPr>
              <w:t>1.3.</w:t>
            </w:r>
            <w:r w:rsidR="00295553">
              <w:rPr>
                <w:sz w:val="26"/>
                <w:szCs w:val="26"/>
              </w:rPr>
              <w:t>4</w:t>
            </w:r>
          </w:p>
        </w:tc>
        <w:tc>
          <w:tcPr>
            <w:tcW w:w="4961" w:type="dxa"/>
            <w:vAlign w:val="center"/>
          </w:tcPr>
          <w:p w14:paraId="49080682" w14:textId="3E757E8B" w:rsidR="00AD3C96" w:rsidRPr="00751E35" w:rsidRDefault="00AD3C96" w:rsidP="00314D0C">
            <w:pPr>
              <w:spacing w:before="40" w:after="40" w:line="240" w:lineRule="auto"/>
              <w:jc w:val="both"/>
              <w:rPr>
                <w:sz w:val="26"/>
                <w:szCs w:val="26"/>
              </w:rPr>
            </w:pPr>
            <w:r w:rsidRPr="00751E35">
              <w:rPr>
                <w:sz w:val="26"/>
                <w:szCs w:val="26"/>
              </w:rPr>
              <w:t xml:space="preserve">Rừng </w:t>
            </w:r>
            <w:r w:rsidR="00295553">
              <w:rPr>
                <w:sz w:val="26"/>
                <w:szCs w:val="26"/>
              </w:rPr>
              <w:t>ngập mặn, ngập phèn, ngập nướ</w:t>
            </w:r>
            <w:r w:rsidR="00A165AB">
              <w:rPr>
                <w:sz w:val="26"/>
                <w:szCs w:val="26"/>
              </w:rPr>
              <w:t>c</w:t>
            </w:r>
            <w:r w:rsidR="00295553">
              <w:rPr>
                <w:sz w:val="26"/>
                <w:szCs w:val="26"/>
              </w:rPr>
              <w:t xml:space="preserve">, </w:t>
            </w:r>
            <w:r w:rsidR="00A165AB">
              <w:rPr>
                <w:sz w:val="26"/>
                <w:szCs w:val="26"/>
              </w:rPr>
              <w:t>diện tích ÔTC 100</w:t>
            </w:r>
            <w:r w:rsidRPr="00751E35">
              <w:rPr>
                <w:sz w:val="26"/>
                <w:szCs w:val="26"/>
              </w:rPr>
              <w:t xml:space="preserve"> m</w:t>
            </w:r>
            <w:r w:rsidRPr="00751E35">
              <w:rPr>
                <w:sz w:val="26"/>
                <w:szCs w:val="26"/>
                <w:vertAlign w:val="superscript"/>
              </w:rPr>
              <w:t>2</w:t>
            </w:r>
          </w:p>
        </w:tc>
        <w:tc>
          <w:tcPr>
            <w:tcW w:w="1985" w:type="dxa"/>
            <w:vAlign w:val="center"/>
          </w:tcPr>
          <w:p w14:paraId="53EE932D" w14:textId="1A3DE72A" w:rsidR="00AD3C96" w:rsidRPr="00751E35" w:rsidRDefault="003D19EA" w:rsidP="00885D79">
            <w:pPr>
              <w:snapToGrid w:val="0"/>
              <w:spacing w:before="40" w:after="40" w:line="240" w:lineRule="auto"/>
              <w:jc w:val="center"/>
              <w:rPr>
                <w:sz w:val="26"/>
                <w:szCs w:val="26"/>
              </w:rPr>
            </w:pPr>
            <w:r>
              <w:rPr>
                <w:sz w:val="26"/>
                <w:szCs w:val="26"/>
              </w:rPr>
              <w:t>Công/</w:t>
            </w:r>
            <w:r w:rsidRPr="00751E35">
              <w:rPr>
                <w:sz w:val="26"/>
                <w:szCs w:val="26"/>
              </w:rPr>
              <w:t>ÔTC</w:t>
            </w:r>
          </w:p>
        </w:tc>
        <w:tc>
          <w:tcPr>
            <w:tcW w:w="1990" w:type="dxa"/>
            <w:vAlign w:val="center"/>
          </w:tcPr>
          <w:p w14:paraId="0290F90C" w14:textId="7B4EB0E1" w:rsidR="00AD3C96" w:rsidRPr="00751E35" w:rsidRDefault="00A165AB" w:rsidP="00885D79">
            <w:pPr>
              <w:snapToGrid w:val="0"/>
              <w:spacing w:before="40" w:after="40" w:line="240" w:lineRule="auto"/>
              <w:jc w:val="center"/>
              <w:rPr>
                <w:sz w:val="26"/>
                <w:szCs w:val="26"/>
              </w:rPr>
            </w:pPr>
            <w:r>
              <w:rPr>
                <w:sz w:val="26"/>
                <w:szCs w:val="26"/>
              </w:rPr>
              <w:t>2,0</w:t>
            </w:r>
            <w:r w:rsidR="00AD3C96" w:rsidRPr="00751E35">
              <w:rPr>
                <w:sz w:val="26"/>
                <w:szCs w:val="26"/>
              </w:rPr>
              <w:t>0</w:t>
            </w:r>
          </w:p>
        </w:tc>
        <w:tc>
          <w:tcPr>
            <w:tcW w:w="1701" w:type="dxa"/>
            <w:vAlign w:val="center"/>
          </w:tcPr>
          <w:p w14:paraId="0EAEF0B8" w14:textId="77777777" w:rsidR="00AD3C96" w:rsidRPr="00751E35" w:rsidRDefault="00AD3C96" w:rsidP="00885D79">
            <w:pPr>
              <w:snapToGrid w:val="0"/>
              <w:spacing w:before="40" w:after="40" w:line="240" w:lineRule="auto"/>
              <w:jc w:val="center"/>
              <w:rPr>
                <w:sz w:val="26"/>
                <w:szCs w:val="26"/>
              </w:rPr>
            </w:pPr>
            <w:r w:rsidRPr="00751E35">
              <w:rPr>
                <w:sz w:val="26"/>
                <w:szCs w:val="26"/>
              </w:rPr>
              <w:t>2,67-3,66</w:t>
            </w:r>
          </w:p>
        </w:tc>
        <w:tc>
          <w:tcPr>
            <w:tcW w:w="2682" w:type="dxa"/>
            <w:vMerge/>
            <w:vAlign w:val="center"/>
          </w:tcPr>
          <w:p w14:paraId="68556E87" w14:textId="77777777" w:rsidR="00AD3C96" w:rsidRPr="00457469" w:rsidRDefault="00AD3C96" w:rsidP="00885D79">
            <w:pPr>
              <w:snapToGrid w:val="0"/>
              <w:spacing w:before="40" w:after="40" w:line="240" w:lineRule="auto"/>
              <w:jc w:val="center"/>
              <w:rPr>
                <w:bCs/>
                <w:iCs/>
                <w:sz w:val="26"/>
                <w:szCs w:val="26"/>
                <w:highlight w:val="yellow"/>
              </w:rPr>
            </w:pPr>
          </w:p>
        </w:tc>
      </w:tr>
      <w:tr w:rsidR="00AD3C96" w:rsidRPr="00751E35" w14:paraId="5CD419A7" w14:textId="77777777" w:rsidTr="00314D0C">
        <w:trPr>
          <w:jc w:val="center"/>
        </w:trPr>
        <w:tc>
          <w:tcPr>
            <w:tcW w:w="988" w:type="dxa"/>
            <w:vAlign w:val="center"/>
          </w:tcPr>
          <w:p w14:paraId="714E70EC" w14:textId="5B01D16B" w:rsidR="00AD3C96" w:rsidRPr="00751E35" w:rsidRDefault="00445374" w:rsidP="00885D79">
            <w:pPr>
              <w:snapToGrid w:val="0"/>
              <w:spacing w:before="40" w:after="40" w:line="240" w:lineRule="auto"/>
              <w:jc w:val="center"/>
              <w:rPr>
                <w:sz w:val="26"/>
                <w:szCs w:val="26"/>
              </w:rPr>
            </w:pPr>
            <w:r>
              <w:rPr>
                <w:sz w:val="26"/>
                <w:szCs w:val="26"/>
              </w:rPr>
              <w:t>1.3.</w:t>
            </w:r>
            <w:r w:rsidR="00295553">
              <w:rPr>
                <w:sz w:val="26"/>
                <w:szCs w:val="26"/>
              </w:rPr>
              <w:t>5</w:t>
            </w:r>
          </w:p>
        </w:tc>
        <w:tc>
          <w:tcPr>
            <w:tcW w:w="4961" w:type="dxa"/>
            <w:vAlign w:val="center"/>
          </w:tcPr>
          <w:p w14:paraId="694F028C" w14:textId="044AFAFF" w:rsidR="00AD3C96" w:rsidRPr="00751E35" w:rsidRDefault="00AD3C96" w:rsidP="00314D0C">
            <w:pPr>
              <w:spacing w:before="40" w:after="40" w:line="240" w:lineRule="auto"/>
              <w:jc w:val="both"/>
              <w:rPr>
                <w:sz w:val="26"/>
                <w:szCs w:val="26"/>
              </w:rPr>
            </w:pPr>
            <w:r w:rsidRPr="00751E35">
              <w:rPr>
                <w:sz w:val="26"/>
                <w:szCs w:val="26"/>
              </w:rPr>
              <w:t>Rừng tre nứa</w:t>
            </w:r>
            <w:r w:rsidR="00295553">
              <w:rPr>
                <w:sz w:val="26"/>
                <w:szCs w:val="26"/>
              </w:rPr>
              <w:t xml:space="preserve">, </w:t>
            </w:r>
            <w:r w:rsidRPr="00751E35">
              <w:rPr>
                <w:sz w:val="26"/>
                <w:szCs w:val="26"/>
              </w:rPr>
              <w:t>diện tích ÔTC 100 m</w:t>
            </w:r>
            <w:r w:rsidRPr="00751E35">
              <w:rPr>
                <w:sz w:val="26"/>
                <w:szCs w:val="26"/>
                <w:vertAlign w:val="superscript"/>
              </w:rPr>
              <w:t>2</w:t>
            </w:r>
          </w:p>
        </w:tc>
        <w:tc>
          <w:tcPr>
            <w:tcW w:w="1985" w:type="dxa"/>
            <w:vAlign w:val="center"/>
          </w:tcPr>
          <w:p w14:paraId="17219598" w14:textId="0F045BD4" w:rsidR="00AD3C96" w:rsidRPr="00751E35" w:rsidRDefault="003D19EA" w:rsidP="00885D79">
            <w:pPr>
              <w:snapToGrid w:val="0"/>
              <w:spacing w:before="40" w:after="40" w:line="240" w:lineRule="auto"/>
              <w:jc w:val="center"/>
              <w:rPr>
                <w:sz w:val="26"/>
                <w:szCs w:val="26"/>
              </w:rPr>
            </w:pPr>
            <w:r>
              <w:rPr>
                <w:sz w:val="26"/>
                <w:szCs w:val="26"/>
              </w:rPr>
              <w:t>Công/</w:t>
            </w:r>
            <w:r w:rsidRPr="00751E35">
              <w:rPr>
                <w:sz w:val="26"/>
                <w:szCs w:val="26"/>
              </w:rPr>
              <w:t>ÔTC</w:t>
            </w:r>
          </w:p>
        </w:tc>
        <w:tc>
          <w:tcPr>
            <w:tcW w:w="1990" w:type="dxa"/>
            <w:vAlign w:val="center"/>
          </w:tcPr>
          <w:p w14:paraId="7E74AECC" w14:textId="77777777" w:rsidR="00AD3C96" w:rsidRPr="00751E35" w:rsidRDefault="00AD3C96" w:rsidP="00885D79">
            <w:pPr>
              <w:snapToGrid w:val="0"/>
              <w:spacing w:before="40" w:after="40" w:line="240" w:lineRule="auto"/>
              <w:jc w:val="center"/>
              <w:rPr>
                <w:sz w:val="26"/>
                <w:szCs w:val="26"/>
              </w:rPr>
            </w:pPr>
            <w:r w:rsidRPr="00751E35">
              <w:rPr>
                <w:sz w:val="26"/>
                <w:szCs w:val="26"/>
              </w:rPr>
              <w:t>2,00</w:t>
            </w:r>
          </w:p>
        </w:tc>
        <w:tc>
          <w:tcPr>
            <w:tcW w:w="1701" w:type="dxa"/>
            <w:vAlign w:val="center"/>
          </w:tcPr>
          <w:p w14:paraId="5D62CC5B" w14:textId="4C6CB0A9" w:rsidR="00AD3C96" w:rsidRPr="00751E35" w:rsidRDefault="00951EC9" w:rsidP="00885D79">
            <w:pPr>
              <w:snapToGrid w:val="0"/>
              <w:spacing w:before="40" w:after="40" w:line="240" w:lineRule="auto"/>
              <w:jc w:val="center"/>
              <w:rPr>
                <w:sz w:val="26"/>
                <w:szCs w:val="26"/>
              </w:rPr>
            </w:pPr>
            <w:r>
              <w:rPr>
                <w:sz w:val="26"/>
                <w:szCs w:val="26"/>
              </w:rPr>
              <w:t>3,00-3,66</w:t>
            </w:r>
          </w:p>
        </w:tc>
        <w:tc>
          <w:tcPr>
            <w:tcW w:w="2682" w:type="dxa"/>
            <w:vMerge/>
            <w:vAlign w:val="center"/>
          </w:tcPr>
          <w:p w14:paraId="3246AFD4" w14:textId="77777777" w:rsidR="00AD3C96" w:rsidRPr="00457469" w:rsidRDefault="00AD3C96" w:rsidP="00885D79">
            <w:pPr>
              <w:snapToGrid w:val="0"/>
              <w:spacing w:before="40" w:after="40" w:line="240" w:lineRule="auto"/>
              <w:jc w:val="center"/>
              <w:rPr>
                <w:bCs/>
                <w:iCs/>
                <w:sz w:val="26"/>
                <w:szCs w:val="26"/>
                <w:highlight w:val="yellow"/>
              </w:rPr>
            </w:pPr>
          </w:p>
        </w:tc>
      </w:tr>
      <w:tr w:rsidR="00AD3C96" w:rsidRPr="00751E35" w14:paraId="7D3D597C" w14:textId="77777777" w:rsidTr="00314D0C">
        <w:trPr>
          <w:jc w:val="center"/>
        </w:trPr>
        <w:tc>
          <w:tcPr>
            <w:tcW w:w="988" w:type="dxa"/>
            <w:vAlign w:val="center"/>
          </w:tcPr>
          <w:p w14:paraId="122E47D5" w14:textId="77777777" w:rsidR="00AD3C96" w:rsidRPr="00751E35" w:rsidRDefault="00AD3C96" w:rsidP="00885D79">
            <w:pPr>
              <w:spacing w:before="40" w:after="40" w:line="240" w:lineRule="auto"/>
              <w:jc w:val="center"/>
              <w:rPr>
                <w:b/>
                <w:bCs/>
                <w:sz w:val="26"/>
                <w:szCs w:val="26"/>
              </w:rPr>
            </w:pPr>
            <w:r w:rsidRPr="00751E35">
              <w:rPr>
                <w:b/>
                <w:bCs/>
                <w:sz w:val="26"/>
                <w:szCs w:val="26"/>
              </w:rPr>
              <w:t>2</w:t>
            </w:r>
          </w:p>
        </w:tc>
        <w:tc>
          <w:tcPr>
            <w:tcW w:w="4961" w:type="dxa"/>
            <w:vAlign w:val="center"/>
          </w:tcPr>
          <w:p w14:paraId="14867E17" w14:textId="77777777" w:rsidR="00AD3C96" w:rsidRPr="00751E35" w:rsidRDefault="00AD3C96" w:rsidP="00314D0C">
            <w:pPr>
              <w:spacing w:before="40" w:after="40" w:line="240" w:lineRule="auto"/>
              <w:jc w:val="both"/>
              <w:rPr>
                <w:b/>
                <w:bCs/>
                <w:sz w:val="26"/>
                <w:szCs w:val="26"/>
              </w:rPr>
            </w:pPr>
            <w:r w:rsidRPr="00751E35">
              <w:rPr>
                <w:b/>
                <w:sz w:val="26"/>
                <w:szCs w:val="26"/>
                <w:lang w:val="pt-BR"/>
              </w:rPr>
              <w:t>Nội nghiệp</w:t>
            </w:r>
          </w:p>
        </w:tc>
        <w:tc>
          <w:tcPr>
            <w:tcW w:w="1985" w:type="dxa"/>
            <w:vAlign w:val="center"/>
          </w:tcPr>
          <w:p w14:paraId="069FE551" w14:textId="77777777" w:rsidR="00AD3C96" w:rsidRPr="00751E35" w:rsidRDefault="00AD3C96" w:rsidP="00885D79">
            <w:pPr>
              <w:spacing w:before="40" w:after="40" w:line="240" w:lineRule="auto"/>
              <w:jc w:val="center"/>
              <w:rPr>
                <w:b/>
                <w:bCs/>
                <w:sz w:val="26"/>
                <w:szCs w:val="26"/>
              </w:rPr>
            </w:pPr>
          </w:p>
        </w:tc>
        <w:tc>
          <w:tcPr>
            <w:tcW w:w="1990" w:type="dxa"/>
            <w:vAlign w:val="center"/>
          </w:tcPr>
          <w:p w14:paraId="3F2D074D" w14:textId="77777777" w:rsidR="00AD3C96" w:rsidRPr="00751E35" w:rsidRDefault="00AD3C96" w:rsidP="00885D79">
            <w:pPr>
              <w:spacing w:before="40" w:after="40" w:line="240" w:lineRule="auto"/>
              <w:jc w:val="center"/>
              <w:rPr>
                <w:b/>
                <w:bCs/>
                <w:sz w:val="26"/>
                <w:szCs w:val="26"/>
              </w:rPr>
            </w:pPr>
          </w:p>
        </w:tc>
        <w:tc>
          <w:tcPr>
            <w:tcW w:w="1701" w:type="dxa"/>
            <w:vAlign w:val="center"/>
          </w:tcPr>
          <w:p w14:paraId="3D7DFBA0" w14:textId="77777777" w:rsidR="00AD3C96" w:rsidRPr="00751E35" w:rsidRDefault="00AD3C96" w:rsidP="00885D79">
            <w:pPr>
              <w:spacing w:before="40" w:after="40" w:line="240" w:lineRule="auto"/>
              <w:jc w:val="center"/>
              <w:rPr>
                <w:b/>
                <w:bCs/>
                <w:sz w:val="26"/>
                <w:szCs w:val="26"/>
              </w:rPr>
            </w:pPr>
          </w:p>
        </w:tc>
        <w:tc>
          <w:tcPr>
            <w:tcW w:w="2682" w:type="dxa"/>
            <w:vAlign w:val="center"/>
          </w:tcPr>
          <w:p w14:paraId="252AFD1F" w14:textId="77777777" w:rsidR="00AD3C96" w:rsidRPr="00457469" w:rsidRDefault="00AD3C96" w:rsidP="00885D79">
            <w:pPr>
              <w:spacing w:before="40" w:after="40" w:line="240" w:lineRule="auto"/>
              <w:jc w:val="center"/>
              <w:rPr>
                <w:bCs/>
                <w:iCs/>
                <w:sz w:val="26"/>
                <w:szCs w:val="26"/>
                <w:highlight w:val="yellow"/>
              </w:rPr>
            </w:pPr>
          </w:p>
        </w:tc>
      </w:tr>
      <w:tr w:rsidR="002B63C2" w:rsidRPr="00751E35" w14:paraId="658F4870" w14:textId="77777777" w:rsidTr="00314D0C">
        <w:trPr>
          <w:jc w:val="center"/>
        </w:trPr>
        <w:tc>
          <w:tcPr>
            <w:tcW w:w="988" w:type="dxa"/>
            <w:vAlign w:val="center"/>
          </w:tcPr>
          <w:p w14:paraId="359EF856" w14:textId="77777777" w:rsidR="002B63C2" w:rsidRPr="00CB3427" w:rsidRDefault="002B63C2" w:rsidP="00885D79">
            <w:pPr>
              <w:spacing w:before="40" w:after="40" w:line="240" w:lineRule="auto"/>
              <w:jc w:val="center"/>
              <w:rPr>
                <w:b/>
                <w:sz w:val="26"/>
                <w:szCs w:val="26"/>
              </w:rPr>
            </w:pPr>
            <w:r w:rsidRPr="00CB3427">
              <w:rPr>
                <w:b/>
                <w:sz w:val="26"/>
                <w:szCs w:val="26"/>
              </w:rPr>
              <w:t>2</w:t>
            </w:r>
            <w:r w:rsidRPr="00CB3427">
              <w:rPr>
                <w:b/>
                <w:sz w:val="26"/>
                <w:szCs w:val="26"/>
                <w:lang w:val="vi-VN"/>
              </w:rPr>
              <w:t>.</w:t>
            </w:r>
            <w:r w:rsidRPr="00CB3427">
              <w:rPr>
                <w:b/>
                <w:sz w:val="26"/>
                <w:szCs w:val="26"/>
              </w:rPr>
              <w:t>1</w:t>
            </w:r>
          </w:p>
        </w:tc>
        <w:tc>
          <w:tcPr>
            <w:tcW w:w="4961" w:type="dxa"/>
            <w:vAlign w:val="center"/>
          </w:tcPr>
          <w:p w14:paraId="2EA9D2AF" w14:textId="10764910" w:rsidR="002B63C2" w:rsidRPr="00CB3427" w:rsidRDefault="002B63C2" w:rsidP="00314D0C">
            <w:pPr>
              <w:spacing w:before="40" w:after="40" w:line="240" w:lineRule="auto"/>
              <w:jc w:val="both"/>
              <w:rPr>
                <w:b/>
                <w:sz w:val="26"/>
                <w:szCs w:val="26"/>
              </w:rPr>
            </w:pPr>
            <w:r w:rsidRPr="00CB3427">
              <w:rPr>
                <w:b/>
                <w:sz w:val="26"/>
                <w:szCs w:val="26"/>
              </w:rPr>
              <w:t>Nhập số liệu</w:t>
            </w:r>
            <w:r>
              <w:rPr>
                <w:b/>
                <w:sz w:val="26"/>
                <w:szCs w:val="26"/>
              </w:rPr>
              <w:t xml:space="preserve"> ô tiêu chuẩn</w:t>
            </w:r>
            <w:r w:rsidRPr="00CB3427">
              <w:rPr>
                <w:b/>
                <w:sz w:val="26"/>
                <w:szCs w:val="26"/>
              </w:rPr>
              <w:t>, tính toán trữ lượng, sản lượng gỗ, thực vật rừng ngoài gỗ</w:t>
            </w:r>
          </w:p>
        </w:tc>
        <w:tc>
          <w:tcPr>
            <w:tcW w:w="1985" w:type="dxa"/>
            <w:vAlign w:val="center"/>
          </w:tcPr>
          <w:p w14:paraId="44045C70" w14:textId="77777777" w:rsidR="002B63C2" w:rsidRPr="00751E35" w:rsidRDefault="002B63C2" w:rsidP="00885D79">
            <w:pPr>
              <w:spacing w:before="40" w:after="40" w:line="240" w:lineRule="auto"/>
              <w:jc w:val="center"/>
              <w:rPr>
                <w:sz w:val="26"/>
                <w:szCs w:val="26"/>
              </w:rPr>
            </w:pPr>
          </w:p>
        </w:tc>
        <w:tc>
          <w:tcPr>
            <w:tcW w:w="1990" w:type="dxa"/>
            <w:vAlign w:val="center"/>
          </w:tcPr>
          <w:p w14:paraId="765B1EDC" w14:textId="77777777" w:rsidR="002B63C2" w:rsidRPr="00751E35" w:rsidRDefault="002B63C2" w:rsidP="00885D79">
            <w:pPr>
              <w:spacing w:before="40" w:after="40" w:line="240" w:lineRule="auto"/>
              <w:jc w:val="center"/>
              <w:rPr>
                <w:sz w:val="26"/>
                <w:szCs w:val="26"/>
              </w:rPr>
            </w:pPr>
          </w:p>
        </w:tc>
        <w:tc>
          <w:tcPr>
            <w:tcW w:w="1701" w:type="dxa"/>
            <w:vAlign w:val="center"/>
          </w:tcPr>
          <w:p w14:paraId="20BBC686" w14:textId="77777777" w:rsidR="002B63C2" w:rsidRPr="00751E35" w:rsidRDefault="002B63C2" w:rsidP="00885D79">
            <w:pPr>
              <w:spacing w:before="40" w:after="40" w:line="240" w:lineRule="auto"/>
              <w:jc w:val="center"/>
              <w:rPr>
                <w:sz w:val="26"/>
                <w:szCs w:val="26"/>
              </w:rPr>
            </w:pPr>
          </w:p>
        </w:tc>
        <w:tc>
          <w:tcPr>
            <w:tcW w:w="2682" w:type="dxa"/>
            <w:vMerge w:val="restart"/>
            <w:vAlign w:val="center"/>
          </w:tcPr>
          <w:p w14:paraId="1DEA593B" w14:textId="0200656B" w:rsidR="002B63C2" w:rsidRPr="00457469" w:rsidRDefault="002B63C2" w:rsidP="00417100">
            <w:pPr>
              <w:spacing w:before="40" w:after="40" w:line="240" w:lineRule="auto"/>
              <w:jc w:val="both"/>
              <w:rPr>
                <w:bCs/>
                <w:iCs/>
                <w:sz w:val="26"/>
                <w:szCs w:val="26"/>
                <w:highlight w:val="yellow"/>
                <w:shd w:val="clear" w:color="auto" w:fill="FFFFFF"/>
              </w:rPr>
            </w:pPr>
            <w:r w:rsidRPr="00417100">
              <w:rPr>
                <w:bCs/>
                <w:iCs/>
                <w:sz w:val="26"/>
                <w:szCs w:val="26"/>
                <w:shd w:val="clear" w:color="auto" w:fill="FFFFFF"/>
              </w:rPr>
              <w:t>Số liệu đo đếm các chỉ tiêu trên O</w:t>
            </w:r>
            <w:r w:rsidR="00C17583">
              <w:rPr>
                <w:bCs/>
                <w:iCs/>
                <w:sz w:val="26"/>
                <w:szCs w:val="26"/>
                <w:shd w:val="clear" w:color="auto" w:fill="FFFFFF"/>
              </w:rPr>
              <w:t>TC được nhập đầy đủ, chính xác;</w:t>
            </w:r>
            <w:r w:rsidRPr="00417100">
              <w:rPr>
                <w:bCs/>
                <w:iCs/>
                <w:sz w:val="26"/>
                <w:szCs w:val="26"/>
                <w:shd w:val="clear" w:color="auto" w:fill="FFFFFF"/>
              </w:rPr>
              <w:t xml:space="preserve"> trữ lượng, sản lượng </w:t>
            </w:r>
            <w:r>
              <w:rPr>
                <w:bCs/>
                <w:iCs/>
                <w:sz w:val="26"/>
                <w:szCs w:val="26"/>
                <w:shd w:val="clear" w:color="auto" w:fill="FFFFFF"/>
              </w:rPr>
              <w:t>gỗ, củi được tính toán, xác định</w:t>
            </w:r>
            <w:r w:rsidRPr="00417100">
              <w:rPr>
                <w:bCs/>
                <w:iCs/>
                <w:sz w:val="26"/>
                <w:szCs w:val="26"/>
                <w:shd w:val="clear" w:color="auto" w:fill="FFFFFF"/>
              </w:rPr>
              <w:t xml:space="preserve"> cho từng ÔTC</w:t>
            </w:r>
          </w:p>
          <w:p w14:paraId="426DF7D0" w14:textId="77777777" w:rsidR="002B63C2" w:rsidRDefault="002B63C2" w:rsidP="00885D79">
            <w:pPr>
              <w:snapToGrid w:val="0"/>
              <w:spacing w:before="40" w:after="40" w:line="240" w:lineRule="auto"/>
              <w:jc w:val="center"/>
              <w:rPr>
                <w:bCs/>
                <w:iCs/>
                <w:sz w:val="26"/>
                <w:szCs w:val="26"/>
                <w:highlight w:val="yellow"/>
              </w:rPr>
            </w:pPr>
          </w:p>
          <w:p w14:paraId="5EBBCC08" w14:textId="36D250BC" w:rsidR="002B63C2" w:rsidRPr="00457469" w:rsidRDefault="002B63C2" w:rsidP="00885D79">
            <w:pPr>
              <w:snapToGrid w:val="0"/>
              <w:spacing w:before="40" w:after="40" w:line="240" w:lineRule="auto"/>
              <w:jc w:val="center"/>
              <w:rPr>
                <w:bCs/>
                <w:iCs/>
                <w:sz w:val="26"/>
                <w:szCs w:val="26"/>
                <w:highlight w:val="yellow"/>
                <w:shd w:val="clear" w:color="auto" w:fill="FFFFFF"/>
              </w:rPr>
            </w:pPr>
          </w:p>
        </w:tc>
      </w:tr>
      <w:tr w:rsidR="002B63C2" w:rsidRPr="00751E35" w14:paraId="12A1AAEC" w14:textId="77777777" w:rsidTr="00314D0C">
        <w:trPr>
          <w:jc w:val="center"/>
        </w:trPr>
        <w:tc>
          <w:tcPr>
            <w:tcW w:w="988" w:type="dxa"/>
            <w:vAlign w:val="center"/>
          </w:tcPr>
          <w:p w14:paraId="44DAE25B" w14:textId="77777777" w:rsidR="002B63C2" w:rsidRPr="00751E35" w:rsidRDefault="002B63C2" w:rsidP="00885D79">
            <w:pPr>
              <w:spacing w:before="40" w:after="40" w:line="240" w:lineRule="auto"/>
              <w:jc w:val="center"/>
              <w:rPr>
                <w:sz w:val="26"/>
                <w:szCs w:val="26"/>
              </w:rPr>
            </w:pPr>
            <w:r w:rsidRPr="00751E35">
              <w:rPr>
                <w:sz w:val="26"/>
                <w:szCs w:val="26"/>
              </w:rPr>
              <w:t>2.1.1</w:t>
            </w:r>
          </w:p>
        </w:tc>
        <w:tc>
          <w:tcPr>
            <w:tcW w:w="4961" w:type="dxa"/>
            <w:vAlign w:val="center"/>
          </w:tcPr>
          <w:p w14:paraId="1C2A8597" w14:textId="040963C5" w:rsidR="002B63C2" w:rsidRPr="00751E35" w:rsidRDefault="002B63C2" w:rsidP="00314D0C">
            <w:pPr>
              <w:spacing w:before="40" w:after="40" w:line="240" w:lineRule="auto"/>
              <w:jc w:val="both"/>
              <w:rPr>
                <w:sz w:val="26"/>
                <w:szCs w:val="26"/>
              </w:rPr>
            </w:pPr>
            <w:r>
              <w:rPr>
                <w:sz w:val="26"/>
                <w:szCs w:val="26"/>
              </w:rPr>
              <w:t>Rừng gỗ tự nhiên,</w:t>
            </w:r>
            <w:r w:rsidRPr="00751E35">
              <w:rPr>
                <w:sz w:val="26"/>
                <w:szCs w:val="26"/>
              </w:rPr>
              <w:t xml:space="preserve"> diện tích ÔTC 1.000 m</w:t>
            </w:r>
            <w:r w:rsidRPr="00751E35">
              <w:rPr>
                <w:sz w:val="26"/>
                <w:szCs w:val="26"/>
                <w:vertAlign w:val="superscript"/>
              </w:rPr>
              <w:t>2</w:t>
            </w:r>
          </w:p>
        </w:tc>
        <w:tc>
          <w:tcPr>
            <w:tcW w:w="1985" w:type="dxa"/>
            <w:vAlign w:val="center"/>
          </w:tcPr>
          <w:p w14:paraId="2653C51A" w14:textId="7E9BBB8D" w:rsidR="002B63C2" w:rsidRPr="003D1A95" w:rsidRDefault="002B63C2" w:rsidP="00885D79">
            <w:pPr>
              <w:spacing w:before="40" w:after="40" w:line="240" w:lineRule="auto"/>
              <w:jc w:val="center"/>
              <w:rPr>
                <w:sz w:val="26"/>
                <w:szCs w:val="26"/>
              </w:rPr>
            </w:pPr>
            <w:r w:rsidRPr="003D1A95">
              <w:rPr>
                <w:sz w:val="26"/>
                <w:szCs w:val="26"/>
              </w:rPr>
              <w:t>Công/ÔTC</w:t>
            </w:r>
          </w:p>
        </w:tc>
        <w:tc>
          <w:tcPr>
            <w:tcW w:w="1990" w:type="dxa"/>
            <w:vAlign w:val="center"/>
          </w:tcPr>
          <w:p w14:paraId="76BD48B7" w14:textId="77777777" w:rsidR="002B63C2" w:rsidRPr="00751E35" w:rsidRDefault="002B63C2" w:rsidP="00885D79">
            <w:pPr>
              <w:spacing w:before="40" w:after="40" w:line="240" w:lineRule="auto"/>
              <w:jc w:val="center"/>
              <w:rPr>
                <w:sz w:val="26"/>
                <w:szCs w:val="26"/>
              </w:rPr>
            </w:pPr>
            <w:r w:rsidRPr="00751E35">
              <w:rPr>
                <w:sz w:val="26"/>
                <w:szCs w:val="26"/>
              </w:rPr>
              <w:t>0,30</w:t>
            </w:r>
          </w:p>
        </w:tc>
        <w:tc>
          <w:tcPr>
            <w:tcW w:w="1701" w:type="dxa"/>
            <w:vAlign w:val="center"/>
          </w:tcPr>
          <w:p w14:paraId="569B7F41" w14:textId="752408C7" w:rsidR="002B63C2" w:rsidRPr="00751E35" w:rsidRDefault="00951EC9" w:rsidP="00885D79">
            <w:pPr>
              <w:spacing w:before="40" w:after="40" w:line="240" w:lineRule="auto"/>
              <w:jc w:val="center"/>
              <w:rPr>
                <w:sz w:val="26"/>
                <w:szCs w:val="26"/>
              </w:rPr>
            </w:pPr>
            <w:r>
              <w:rPr>
                <w:sz w:val="26"/>
                <w:szCs w:val="26"/>
              </w:rPr>
              <w:t>3,33-3,99</w:t>
            </w:r>
          </w:p>
        </w:tc>
        <w:tc>
          <w:tcPr>
            <w:tcW w:w="2682" w:type="dxa"/>
            <w:vMerge/>
            <w:vAlign w:val="center"/>
          </w:tcPr>
          <w:p w14:paraId="59AB106A" w14:textId="33BEE9E5" w:rsidR="002B63C2" w:rsidRPr="00457469" w:rsidRDefault="002B63C2" w:rsidP="00885D79">
            <w:pPr>
              <w:snapToGrid w:val="0"/>
              <w:spacing w:before="40" w:after="40" w:line="240" w:lineRule="auto"/>
              <w:jc w:val="center"/>
              <w:rPr>
                <w:bCs/>
                <w:iCs/>
                <w:sz w:val="26"/>
                <w:szCs w:val="26"/>
                <w:highlight w:val="yellow"/>
              </w:rPr>
            </w:pPr>
          </w:p>
        </w:tc>
      </w:tr>
      <w:tr w:rsidR="002B63C2" w:rsidRPr="00751E35" w14:paraId="20E7C911" w14:textId="77777777" w:rsidTr="00314D0C">
        <w:trPr>
          <w:jc w:val="center"/>
        </w:trPr>
        <w:tc>
          <w:tcPr>
            <w:tcW w:w="988" w:type="dxa"/>
            <w:vAlign w:val="center"/>
          </w:tcPr>
          <w:p w14:paraId="575AEF97" w14:textId="4B4FFB13" w:rsidR="002B63C2" w:rsidRDefault="002B63C2" w:rsidP="00295553">
            <w:pPr>
              <w:spacing w:before="40" w:after="40" w:line="240" w:lineRule="auto"/>
              <w:jc w:val="center"/>
              <w:rPr>
                <w:sz w:val="26"/>
                <w:szCs w:val="26"/>
              </w:rPr>
            </w:pPr>
            <w:r w:rsidRPr="00751E35">
              <w:rPr>
                <w:sz w:val="26"/>
                <w:szCs w:val="26"/>
              </w:rPr>
              <w:t>2.1.2</w:t>
            </w:r>
          </w:p>
        </w:tc>
        <w:tc>
          <w:tcPr>
            <w:tcW w:w="4961" w:type="dxa"/>
            <w:vAlign w:val="center"/>
          </w:tcPr>
          <w:p w14:paraId="56A6557C" w14:textId="565FEB08" w:rsidR="002B63C2" w:rsidRDefault="002B63C2" w:rsidP="00314D0C">
            <w:pPr>
              <w:spacing w:before="40" w:after="40" w:line="240" w:lineRule="auto"/>
              <w:jc w:val="both"/>
              <w:rPr>
                <w:sz w:val="26"/>
                <w:szCs w:val="26"/>
              </w:rPr>
            </w:pPr>
            <w:r w:rsidRPr="00751E35">
              <w:rPr>
                <w:sz w:val="26"/>
                <w:szCs w:val="26"/>
              </w:rPr>
              <w:t>Rừng trồng trên cạn; diện tích ÔTC 500 m</w:t>
            </w:r>
            <w:r w:rsidRPr="00751E35">
              <w:rPr>
                <w:sz w:val="26"/>
                <w:szCs w:val="26"/>
                <w:vertAlign w:val="superscript"/>
              </w:rPr>
              <w:t>2</w:t>
            </w:r>
          </w:p>
        </w:tc>
        <w:tc>
          <w:tcPr>
            <w:tcW w:w="1985" w:type="dxa"/>
            <w:vAlign w:val="center"/>
          </w:tcPr>
          <w:p w14:paraId="462A69E3" w14:textId="38C877A9" w:rsidR="002B63C2" w:rsidRDefault="002B63C2" w:rsidP="00295553">
            <w:pPr>
              <w:spacing w:before="40" w:after="40" w:line="240" w:lineRule="auto"/>
              <w:jc w:val="center"/>
              <w:rPr>
                <w:sz w:val="26"/>
                <w:szCs w:val="26"/>
              </w:rPr>
            </w:pPr>
            <w:r w:rsidRPr="003D1A95">
              <w:rPr>
                <w:sz w:val="26"/>
                <w:szCs w:val="26"/>
              </w:rPr>
              <w:t>Công/ÔTC</w:t>
            </w:r>
          </w:p>
        </w:tc>
        <w:tc>
          <w:tcPr>
            <w:tcW w:w="1990" w:type="dxa"/>
            <w:vAlign w:val="center"/>
          </w:tcPr>
          <w:p w14:paraId="642CFC42" w14:textId="7DA35B7E" w:rsidR="002B63C2" w:rsidRPr="00751E35" w:rsidRDefault="002B63C2" w:rsidP="00295553">
            <w:pPr>
              <w:spacing w:before="40" w:after="40" w:line="240" w:lineRule="auto"/>
              <w:jc w:val="center"/>
              <w:rPr>
                <w:sz w:val="26"/>
                <w:szCs w:val="26"/>
              </w:rPr>
            </w:pPr>
            <w:r>
              <w:rPr>
                <w:sz w:val="26"/>
                <w:szCs w:val="26"/>
              </w:rPr>
              <w:t>0,25</w:t>
            </w:r>
          </w:p>
        </w:tc>
        <w:tc>
          <w:tcPr>
            <w:tcW w:w="1701" w:type="dxa"/>
            <w:vAlign w:val="center"/>
          </w:tcPr>
          <w:p w14:paraId="2CD6652A" w14:textId="36ACDE34" w:rsidR="002B63C2" w:rsidRPr="00751E35" w:rsidRDefault="002B63C2" w:rsidP="00295553">
            <w:pPr>
              <w:spacing w:before="40" w:after="40" w:line="240" w:lineRule="auto"/>
              <w:jc w:val="center"/>
              <w:rPr>
                <w:sz w:val="26"/>
                <w:szCs w:val="26"/>
              </w:rPr>
            </w:pPr>
            <w:r w:rsidRPr="00751E35">
              <w:rPr>
                <w:sz w:val="26"/>
                <w:szCs w:val="26"/>
              </w:rPr>
              <w:t>3,33-</w:t>
            </w:r>
            <w:r w:rsidR="00951EC9">
              <w:rPr>
                <w:sz w:val="26"/>
                <w:szCs w:val="26"/>
              </w:rPr>
              <w:t>3,99</w:t>
            </w:r>
          </w:p>
        </w:tc>
        <w:tc>
          <w:tcPr>
            <w:tcW w:w="2682" w:type="dxa"/>
            <w:vMerge/>
            <w:vAlign w:val="center"/>
          </w:tcPr>
          <w:p w14:paraId="37F3D965" w14:textId="77777777" w:rsidR="002B63C2" w:rsidRDefault="002B63C2" w:rsidP="00295553">
            <w:pPr>
              <w:snapToGrid w:val="0"/>
              <w:spacing w:before="40" w:after="40" w:line="240" w:lineRule="auto"/>
              <w:jc w:val="center"/>
              <w:rPr>
                <w:bCs/>
                <w:iCs/>
                <w:sz w:val="26"/>
                <w:szCs w:val="26"/>
                <w:highlight w:val="yellow"/>
              </w:rPr>
            </w:pPr>
          </w:p>
        </w:tc>
      </w:tr>
      <w:tr w:rsidR="002B63C2" w:rsidRPr="00751E35" w14:paraId="77880134" w14:textId="77777777" w:rsidTr="00314D0C">
        <w:trPr>
          <w:jc w:val="center"/>
        </w:trPr>
        <w:tc>
          <w:tcPr>
            <w:tcW w:w="988" w:type="dxa"/>
            <w:vAlign w:val="center"/>
          </w:tcPr>
          <w:p w14:paraId="1B8AB087" w14:textId="270351E8" w:rsidR="002B63C2" w:rsidRPr="00751E35" w:rsidRDefault="002B63C2" w:rsidP="00340826">
            <w:pPr>
              <w:spacing w:before="40" w:after="40" w:line="240" w:lineRule="auto"/>
              <w:jc w:val="center"/>
              <w:rPr>
                <w:sz w:val="26"/>
                <w:szCs w:val="26"/>
              </w:rPr>
            </w:pPr>
            <w:r>
              <w:rPr>
                <w:sz w:val="26"/>
                <w:szCs w:val="26"/>
              </w:rPr>
              <w:t>2.1.3</w:t>
            </w:r>
          </w:p>
        </w:tc>
        <w:tc>
          <w:tcPr>
            <w:tcW w:w="4961" w:type="dxa"/>
            <w:vAlign w:val="center"/>
          </w:tcPr>
          <w:p w14:paraId="32A2FD04" w14:textId="6CB99DAF" w:rsidR="002B63C2" w:rsidRDefault="002B63C2" w:rsidP="00314D0C">
            <w:pPr>
              <w:spacing w:before="40" w:after="40" w:line="240" w:lineRule="auto"/>
              <w:jc w:val="both"/>
              <w:rPr>
                <w:sz w:val="26"/>
                <w:szCs w:val="26"/>
              </w:rPr>
            </w:pPr>
            <w:r>
              <w:rPr>
                <w:sz w:val="26"/>
                <w:szCs w:val="26"/>
              </w:rPr>
              <w:t xml:space="preserve">Rừng ngập mặn, ngập phèn, ngập nước, diện tích ÔTC </w:t>
            </w:r>
            <w:r w:rsidRPr="00751E35">
              <w:rPr>
                <w:sz w:val="26"/>
                <w:szCs w:val="26"/>
              </w:rPr>
              <w:t>500 m</w:t>
            </w:r>
            <w:r w:rsidRPr="00751E35">
              <w:rPr>
                <w:sz w:val="26"/>
                <w:szCs w:val="26"/>
                <w:vertAlign w:val="superscript"/>
              </w:rPr>
              <w:t>2</w:t>
            </w:r>
          </w:p>
        </w:tc>
        <w:tc>
          <w:tcPr>
            <w:tcW w:w="1985" w:type="dxa"/>
            <w:vAlign w:val="center"/>
          </w:tcPr>
          <w:p w14:paraId="31D1515B" w14:textId="2B7BCF77" w:rsidR="002B63C2" w:rsidRPr="003D1A95" w:rsidRDefault="002B63C2" w:rsidP="00340826">
            <w:pPr>
              <w:spacing w:before="40" w:after="40" w:line="240" w:lineRule="auto"/>
              <w:jc w:val="center"/>
              <w:rPr>
                <w:sz w:val="26"/>
                <w:szCs w:val="26"/>
              </w:rPr>
            </w:pPr>
            <w:r>
              <w:rPr>
                <w:sz w:val="26"/>
                <w:szCs w:val="26"/>
              </w:rPr>
              <w:t>Công/ÔTC</w:t>
            </w:r>
          </w:p>
        </w:tc>
        <w:tc>
          <w:tcPr>
            <w:tcW w:w="1990" w:type="dxa"/>
            <w:vAlign w:val="center"/>
          </w:tcPr>
          <w:p w14:paraId="462ACDCD" w14:textId="7B2C4390" w:rsidR="002B63C2" w:rsidRPr="00751E35" w:rsidRDefault="002B63C2" w:rsidP="00340826">
            <w:pPr>
              <w:spacing w:before="40" w:after="40" w:line="240" w:lineRule="auto"/>
              <w:jc w:val="center"/>
              <w:rPr>
                <w:sz w:val="26"/>
                <w:szCs w:val="26"/>
              </w:rPr>
            </w:pPr>
            <w:r>
              <w:rPr>
                <w:sz w:val="26"/>
                <w:szCs w:val="26"/>
              </w:rPr>
              <w:t>0,30</w:t>
            </w:r>
          </w:p>
        </w:tc>
        <w:tc>
          <w:tcPr>
            <w:tcW w:w="1701" w:type="dxa"/>
            <w:vAlign w:val="center"/>
          </w:tcPr>
          <w:p w14:paraId="7325FEB9" w14:textId="3B3CC8FA" w:rsidR="002B63C2" w:rsidRPr="00751E35" w:rsidRDefault="002B63C2" w:rsidP="00340826">
            <w:pPr>
              <w:spacing w:before="40" w:after="40" w:line="240" w:lineRule="auto"/>
              <w:jc w:val="center"/>
              <w:rPr>
                <w:sz w:val="26"/>
                <w:szCs w:val="26"/>
              </w:rPr>
            </w:pPr>
            <w:r>
              <w:rPr>
                <w:sz w:val="26"/>
                <w:szCs w:val="26"/>
              </w:rPr>
              <w:t>3,33-</w:t>
            </w:r>
            <w:r w:rsidR="00951EC9">
              <w:rPr>
                <w:sz w:val="26"/>
                <w:szCs w:val="26"/>
              </w:rPr>
              <w:t>3,99</w:t>
            </w:r>
          </w:p>
        </w:tc>
        <w:tc>
          <w:tcPr>
            <w:tcW w:w="2682" w:type="dxa"/>
            <w:vMerge/>
            <w:vAlign w:val="center"/>
          </w:tcPr>
          <w:p w14:paraId="13A9E377" w14:textId="77777777" w:rsidR="002B63C2" w:rsidRDefault="002B63C2" w:rsidP="00340826">
            <w:pPr>
              <w:snapToGrid w:val="0"/>
              <w:spacing w:before="40" w:after="40" w:line="240" w:lineRule="auto"/>
              <w:jc w:val="center"/>
              <w:rPr>
                <w:bCs/>
                <w:iCs/>
                <w:sz w:val="26"/>
                <w:szCs w:val="26"/>
                <w:highlight w:val="yellow"/>
              </w:rPr>
            </w:pPr>
          </w:p>
        </w:tc>
      </w:tr>
      <w:tr w:rsidR="002B63C2" w:rsidRPr="00751E35" w14:paraId="27152AD8" w14:textId="77777777" w:rsidTr="00314D0C">
        <w:trPr>
          <w:jc w:val="center"/>
        </w:trPr>
        <w:tc>
          <w:tcPr>
            <w:tcW w:w="988" w:type="dxa"/>
            <w:vAlign w:val="center"/>
          </w:tcPr>
          <w:p w14:paraId="369B31B1" w14:textId="24BB5BC3" w:rsidR="002B63C2" w:rsidRPr="00751E35" w:rsidRDefault="002B63C2" w:rsidP="00340826">
            <w:pPr>
              <w:spacing w:before="40" w:after="40" w:line="240" w:lineRule="auto"/>
              <w:jc w:val="center"/>
              <w:rPr>
                <w:sz w:val="26"/>
                <w:szCs w:val="26"/>
              </w:rPr>
            </w:pPr>
            <w:r w:rsidRPr="00751E35">
              <w:rPr>
                <w:sz w:val="26"/>
                <w:szCs w:val="26"/>
              </w:rPr>
              <w:t>2.1.</w:t>
            </w:r>
            <w:r>
              <w:rPr>
                <w:sz w:val="26"/>
                <w:szCs w:val="26"/>
              </w:rPr>
              <w:t>4</w:t>
            </w:r>
          </w:p>
        </w:tc>
        <w:tc>
          <w:tcPr>
            <w:tcW w:w="4961" w:type="dxa"/>
            <w:vAlign w:val="center"/>
          </w:tcPr>
          <w:p w14:paraId="7ACE3681" w14:textId="75FA5465" w:rsidR="002B63C2" w:rsidRPr="00751E35" w:rsidRDefault="002B63C2" w:rsidP="00314D0C">
            <w:pPr>
              <w:spacing w:before="40" w:after="40" w:line="240" w:lineRule="auto"/>
              <w:jc w:val="both"/>
              <w:rPr>
                <w:sz w:val="26"/>
                <w:szCs w:val="26"/>
              </w:rPr>
            </w:pPr>
            <w:r w:rsidRPr="00751E35">
              <w:rPr>
                <w:sz w:val="26"/>
                <w:szCs w:val="26"/>
              </w:rPr>
              <w:t xml:space="preserve">Rừng </w:t>
            </w:r>
            <w:r>
              <w:rPr>
                <w:sz w:val="26"/>
                <w:szCs w:val="26"/>
              </w:rPr>
              <w:t>ngập nước; diện tích ÔTC 100</w:t>
            </w:r>
            <w:r w:rsidRPr="00751E35">
              <w:rPr>
                <w:sz w:val="26"/>
                <w:szCs w:val="26"/>
              </w:rPr>
              <w:t xml:space="preserve"> m</w:t>
            </w:r>
            <w:r w:rsidRPr="00751E35">
              <w:rPr>
                <w:sz w:val="26"/>
                <w:szCs w:val="26"/>
                <w:vertAlign w:val="superscript"/>
              </w:rPr>
              <w:t>2</w:t>
            </w:r>
          </w:p>
        </w:tc>
        <w:tc>
          <w:tcPr>
            <w:tcW w:w="1985" w:type="dxa"/>
            <w:vAlign w:val="center"/>
          </w:tcPr>
          <w:p w14:paraId="540DDF95" w14:textId="37A3A822" w:rsidR="002B63C2" w:rsidRPr="003D1A95" w:rsidRDefault="002B63C2" w:rsidP="00340826">
            <w:pPr>
              <w:spacing w:before="40" w:after="40" w:line="240" w:lineRule="auto"/>
              <w:jc w:val="center"/>
              <w:rPr>
                <w:sz w:val="26"/>
                <w:szCs w:val="26"/>
              </w:rPr>
            </w:pPr>
            <w:r w:rsidRPr="003D1A95">
              <w:rPr>
                <w:sz w:val="26"/>
                <w:szCs w:val="26"/>
              </w:rPr>
              <w:t>Công/ÔTC</w:t>
            </w:r>
          </w:p>
        </w:tc>
        <w:tc>
          <w:tcPr>
            <w:tcW w:w="1990" w:type="dxa"/>
            <w:vAlign w:val="center"/>
          </w:tcPr>
          <w:p w14:paraId="3347468C" w14:textId="77777777" w:rsidR="002B63C2" w:rsidRPr="00751E35" w:rsidRDefault="002B63C2" w:rsidP="00340826">
            <w:pPr>
              <w:spacing w:before="40" w:after="40" w:line="240" w:lineRule="auto"/>
              <w:jc w:val="center"/>
              <w:rPr>
                <w:sz w:val="26"/>
                <w:szCs w:val="26"/>
              </w:rPr>
            </w:pPr>
            <w:r w:rsidRPr="00751E35">
              <w:rPr>
                <w:sz w:val="26"/>
                <w:szCs w:val="26"/>
              </w:rPr>
              <w:t>0,15</w:t>
            </w:r>
          </w:p>
        </w:tc>
        <w:tc>
          <w:tcPr>
            <w:tcW w:w="1701" w:type="dxa"/>
            <w:vAlign w:val="center"/>
          </w:tcPr>
          <w:p w14:paraId="506A4685" w14:textId="17FE24CB" w:rsidR="002B63C2" w:rsidRPr="00751E35" w:rsidRDefault="002B63C2" w:rsidP="00340826">
            <w:pPr>
              <w:spacing w:before="40" w:after="40" w:line="240" w:lineRule="auto"/>
              <w:jc w:val="center"/>
              <w:rPr>
                <w:sz w:val="26"/>
                <w:szCs w:val="26"/>
              </w:rPr>
            </w:pPr>
            <w:r w:rsidRPr="00751E35">
              <w:rPr>
                <w:sz w:val="26"/>
                <w:szCs w:val="26"/>
              </w:rPr>
              <w:t>3,33-</w:t>
            </w:r>
            <w:r w:rsidR="00951EC9">
              <w:rPr>
                <w:sz w:val="26"/>
                <w:szCs w:val="26"/>
              </w:rPr>
              <w:t>3,99</w:t>
            </w:r>
          </w:p>
        </w:tc>
        <w:tc>
          <w:tcPr>
            <w:tcW w:w="2682" w:type="dxa"/>
            <w:vMerge/>
            <w:vAlign w:val="center"/>
          </w:tcPr>
          <w:p w14:paraId="1820381B" w14:textId="77777777" w:rsidR="002B63C2" w:rsidRPr="00457469" w:rsidRDefault="002B63C2" w:rsidP="00340826">
            <w:pPr>
              <w:spacing w:before="40" w:after="40" w:line="240" w:lineRule="auto"/>
              <w:jc w:val="center"/>
              <w:rPr>
                <w:bCs/>
                <w:iCs/>
                <w:sz w:val="26"/>
                <w:szCs w:val="26"/>
                <w:highlight w:val="yellow"/>
              </w:rPr>
            </w:pPr>
          </w:p>
        </w:tc>
      </w:tr>
      <w:tr w:rsidR="002B63C2" w:rsidRPr="00751E35" w14:paraId="7A97990F" w14:textId="77777777" w:rsidTr="00314D0C">
        <w:trPr>
          <w:jc w:val="center"/>
        </w:trPr>
        <w:tc>
          <w:tcPr>
            <w:tcW w:w="988" w:type="dxa"/>
            <w:vAlign w:val="center"/>
          </w:tcPr>
          <w:p w14:paraId="72195B6F" w14:textId="414BDC99" w:rsidR="002B63C2" w:rsidRPr="00751E35" w:rsidRDefault="002B63C2" w:rsidP="00340826">
            <w:pPr>
              <w:spacing w:before="40" w:after="40" w:line="240" w:lineRule="auto"/>
              <w:jc w:val="center"/>
              <w:rPr>
                <w:sz w:val="26"/>
                <w:szCs w:val="26"/>
              </w:rPr>
            </w:pPr>
            <w:r w:rsidRPr="00751E35">
              <w:rPr>
                <w:sz w:val="26"/>
                <w:szCs w:val="26"/>
              </w:rPr>
              <w:t>2.1.</w:t>
            </w:r>
            <w:r>
              <w:rPr>
                <w:sz w:val="26"/>
                <w:szCs w:val="26"/>
              </w:rPr>
              <w:t>5</w:t>
            </w:r>
          </w:p>
        </w:tc>
        <w:tc>
          <w:tcPr>
            <w:tcW w:w="4961" w:type="dxa"/>
            <w:vAlign w:val="center"/>
          </w:tcPr>
          <w:p w14:paraId="51D5AFA7" w14:textId="19B36FE6" w:rsidR="002B63C2" w:rsidRPr="00751E35" w:rsidRDefault="002B63C2" w:rsidP="00314D0C">
            <w:pPr>
              <w:spacing w:before="40" w:after="40" w:line="240" w:lineRule="auto"/>
              <w:jc w:val="both"/>
              <w:rPr>
                <w:sz w:val="26"/>
                <w:szCs w:val="26"/>
              </w:rPr>
            </w:pPr>
            <w:r w:rsidRPr="00751E35">
              <w:rPr>
                <w:sz w:val="26"/>
                <w:szCs w:val="26"/>
              </w:rPr>
              <w:t>Rừng tre nứa; diện tích ÔTC 100 m</w:t>
            </w:r>
            <w:r w:rsidRPr="00751E35">
              <w:rPr>
                <w:sz w:val="26"/>
                <w:szCs w:val="26"/>
                <w:vertAlign w:val="superscript"/>
              </w:rPr>
              <w:t>2</w:t>
            </w:r>
          </w:p>
        </w:tc>
        <w:tc>
          <w:tcPr>
            <w:tcW w:w="1985" w:type="dxa"/>
            <w:vAlign w:val="center"/>
          </w:tcPr>
          <w:p w14:paraId="0DC07D1A" w14:textId="03E76BA6" w:rsidR="002B63C2" w:rsidRPr="003D1A95" w:rsidRDefault="002B63C2" w:rsidP="00340826">
            <w:pPr>
              <w:spacing w:before="40" w:after="40" w:line="240" w:lineRule="auto"/>
              <w:jc w:val="center"/>
              <w:rPr>
                <w:sz w:val="26"/>
                <w:szCs w:val="26"/>
              </w:rPr>
            </w:pPr>
            <w:r w:rsidRPr="003D1A95">
              <w:rPr>
                <w:sz w:val="26"/>
                <w:szCs w:val="26"/>
              </w:rPr>
              <w:t>Công/ÔTC</w:t>
            </w:r>
          </w:p>
        </w:tc>
        <w:tc>
          <w:tcPr>
            <w:tcW w:w="1990" w:type="dxa"/>
            <w:vAlign w:val="center"/>
          </w:tcPr>
          <w:p w14:paraId="2C8C0359" w14:textId="5597E523" w:rsidR="002B63C2" w:rsidRPr="00751E35" w:rsidRDefault="002B63C2" w:rsidP="00340826">
            <w:pPr>
              <w:spacing w:before="40" w:after="40" w:line="240" w:lineRule="auto"/>
              <w:jc w:val="center"/>
              <w:rPr>
                <w:sz w:val="26"/>
                <w:szCs w:val="26"/>
              </w:rPr>
            </w:pPr>
            <w:r>
              <w:rPr>
                <w:sz w:val="26"/>
                <w:szCs w:val="26"/>
              </w:rPr>
              <w:t>0,1</w:t>
            </w:r>
            <w:r w:rsidRPr="00751E35">
              <w:rPr>
                <w:sz w:val="26"/>
                <w:szCs w:val="26"/>
              </w:rPr>
              <w:t>5</w:t>
            </w:r>
          </w:p>
        </w:tc>
        <w:tc>
          <w:tcPr>
            <w:tcW w:w="1701" w:type="dxa"/>
            <w:vAlign w:val="center"/>
          </w:tcPr>
          <w:p w14:paraId="126929F4" w14:textId="1A42BA7D" w:rsidR="002B63C2" w:rsidRPr="00751E35" w:rsidRDefault="002B63C2" w:rsidP="00340826">
            <w:pPr>
              <w:spacing w:before="40" w:after="40" w:line="240" w:lineRule="auto"/>
              <w:jc w:val="center"/>
              <w:rPr>
                <w:sz w:val="26"/>
                <w:szCs w:val="26"/>
              </w:rPr>
            </w:pPr>
            <w:r w:rsidRPr="00751E35">
              <w:rPr>
                <w:sz w:val="26"/>
                <w:szCs w:val="26"/>
              </w:rPr>
              <w:t>3,33-</w:t>
            </w:r>
            <w:r w:rsidR="00951EC9">
              <w:rPr>
                <w:sz w:val="26"/>
                <w:szCs w:val="26"/>
              </w:rPr>
              <w:t>3,99</w:t>
            </w:r>
          </w:p>
        </w:tc>
        <w:tc>
          <w:tcPr>
            <w:tcW w:w="2682" w:type="dxa"/>
            <w:vMerge/>
            <w:vAlign w:val="center"/>
          </w:tcPr>
          <w:p w14:paraId="677B2717" w14:textId="77777777" w:rsidR="002B63C2" w:rsidRPr="00457469" w:rsidRDefault="002B63C2" w:rsidP="00340826">
            <w:pPr>
              <w:spacing w:before="40" w:after="40" w:line="240" w:lineRule="auto"/>
              <w:jc w:val="center"/>
              <w:rPr>
                <w:bCs/>
                <w:iCs/>
                <w:sz w:val="26"/>
                <w:szCs w:val="26"/>
                <w:highlight w:val="yellow"/>
              </w:rPr>
            </w:pPr>
          </w:p>
        </w:tc>
      </w:tr>
      <w:tr w:rsidR="00340826" w:rsidRPr="00751E35" w14:paraId="47E5A374" w14:textId="77777777" w:rsidTr="00314D0C">
        <w:trPr>
          <w:jc w:val="center"/>
        </w:trPr>
        <w:tc>
          <w:tcPr>
            <w:tcW w:w="988" w:type="dxa"/>
            <w:vAlign w:val="center"/>
          </w:tcPr>
          <w:p w14:paraId="24D7D062" w14:textId="77777777" w:rsidR="00340826" w:rsidRPr="00CB3427" w:rsidRDefault="00340826" w:rsidP="00340826">
            <w:pPr>
              <w:spacing w:before="40" w:after="40" w:line="240" w:lineRule="auto"/>
              <w:jc w:val="center"/>
              <w:rPr>
                <w:b/>
                <w:bCs/>
                <w:sz w:val="26"/>
                <w:szCs w:val="26"/>
                <w:lang w:val="vi-VN"/>
              </w:rPr>
            </w:pPr>
            <w:r w:rsidRPr="00CB3427">
              <w:rPr>
                <w:b/>
                <w:bCs/>
                <w:sz w:val="26"/>
                <w:szCs w:val="26"/>
              </w:rPr>
              <w:t>2</w:t>
            </w:r>
            <w:r w:rsidRPr="00CB3427">
              <w:rPr>
                <w:b/>
                <w:bCs/>
                <w:sz w:val="26"/>
                <w:szCs w:val="26"/>
                <w:lang w:val="vi-VN"/>
              </w:rPr>
              <w:t>.2</w:t>
            </w:r>
          </w:p>
        </w:tc>
        <w:tc>
          <w:tcPr>
            <w:tcW w:w="4961" w:type="dxa"/>
            <w:vAlign w:val="center"/>
          </w:tcPr>
          <w:p w14:paraId="066203DD" w14:textId="1D76C54D" w:rsidR="00340826" w:rsidRPr="00457469" w:rsidRDefault="00340826" w:rsidP="00314D0C">
            <w:pPr>
              <w:spacing w:before="40" w:after="40" w:line="240" w:lineRule="auto"/>
              <w:jc w:val="both"/>
              <w:rPr>
                <w:rFonts w:ascii="Times New Roman Bold" w:hAnsi="Times New Roman Bold"/>
                <w:b/>
                <w:bCs/>
                <w:spacing w:val="-2"/>
                <w:sz w:val="26"/>
                <w:szCs w:val="26"/>
              </w:rPr>
            </w:pPr>
            <w:r w:rsidRPr="00457469">
              <w:rPr>
                <w:rFonts w:ascii="Times New Roman Bold" w:hAnsi="Times New Roman Bold"/>
                <w:b/>
                <w:bCs/>
                <w:spacing w:val="-2"/>
                <w:sz w:val="26"/>
                <w:szCs w:val="26"/>
              </w:rPr>
              <w:t>Xây dựng thuyết minh phương án khai thác</w:t>
            </w:r>
          </w:p>
        </w:tc>
        <w:tc>
          <w:tcPr>
            <w:tcW w:w="1985" w:type="dxa"/>
            <w:vAlign w:val="center"/>
          </w:tcPr>
          <w:p w14:paraId="793AFAF7" w14:textId="77777777" w:rsidR="00340826" w:rsidRPr="00751E35" w:rsidRDefault="00340826" w:rsidP="00340826">
            <w:pPr>
              <w:spacing w:before="40" w:after="40" w:line="240" w:lineRule="auto"/>
              <w:jc w:val="center"/>
              <w:rPr>
                <w:sz w:val="26"/>
                <w:szCs w:val="26"/>
              </w:rPr>
            </w:pPr>
          </w:p>
        </w:tc>
        <w:tc>
          <w:tcPr>
            <w:tcW w:w="1990" w:type="dxa"/>
            <w:vAlign w:val="center"/>
          </w:tcPr>
          <w:p w14:paraId="66BAD315" w14:textId="77777777" w:rsidR="00340826" w:rsidRPr="00751E35" w:rsidRDefault="00340826" w:rsidP="00340826">
            <w:pPr>
              <w:spacing w:before="40" w:after="40" w:line="240" w:lineRule="auto"/>
              <w:jc w:val="center"/>
              <w:rPr>
                <w:sz w:val="26"/>
                <w:szCs w:val="26"/>
              </w:rPr>
            </w:pPr>
          </w:p>
        </w:tc>
        <w:tc>
          <w:tcPr>
            <w:tcW w:w="1701" w:type="dxa"/>
            <w:vAlign w:val="center"/>
          </w:tcPr>
          <w:p w14:paraId="2840C87D" w14:textId="77777777" w:rsidR="00340826" w:rsidRPr="00751E35" w:rsidRDefault="00340826" w:rsidP="00340826">
            <w:pPr>
              <w:spacing w:before="40" w:after="40" w:line="240" w:lineRule="auto"/>
              <w:jc w:val="center"/>
              <w:rPr>
                <w:sz w:val="26"/>
                <w:szCs w:val="26"/>
              </w:rPr>
            </w:pPr>
          </w:p>
        </w:tc>
        <w:tc>
          <w:tcPr>
            <w:tcW w:w="2682" w:type="dxa"/>
            <w:vAlign w:val="center"/>
          </w:tcPr>
          <w:p w14:paraId="5858208D" w14:textId="77777777" w:rsidR="00340826" w:rsidRPr="00457469" w:rsidRDefault="00340826" w:rsidP="00340826">
            <w:pPr>
              <w:spacing w:before="40" w:after="40" w:line="240" w:lineRule="auto"/>
              <w:jc w:val="center"/>
              <w:rPr>
                <w:bCs/>
                <w:iCs/>
                <w:sz w:val="26"/>
                <w:szCs w:val="26"/>
                <w:highlight w:val="yellow"/>
              </w:rPr>
            </w:pPr>
          </w:p>
        </w:tc>
      </w:tr>
      <w:tr w:rsidR="00E15839" w:rsidRPr="00751E35" w14:paraId="097B7D1C" w14:textId="77777777" w:rsidTr="00314D0C">
        <w:trPr>
          <w:jc w:val="center"/>
        </w:trPr>
        <w:tc>
          <w:tcPr>
            <w:tcW w:w="988" w:type="dxa"/>
            <w:vAlign w:val="center"/>
          </w:tcPr>
          <w:p w14:paraId="4FBC7800" w14:textId="77777777" w:rsidR="00E15839" w:rsidRPr="00751E35" w:rsidRDefault="00E15839" w:rsidP="00E15839">
            <w:pPr>
              <w:snapToGrid w:val="0"/>
              <w:spacing w:before="40" w:after="40" w:line="240" w:lineRule="auto"/>
              <w:jc w:val="center"/>
              <w:rPr>
                <w:sz w:val="26"/>
                <w:szCs w:val="26"/>
              </w:rPr>
            </w:pPr>
            <w:r w:rsidRPr="00751E35">
              <w:rPr>
                <w:sz w:val="26"/>
                <w:szCs w:val="26"/>
              </w:rPr>
              <w:t>2.2.1</w:t>
            </w:r>
          </w:p>
        </w:tc>
        <w:tc>
          <w:tcPr>
            <w:tcW w:w="4961" w:type="dxa"/>
            <w:vAlign w:val="center"/>
          </w:tcPr>
          <w:p w14:paraId="0C547032" w14:textId="2ABEEE39" w:rsidR="00E15839" w:rsidRPr="00751E35" w:rsidRDefault="00E15839" w:rsidP="00314D0C">
            <w:pPr>
              <w:snapToGrid w:val="0"/>
              <w:spacing w:before="40" w:after="40" w:line="240" w:lineRule="auto"/>
              <w:jc w:val="both"/>
              <w:rPr>
                <w:sz w:val="26"/>
                <w:szCs w:val="26"/>
              </w:rPr>
            </w:pPr>
            <w:r w:rsidRPr="00751E35">
              <w:rPr>
                <w:sz w:val="26"/>
                <w:szCs w:val="26"/>
              </w:rPr>
              <w:t xml:space="preserve">Từ 1 ha đến dưới </w:t>
            </w:r>
            <w:r>
              <w:rPr>
                <w:sz w:val="26"/>
                <w:szCs w:val="26"/>
              </w:rPr>
              <w:t>10</w:t>
            </w:r>
            <w:r w:rsidRPr="00751E35">
              <w:rPr>
                <w:sz w:val="26"/>
                <w:szCs w:val="26"/>
              </w:rPr>
              <w:t xml:space="preserve"> ha</w:t>
            </w:r>
          </w:p>
        </w:tc>
        <w:tc>
          <w:tcPr>
            <w:tcW w:w="1985" w:type="dxa"/>
            <w:vAlign w:val="center"/>
          </w:tcPr>
          <w:p w14:paraId="1E60D9A0" w14:textId="164EF690"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04899017" w14:textId="549A4507" w:rsidR="00E15839" w:rsidRPr="00751E35" w:rsidRDefault="00E15839" w:rsidP="00E15839">
            <w:pPr>
              <w:snapToGrid w:val="0"/>
              <w:spacing w:before="40" w:after="40" w:line="240" w:lineRule="auto"/>
              <w:jc w:val="center"/>
              <w:rPr>
                <w:sz w:val="26"/>
                <w:szCs w:val="26"/>
              </w:rPr>
            </w:pPr>
            <w:r>
              <w:rPr>
                <w:sz w:val="26"/>
                <w:szCs w:val="26"/>
              </w:rPr>
              <w:t>1</w:t>
            </w:r>
            <w:r w:rsidRPr="00751E35">
              <w:rPr>
                <w:sz w:val="26"/>
                <w:szCs w:val="26"/>
              </w:rPr>
              <w:t>,</w:t>
            </w:r>
            <w:r>
              <w:rPr>
                <w:sz w:val="26"/>
                <w:szCs w:val="26"/>
              </w:rPr>
              <w:t>0</w:t>
            </w:r>
            <w:r w:rsidRPr="00751E35">
              <w:rPr>
                <w:sz w:val="26"/>
                <w:szCs w:val="26"/>
              </w:rPr>
              <w:t>0</w:t>
            </w:r>
          </w:p>
        </w:tc>
        <w:tc>
          <w:tcPr>
            <w:tcW w:w="1701" w:type="dxa"/>
            <w:vAlign w:val="center"/>
          </w:tcPr>
          <w:p w14:paraId="2C698857" w14:textId="6AC2433B"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restart"/>
            <w:vAlign w:val="center"/>
          </w:tcPr>
          <w:p w14:paraId="67A03E1B" w14:textId="77777777" w:rsidR="00E15839" w:rsidRPr="00457469" w:rsidRDefault="00E15839" w:rsidP="00E15839">
            <w:pPr>
              <w:snapToGrid w:val="0"/>
              <w:spacing w:before="40" w:after="40" w:line="240" w:lineRule="auto"/>
              <w:jc w:val="both"/>
              <w:rPr>
                <w:bCs/>
                <w:iCs/>
                <w:sz w:val="26"/>
                <w:szCs w:val="26"/>
                <w:highlight w:val="yellow"/>
              </w:rPr>
            </w:pPr>
            <w:r w:rsidRPr="00457469">
              <w:rPr>
                <w:bCs/>
                <w:iCs/>
                <w:sz w:val="26"/>
                <w:szCs w:val="26"/>
              </w:rPr>
              <w:t>Đảm bảo đủ các nội dung theo hướng dẫn theo mẫu của Bộ Nông nghiệp và Môi trường</w:t>
            </w:r>
          </w:p>
        </w:tc>
      </w:tr>
      <w:tr w:rsidR="00E15839" w:rsidRPr="00751E35" w14:paraId="718C9F41" w14:textId="77777777" w:rsidTr="00314D0C">
        <w:trPr>
          <w:jc w:val="center"/>
        </w:trPr>
        <w:tc>
          <w:tcPr>
            <w:tcW w:w="988" w:type="dxa"/>
            <w:vAlign w:val="center"/>
          </w:tcPr>
          <w:p w14:paraId="617B52D8" w14:textId="77777777" w:rsidR="00E15839" w:rsidRPr="00751E35" w:rsidRDefault="00E15839" w:rsidP="00E15839">
            <w:pPr>
              <w:snapToGrid w:val="0"/>
              <w:spacing w:before="40" w:after="40" w:line="240" w:lineRule="auto"/>
              <w:jc w:val="center"/>
              <w:rPr>
                <w:sz w:val="26"/>
                <w:szCs w:val="26"/>
              </w:rPr>
            </w:pPr>
            <w:r w:rsidRPr="00751E35">
              <w:rPr>
                <w:sz w:val="26"/>
                <w:szCs w:val="26"/>
              </w:rPr>
              <w:t>2.2.2</w:t>
            </w:r>
          </w:p>
        </w:tc>
        <w:tc>
          <w:tcPr>
            <w:tcW w:w="4961" w:type="dxa"/>
            <w:vAlign w:val="center"/>
          </w:tcPr>
          <w:p w14:paraId="532600BC" w14:textId="79C5D021"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10</w:t>
            </w:r>
            <w:r w:rsidRPr="00751E35">
              <w:rPr>
                <w:sz w:val="26"/>
                <w:szCs w:val="26"/>
              </w:rPr>
              <w:t xml:space="preserve"> ha đến dưới </w:t>
            </w:r>
            <w:r>
              <w:rPr>
                <w:sz w:val="26"/>
                <w:szCs w:val="26"/>
              </w:rPr>
              <w:t>2</w:t>
            </w:r>
            <w:r w:rsidRPr="00751E35">
              <w:rPr>
                <w:sz w:val="26"/>
                <w:szCs w:val="26"/>
              </w:rPr>
              <w:t>0 ha</w:t>
            </w:r>
          </w:p>
        </w:tc>
        <w:tc>
          <w:tcPr>
            <w:tcW w:w="1985" w:type="dxa"/>
            <w:vAlign w:val="center"/>
          </w:tcPr>
          <w:p w14:paraId="73F70516" w14:textId="4B5145D5"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668B0032" w14:textId="478504F7" w:rsidR="00E15839" w:rsidRPr="00751E35" w:rsidRDefault="00E15839" w:rsidP="00E15839">
            <w:pPr>
              <w:snapToGrid w:val="0"/>
              <w:spacing w:before="40" w:after="40" w:line="240" w:lineRule="auto"/>
              <w:jc w:val="center"/>
              <w:rPr>
                <w:sz w:val="26"/>
                <w:szCs w:val="26"/>
              </w:rPr>
            </w:pPr>
            <w:r>
              <w:rPr>
                <w:sz w:val="26"/>
                <w:szCs w:val="26"/>
              </w:rPr>
              <w:t>1,25</w:t>
            </w:r>
          </w:p>
        </w:tc>
        <w:tc>
          <w:tcPr>
            <w:tcW w:w="1701" w:type="dxa"/>
            <w:vAlign w:val="center"/>
          </w:tcPr>
          <w:p w14:paraId="7D936AE2" w14:textId="2546473D"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1B784F73" w14:textId="77777777" w:rsidR="00E15839" w:rsidRPr="00457469" w:rsidRDefault="00E15839" w:rsidP="00E15839">
            <w:pPr>
              <w:snapToGrid w:val="0"/>
              <w:spacing w:before="40" w:after="40" w:line="240" w:lineRule="auto"/>
              <w:jc w:val="center"/>
              <w:rPr>
                <w:bCs/>
                <w:iCs/>
                <w:sz w:val="26"/>
                <w:szCs w:val="26"/>
                <w:highlight w:val="yellow"/>
              </w:rPr>
            </w:pPr>
          </w:p>
        </w:tc>
      </w:tr>
      <w:tr w:rsidR="00E15839" w:rsidRPr="00751E35" w14:paraId="70650CA0" w14:textId="77777777" w:rsidTr="00314D0C">
        <w:trPr>
          <w:jc w:val="center"/>
        </w:trPr>
        <w:tc>
          <w:tcPr>
            <w:tcW w:w="988" w:type="dxa"/>
            <w:vAlign w:val="center"/>
          </w:tcPr>
          <w:p w14:paraId="3AC66E75" w14:textId="77777777" w:rsidR="00E15839" w:rsidRPr="00751E35" w:rsidRDefault="00E15839" w:rsidP="00E15839">
            <w:pPr>
              <w:snapToGrid w:val="0"/>
              <w:spacing w:before="40" w:after="40" w:line="240" w:lineRule="auto"/>
              <w:jc w:val="center"/>
              <w:rPr>
                <w:sz w:val="26"/>
                <w:szCs w:val="26"/>
              </w:rPr>
            </w:pPr>
            <w:r w:rsidRPr="00751E35">
              <w:rPr>
                <w:sz w:val="26"/>
                <w:szCs w:val="26"/>
              </w:rPr>
              <w:t>2.2.3</w:t>
            </w:r>
          </w:p>
        </w:tc>
        <w:tc>
          <w:tcPr>
            <w:tcW w:w="4961" w:type="dxa"/>
            <w:vAlign w:val="center"/>
          </w:tcPr>
          <w:p w14:paraId="6988636E" w14:textId="34CE7082"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2</w:t>
            </w:r>
            <w:r w:rsidRPr="00751E35">
              <w:rPr>
                <w:sz w:val="26"/>
                <w:szCs w:val="26"/>
              </w:rPr>
              <w:t xml:space="preserve">0 ha đến dưới </w:t>
            </w:r>
            <w:r>
              <w:rPr>
                <w:sz w:val="26"/>
                <w:szCs w:val="26"/>
              </w:rPr>
              <w:t>3</w:t>
            </w:r>
            <w:r w:rsidRPr="00751E35">
              <w:rPr>
                <w:sz w:val="26"/>
                <w:szCs w:val="26"/>
              </w:rPr>
              <w:t>0 ha</w:t>
            </w:r>
          </w:p>
        </w:tc>
        <w:tc>
          <w:tcPr>
            <w:tcW w:w="1985" w:type="dxa"/>
            <w:vAlign w:val="center"/>
          </w:tcPr>
          <w:p w14:paraId="305B6680" w14:textId="14CBC0FD"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3D7819C9" w14:textId="3963EBDE" w:rsidR="00E15839" w:rsidRPr="00751E35" w:rsidRDefault="00E15839" w:rsidP="00E15839">
            <w:pPr>
              <w:snapToGrid w:val="0"/>
              <w:spacing w:before="40" w:after="40" w:line="240" w:lineRule="auto"/>
              <w:jc w:val="center"/>
              <w:rPr>
                <w:sz w:val="26"/>
                <w:szCs w:val="26"/>
              </w:rPr>
            </w:pPr>
            <w:r w:rsidRPr="00751E35">
              <w:rPr>
                <w:sz w:val="26"/>
                <w:szCs w:val="26"/>
              </w:rPr>
              <w:t>1,</w:t>
            </w:r>
            <w:r>
              <w:rPr>
                <w:sz w:val="26"/>
                <w:szCs w:val="26"/>
              </w:rPr>
              <w:t>5</w:t>
            </w:r>
            <w:r w:rsidRPr="00751E35">
              <w:rPr>
                <w:sz w:val="26"/>
                <w:szCs w:val="26"/>
              </w:rPr>
              <w:t>0</w:t>
            </w:r>
          </w:p>
        </w:tc>
        <w:tc>
          <w:tcPr>
            <w:tcW w:w="1701" w:type="dxa"/>
            <w:vAlign w:val="center"/>
          </w:tcPr>
          <w:p w14:paraId="43821354" w14:textId="1A105738"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702C5926" w14:textId="77777777" w:rsidR="00E15839" w:rsidRPr="00457469" w:rsidRDefault="00E15839" w:rsidP="00E15839">
            <w:pPr>
              <w:snapToGrid w:val="0"/>
              <w:spacing w:before="40" w:after="40" w:line="240" w:lineRule="auto"/>
              <w:jc w:val="center"/>
              <w:rPr>
                <w:bCs/>
                <w:iCs/>
                <w:sz w:val="26"/>
                <w:szCs w:val="26"/>
                <w:highlight w:val="yellow"/>
              </w:rPr>
            </w:pPr>
          </w:p>
        </w:tc>
      </w:tr>
      <w:tr w:rsidR="00E15839" w:rsidRPr="00751E35" w14:paraId="552E8242" w14:textId="77777777" w:rsidTr="00314D0C">
        <w:trPr>
          <w:jc w:val="center"/>
        </w:trPr>
        <w:tc>
          <w:tcPr>
            <w:tcW w:w="988" w:type="dxa"/>
            <w:vAlign w:val="center"/>
          </w:tcPr>
          <w:p w14:paraId="6FA23FD9" w14:textId="77777777" w:rsidR="00E15839" w:rsidRPr="00751E35" w:rsidRDefault="00E15839" w:rsidP="00E15839">
            <w:pPr>
              <w:snapToGrid w:val="0"/>
              <w:spacing w:before="40" w:after="40" w:line="240" w:lineRule="auto"/>
              <w:jc w:val="center"/>
              <w:rPr>
                <w:sz w:val="26"/>
                <w:szCs w:val="26"/>
              </w:rPr>
            </w:pPr>
            <w:r w:rsidRPr="00751E35">
              <w:rPr>
                <w:sz w:val="26"/>
                <w:szCs w:val="26"/>
              </w:rPr>
              <w:t>2.2.4</w:t>
            </w:r>
          </w:p>
        </w:tc>
        <w:tc>
          <w:tcPr>
            <w:tcW w:w="4961" w:type="dxa"/>
            <w:vAlign w:val="center"/>
          </w:tcPr>
          <w:p w14:paraId="3E784D10" w14:textId="6EBF0211"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3</w:t>
            </w:r>
            <w:r w:rsidRPr="00751E35">
              <w:rPr>
                <w:sz w:val="26"/>
                <w:szCs w:val="26"/>
              </w:rPr>
              <w:t xml:space="preserve">0 ha đến dưới </w:t>
            </w:r>
            <w:r>
              <w:rPr>
                <w:sz w:val="26"/>
                <w:szCs w:val="26"/>
              </w:rPr>
              <w:t>5</w:t>
            </w:r>
            <w:r w:rsidRPr="00751E35">
              <w:rPr>
                <w:sz w:val="26"/>
                <w:szCs w:val="26"/>
              </w:rPr>
              <w:t>0 ha</w:t>
            </w:r>
          </w:p>
        </w:tc>
        <w:tc>
          <w:tcPr>
            <w:tcW w:w="1985" w:type="dxa"/>
            <w:vAlign w:val="center"/>
          </w:tcPr>
          <w:p w14:paraId="28312193" w14:textId="79CD6CCF"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7FE1D82B" w14:textId="622A2009" w:rsidR="00E15839" w:rsidRPr="00751E35" w:rsidRDefault="00E15839" w:rsidP="00E15839">
            <w:pPr>
              <w:snapToGrid w:val="0"/>
              <w:spacing w:before="40" w:after="40" w:line="240" w:lineRule="auto"/>
              <w:jc w:val="center"/>
              <w:rPr>
                <w:sz w:val="26"/>
                <w:szCs w:val="26"/>
              </w:rPr>
            </w:pPr>
            <w:r w:rsidRPr="00751E35">
              <w:rPr>
                <w:sz w:val="26"/>
                <w:szCs w:val="26"/>
              </w:rPr>
              <w:t>1,</w:t>
            </w:r>
            <w:r>
              <w:rPr>
                <w:sz w:val="26"/>
                <w:szCs w:val="26"/>
              </w:rPr>
              <w:t>75</w:t>
            </w:r>
          </w:p>
        </w:tc>
        <w:tc>
          <w:tcPr>
            <w:tcW w:w="1701" w:type="dxa"/>
            <w:vAlign w:val="center"/>
          </w:tcPr>
          <w:p w14:paraId="162EECAC" w14:textId="2844C36C"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213A507D" w14:textId="77777777" w:rsidR="00E15839" w:rsidRPr="00457469" w:rsidRDefault="00E15839" w:rsidP="00E15839">
            <w:pPr>
              <w:snapToGrid w:val="0"/>
              <w:spacing w:before="40" w:after="40" w:line="240" w:lineRule="auto"/>
              <w:jc w:val="center"/>
              <w:rPr>
                <w:bCs/>
                <w:iCs/>
                <w:sz w:val="26"/>
                <w:szCs w:val="26"/>
                <w:highlight w:val="yellow"/>
              </w:rPr>
            </w:pPr>
          </w:p>
        </w:tc>
      </w:tr>
      <w:tr w:rsidR="00E15839" w:rsidRPr="00751E35" w14:paraId="3B6BB74E" w14:textId="77777777" w:rsidTr="00314D0C">
        <w:trPr>
          <w:jc w:val="center"/>
        </w:trPr>
        <w:tc>
          <w:tcPr>
            <w:tcW w:w="988" w:type="dxa"/>
            <w:vAlign w:val="center"/>
          </w:tcPr>
          <w:p w14:paraId="7447F650" w14:textId="77777777" w:rsidR="00E15839" w:rsidRPr="00751E35" w:rsidRDefault="00E15839" w:rsidP="00E15839">
            <w:pPr>
              <w:snapToGrid w:val="0"/>
              <w:spacing w:before="40" w:after="40" w:line="240" w:lineRule="auto"/>
              <w:jc w:val="center"/>
              <w:rPr>
                <w:sz w:val="26"/>
                <w:szCs w:val="26"/>
              </w:rPr>
            </w:pPr>
            <w:r w:rsidRPr="00751E35">
              <w:rPr>
                <w:sz w:val="26"/>
                <w:szCs w:val="26"/>
              </w:rPr>
              <w:t>2.2.5</w:t>
            </w:r>
          </w:p>
        </w:tc>
        <w:tc>
          <w:tcPr>
            <w:tcW w:w="4961" w:type="dxa"/>
            <w:vAlign w:val="center"/>
          </w:tcPr>
          <w:p w14:paraId="07C16130" w14:textId="30BF3406"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5</w:t>
            </w:r>
            <w:r w:rsidRPr="00751E35">
              <w:rPr>
                <w:sz w:val="26"/>
                <w:szCs w:val="26"/>
              </w:rPr>
              <w:t xml:space="preserve">0 đến dưới </w:t>
            </w:r>
            <w:r>
              <w:rPr>
                <w:sz w:val="26"/>
                <w:szCs w:val="26"/>
              </w:rPr>
              <w:t>10</w:t>
            </w:r>
            <w:r w:rsidRPr="00751E35">
              <w:rPr>
                <w:sz w:val="26"/>
                <w:szCs w:val="26"/>
              </w:rPr>
              <w:t>0 ha</w:t>
            </w:r>
          </w:p>
        </w:tc>
        <w:tc>
          <w:tcPr>
            <w:tcW w:w="1985" w:type="dxa"/>
            <w:vAlign w:val="center"/>
          </w:tcPr>
          <w:p w14:paraId="20BA274F" w14:textId="4EC2841B"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2082D65F" w14:textId="4FF99D60" w:rsidR="00E15839" w:rsidRPr="00751E35" w:rsidRDefault="00E15839" w:rsidP="00E15839">
            <w:pPr>
              <w:snapToGrid w:val="0"/>
              <w:spacing w:before="40" w:after="40" w:line="240" w:lineRule="auto"/>
              <w:jc w:val="center"/>
              <w:rPr>
                <w:sz w:val="26"/>
                <w:szCs w:val="26"/>
              </w:rPr>
            </w:pPr>
            <w:r>
              <w:rPr>
                <w:sz w:val="26"/>
                <w:szCs w:val="26"/>
              </w:rPr>
              <w:t>2,00</w:t>
            </w:r>
          </w:p>
        </w:tc>
        <w:tc>
          <w:tcPr>
            <w:tcW w:w="1701" w:type="dxa"/>
            <w:vAlign w:val="center"/>
          </w:tcPr>
          <w:p w14:paraId="5666B7BA" w14:textId="1485BACC"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3DA343C5" w14:textId="77777777" w:rsidR="00E15839" w:rsidRPr="00457469" w:rsidRDefault="00E15839" w:rsidP="00E15839">
            <w:pPr>
              <w:snapToGrid w:val="0"/>
              <w:spacing w:before="40" w:after="40" w:line="240" w:lineRule="auto"/>
              <w:jc w:val="center"/>
              <w:rPr>
                <w:bCs/>
                <w:iCs/>
                <w:sz w:val="26"/>
                <w:szCs w:val="26"/>
                <w:highlight w:val="yellow"/>
              </w:rPr>
            </w:pPr>
          </w:p>
        </w:tc>
      </w:tr>
      <w:tr w:rsidR="00E15839" w:rsidRPr="00751E35" w14:paraId="57CC5703" w14:textId="77777777" w:rsidTr="00314D0C">
        <w:trPr>
          <w:jc w:val="center"/>
        </w:trPr>
        <w:tc>
          <w:tcPr>
            <w:tcW w:w="988" w:type="dxa"/>
            <w:vAlign w:val="center"/>
          </w:tcPr>
          <w:p w14:paraId="2E6403E7" w14:textId="77777777" w:rsidR="00E15839" w:rsidRPr="00751E35" w:rsidRDefault="00E15839" w:rsidP="00E15839">
            <w:pPr>
              <w:snapToGrid w:val="0"/>
              <w:spacing w:before="40" w:after="40" w:line="240" w:lineRule="auto"/>
              <w:jc w:val="center"/>
              <w:rPr>
                <w:sz w:val="26"/>
                <w:szCs w:val="26"/>
              </w:rPr>
            </w:pPr>
            <w:r w:rsidRPr="00751E35">
              <w:rPr>
                <w:sz w:val="26"/>
                <w:szCs w:val="26"/>
              </w:rPr>
              <w:lastRenderedPageBreak/>
              <w:t>2.2.6</w:t>
            </w:r>
          </w:p>
        </w:tc>
        <w:tc>
          <w:tcPr>
            <w:tcW w:w="4961" w:type="dxa"/>
            <w:vAlign w:val="center"/>
          </w:tcPr>
          <w:p w14:paraId="4DF68338" w14:textId="323B88BF"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10</w:t>
            </w:r>
            <w:r w:rsidRPr="00751E35">
              <w:rPr>
                <w:sz w:val="26"/>
                <w:szCs w:val="26"/>
              </w:rPr>
              <w:t xml:space="preserve">0 đến dưới </w:t>
            </w:r>
            <w:r>
              <w:rPr>
                <w:sz w:val="26"/>
                <w:szCs w:val="26"/>
              </w:rPr>
              <w:t>2</w:t>
            </w:r>
            <w:r w:rsidRPr="00751E35">
              <w:rPr>
                <w:sz w:val="26"/>
                <w:szCs w:val="26"/>
              </w:rPr>
              <w:t>00 ha</w:t>
            </w:r>
          </w:p>
        </w:tc>
        <w:tc>
          <w:tcPr>
            <w:tcW w:w="1985" w:type="dxa"/>
            <w:vAlign w:val="center"/>
          </w:tcPr>
          <w:p w14:paraId="0514CE12" w14:textId="0C67C928"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0A322A09" w14:textId="501BB247" w:rsidR="00E15839" w:rsidRPr="00751E35" w:rsidRDefault="00E15839" w:rsidP="00E15839">
            <w:pPr>
              <w:snapToGrid w:val="0"/>
              <w:spacing w:before="40" w:after="40" w:line="240" w:lineRule="auto"/>
              <w:jc w:val="center"/>
              <w:rPr>
                <w:sz w:val="26"/>
                <w:szCs w:val="26"/>
              </w:rPr>
            </w:pPr>
            <w:r w:rsidRPr="00751E35">
              <w:rPr>
                <w:sz w:val="26"/>
                <w:szCs w:val="26"/>
              </w:rPr>
              <w:t>2,</w:t>
            </w:r>
            <w:r>
              <w:rPr>
                <w:sz w:val="26"/>
                <w:szCs w:val="26"/>
              </w:rPr>
              <w:t>50</w:t>
            </w:r>
          </w:p>
        </w:tc>
        <w:tc>
          <w:tcPr>
            <w:tcW w:w="1701" w:type="dxa"/>
            <w:vAlign w:val="center"/>
          </w:tcPr>
          <w:p w14:paraId="4183562A" w14:textId="0662B820"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668D5A41" w14:textId="77777777" w:rsidR="00E15839" w:rsidRPr="00457469" w:rsidRDefault="00E15839" w:rsidP="00E15839">
            <w:pPr>
              <w:snapToGrid w:val="0"/>
              <w:spacing w:before="40" w:after="40" w:line="240" w:lineRule="auto"/>
              <w:jc w:val="center"/>
              <w:rPr>
                <w:bCs/>
                <w:iCs/>
                <w:sz w:val="26"/>
                <w:szCs w:val="26"/>
                <w:highlight w:val="yellow"/>
              </w:rPr>
            </w:pPr>
          </w:p>
        </w:tc>
      </w:tr>
      <w:tr w:rsidR="00E15839" w:rsidRPr="00751E35" w14:paraId="787522DF" w14:textId="77777777" w:rsidTr="00314D0C">
        <w:trPr>
          <w:jc w:val="center"/>
        </w:trPr>
        <w:tc>
          <w:tcPr>
            <w:tcW w:w="988" w:type="dxa"/>
            <w:vAlign w:val="center"/>
          </w:tcPr>
          <w:p w14:paraId="55330167" w14:textId="77777777" w:rsidR="00E15839" w:rsidRPr="00751E35" w:rsidRDefault="00E15839" w:rsidP="00E15839">
            <w:pPr>
              <w:snapToGrid w:val="0"/>
              <w:spacing w:before="40" w:after="40" w:line="240" w:lineRule="auto"/>
              <w:jc w:val="center"/>
              <w:rPr>
                <w:sz w:val="26"/>
                <w:szCs w:val="26"/>
              </w:rPr>
            </w:pPr>
            <w:r w:rsidRPr="00751E35">
              <w:rPr>
                <w:sz w:val="26"/>
                <w:szCs w:val="26"/>
              </w:rPr>
              <w:t>2.2.7</w:t>
            </w:r>
          </w:p>
        </w:tc>
        <w:tc>
          <w:tcPr>
            <w:tcW w:w="4961" w:type="dxa"/>
            <w:vAlign w:val="center"/>
          </w:tcPr>
          <w:p w14:paraId="20C9BB2A" w14:textId="30F9D490"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2</w:t>
            </w:r>
            <w:r w:rsidRPr="00751E35">
              <w:rPr>
                <w:sz w:val="26"/>
                <w:szCs w:val="26"/>
              </w:rPr>
              <w:t xml:space="preserve">00 ha đến dưới </w:t>
            </w:r>
            <w:r>
              <w:rPr>
                <w:sz w:val="26"/>
                <w:szCs w:val="26"/>
              </w:rPr>
              <w:t>3</w:t>
            </w:r>
            <w:r w:rsidRPr="00751E35">
              <w:rPr>
                <w:sz w:val="26"/>
                <w:szCs w:val="26"/>
              </w:rPr>
              <w:t>00 ha</w:t>
            </w:r>
          </w:p>
        </w:tc>
        <w:tc>
          <w:tcPr>
            <w:tcW w:w="1985" w:type="dxa"/>
            <w:vAlign w:val="center"/>
          </w:tcPr>
          <w:p w14:paraId="761DFF90" w14:textId="1461E618"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77E23830" w14:textId="77777777" w:rsidR="00E15839" w:rsidRPr="00751E35" w:rsidRDefault="00E15839" w:rsidP="00E15839">
            <w:pPr>
              <w:snapToGrid w:val="0"/>
              <w:spacing w:before="40" w:after="40" w:line="240" w:lineRule="auto"/>
              <w:jc w:val="center"/>
              <w:rPr>
                <w:sz w:val="26"/>
                <w:szCs w:val="26"/>
              </w:rPr>
            </w:pPr>
            <w:r w:rsidRPr="00751E35">
              <w:rPr>
                <w:sz w:val="26"/>
                <w:szCs w:val="26"/>
              </w:rPr>
              <w:t>3,00</w:t>
            </w:r>
          </w:p>
        </w:tc>
        <w:tc>
          <w:tcPr>
            <w:tcW w:w="1701" w:type="dxa"/>
            <w:vAlign w:val="center"/>
          </w:tcPr>
          <w:p w14:paraId="3C927376" w14:textId="64244BF9"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5964509B" w14:textId="77777777" w:rsidR="00E15839" w:rsidRPr="00457469" w:rsidRDefault="00E15839" w:rsidP="00E15839">
            <w:pPr>
              <w:snapToGrid w:val="0"/>
              <w:spacing w:before="40" w:after="40" w:line="240" w:lineRule="auto"/>
              <w:jc w:val="center"/>
              <w:rPr>
                <w:bCs/>
                <w:iCs/>
                <w:sz w:val="26"/>
                <w:szCs w:val="26"/>
                <w:highlight w:val="yellow"/>
                <w:shd w:val="clear" w:color="auto" w:fill="FFFFFF"/>
              </w:rPr>
            </w:pPr>
          </w:p>
        </w:tc>
      </w:tr>
      <w:tr w:rsidR="00E15839" w:rsidRPr="00751E35" w14:paraId="570FA5BC" w14:textId="77777777" w:rsidTr="00314D0C">
        <w:trPr>
          <w:jc w:val="center"/>
        </w:trPr>
        <w:tc>
          <w:tcPr>
            <w:tcW w:w="988" w:type="dxa"/>
            <w:vAlign w:val="center"/>
          </w:tcPr>
          <w:p w14:paraId="40C7B9AD" w14:textId="77777777" w:rsidR="00E15839" w:rsidRPr="00751E35" w:rsidRDefault="00E15839" w:rsidP="00E15839">
            <w:pPr>
              <w:snapToGrid w:val="0"/>
              <w:spacing w:before="40" w:after="40" w:line="240" w:lineRule="auto"/>
              <w:jc w:val="center"/>
              <w:rPr>
                <w:sz w:val="26"/>
                <w:szCs w:val="26"/>
              </w:rPr>
            </w:pPr>
            <w:r w:rsidRPr="00751E35">
              <w:rPr>
                <w:sz w:val="26"/>
                <w:szCs w:val="26"/>
              </w:rPr>
              <w:t>2.2.8</w:t>
            </w:r>
          </w:p>
        </w:tc>
        <w:tc>
          <w:tcPr>
            <w:tcW w:w="4961" w:type="dxa"/>
            <w:vAlign w:val="center"/>
          </w:tcPr>
          <w:p w14:paraId="492AF4A5" w14:textId="7B5C7598" w:rsidR="00E15839" w:rsidRPr="00751E35" w:rsidRDefault="00E15839" w:rsidP="00314D0C">
            <w:pPr>
              <w:snapToGrid w:val="0"/>
              <w:spacing w:before="40" w:after="40" w:line="240" w:lineRule="auto"/>
              <w:jc w:val="both"/>
              <w:rPr>
                <w:sz w:val="26"/>
                <w:szCs w:val="26"/>
              </w:rPr>
            </w:pPr>
            <w:r w:rsidRPr="00751E35">
              <w:rPr>
                <w:sz w:val="26"/>
                <w:szCs w:val="26"/>
              </w:rPr>
              <w:t xml:space="preserve">Từ </w:t>
            </w:r>
            <w:r>
              <w:rPr>
                <w:sz w:val="26"/>
                <w:szCs w:val="26"/>
              </w:rPr>
              <w:t>3</w:t>
            </w:r>
            <w:r w:rsidRPr="00751E35">
              <w:rPr>
                <w:sz w:val="26"/>
                <w:szCs w:val="26"/>
              </w:rPr>
              <w:t>00 ha đến dưới 500 ha</w:t>
            </w:r>
          </w:p>
        </w:tc>
        <w:tc>
          <w:tcPr>
            <w:tcW w:w="1985" w:type="dxa"/>
            <w:vAlign w:val="center"/>
          </w:tcPr>
          <w:p w14:paraId="0FF82CC5" w14:textId="32815540"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3EDA3857" w14:textId="77777777" w:rsidR="00E15839" w:rsidRPr="00751E35" w:rsidRDefault="00E15839" w:rsidP="00E15839">
            <w:pPr>
              <w:snapToGrid w:val="0"/>
              <w:spacing w:before="40" w:after="40" w:line="240" w:lineRule="auto"/>
              <w:jc w:val="center"/>
              <w:rPr>
                <w:sz w:val="26"/>
                <w:szCs w:val="26"/>
              </w:rPr>
            </w:pPr>
            <w:r w:rsidRPr="00751E35">
              <w:rPr>
                <w:sz w:val="26"/>
                <w:szCs w:val="26"/>
              </w:rPr>
              <w:t>5,00</w:t>
            </w:r>
          </w:p>
        </w:tc>
        <w:tc>
          <w:tcPr>
            <w:tcW w:w="1701" w:type="dxa"/>
            <w:vAlign w:val="center"/>
          </w:tcPr>
          <w:p w14:paraId="54B032FA" w14:textId="6DCF122D"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06A084B4" w14:textId="77777777" w:rsidR="00E15839" w:rsidRPr="00457469" w:rsidRDefault="00E15839" w:rsidP="00E15839">
            <w:pPr>
              <w:snapToGrid w:val="0"/>
              <w:spacing w:before="40" w:after="40" w:line="240" w:lineRule="auto"/>
              <w:jc w:val="center"/>
              <w:rPr>
                <w:bCs/>
                <w:iCs/>
                <w:sz w:val="26"/>
                <w:szCs w:val="26"/>
                <w:highlight w:val="yellow"/>
                <w:shd w:val="clear" w:color="auto" w:fill="FFFFFF"/>
              </w:rPr>
            </w:pPr>
          </w:p>
        </w:tc>
      </w:tr>
      <w:tr w:rsidR="00E15839" w:rsidRPr="00751E35" w14:paraId="5CD7C99E" w14:textId="77777777" w:rsidTr="00314D0C">
        <w:trPr>
          <w:jc w:val="center"/>
        </w:trPr>
        <w:tc>
          <w:tcPr>
            <w:tcW w:w="988" w:type="dxa"/>
            <w:vAlign w:val="center"/>
          </w:tcPr>
          <w:p w14:paraId="0E560DEB" w14:textId="77777777" w:rsidR="00E15839" w:rsidRPr="00751E35" w:rsidRDefault="00E15839" w:rsidP="00E15839">
            <w:pPr>
              <w:snapToGrid w:val="0"/>
              <w:spacing w:before="40" w:after="40" w:line="240" w:lineRule="auto"/>
              <w:jc w:val="center"/>
              <w:rPr>
                <w:sz w:val="26"/>
                <w:szCs w:val="26"/>
              </w:rPr>
            </w:pPr>
            <w:r w:rsidRPr="00751E35">
              <w:rPr>
                <w:sz w:val="26"/>
                <w:szCs w:val="26"/>
              </w:rPr>
              <w:t>2.2.9</w:t>
            </w:r>
          </w:p>
        </w:tc>
        <w:tc>
          <w:tcPr>
            <w:tcW w:w="4961" w:type="dxa"/>
            <w:vAlign w:val="center"/>
          </w:tcPr>
          <w:p w14:paraId="1660A413" w14:textId="25184DE5" w:rsidR="00E15839" w:rsidRPr="00751E35" w:rsidRDefault="00E15839" w:rsidP="00314D0C">
            <w:pPr>
              <w:snapToGrid w:val="0"/>
              <w:spacing w:before="40" w:after="40" w:line="240" w:lineRule="auto"/>
              <w:jc w:val="both"/>
              <w:rPr>
                <w:sz w:val="26"/>
                <w:szCs w:val="26"/>
              </w:rPr>
            </w:pPr>
            <w:r w:rsidRPr="00751E35">
              <w:rPr>
                <w:sz w:val="26"/>
                <w:szCs w:val="26"/>
              </w:rPr>
              <w:t>Từ 500 ha đến dưới 1.000 ha</w:t>
            </w:r>
          </w:p>
        </w:tc>
        <w:tc>
          <w:tcPr>
            <w:tcW w:w="1985" w:type="dxa"/>
            <w:vAlign w:val="center"/>
          </w:tcPr>
          <w:p w14:paraId="14832D1E" w14:textId="0F862ABB"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0766A4EE" w14:textId="26F505AF" w:rsidR="00E15839" w:rsidRPr="00751E35" w:rsidRDefault="00E15839" w:rsidP="00E15839">
            <w:pPr>
              <w:snapToGrid w:val="0"/>
              <w:spacing w:before="40" w:after="40" w:line="240" w:lineRule="auto"/>
              <w:jc w:val="center"/>
              <w:rPr>
                <w:sz w:val="26"/>
                <w:szCs w:val="26"/>
              </w:rPr>
            </w:pPr>
            <w:r>
              <w:rPr>
                <w:sz w:val="26"/>
                <w:szCs w:val="26"/>
              </w:rPr>
              <w:t>8</w:t>
            </w:r>
            <w:r w:rsidRPr="00751E35">
              <w:rPr>
                <w:sz w:val="26"/>
                <w:szCs w:val="26"/>
              </w:rPr>
              <w:t>,00</w:t>
            </w:r>
          </w:p>
        </w:tc>
        <w:tc>
          <w:tcPr>
            <w:tcW w:w="1701" w:type="dxa"/>
            <w:vAlign w:val="center"/>
          </w:tcPr>
          <w:p w14:paraId="07D1E773" w14:textId="74BF79CD"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1AA8E7F8" w14:textId="77777777" w:rsidR="00E15839" w:rsidRPr="00457469" w:rsidRDefault="00E15839" w:rsidP="00E15839">
            <w:pPr>
              <w:snapToGrid w:val="0"/>
              <w:spacing w:before="40" w:after="40" w:line="240" w:lineRule="auto"/>
              <w:jc w:val="center"/>
              <w:rPr>
                <w:bCs/>
                <w:iCs/>
                <w:sz w:val="26"/>
                <w:szCs w:val="26"/>
                <w:highlight w:val="yellow"/>
                <w:shd w:val="clear" w:color="auto" w:fill="FFFFFF"/>
              </w:rPr>
            </w:pPr>
          </w:p>
        </w:tc>
      </w:tr>
      <w:tr w:rsidR="00E15839" w:rsidRPr="00751E35" w14:paraId="5464244E" w14:textId="77777777" w:rsidTr="00314D0C">
        <w:trPr>
          <w:jc w:val="center"/>
        </w:trPr>
        <w:tc>
          <w:tcPr>
            <w:tcW w:w="988" w:type="dxa"/>
            <w:vAlign w:val="center"/>
          </w:tcPr>
          <w:p w14:paraId="5D5E98E6" w14:textId="77777777" w:rsidR="00E15839" w:rsidRPr="00751E35" w:rsidRDefault="00E15839" w:rsidP="00E15839">
            <w:pPr>
              <w:snapToGrid w:val="0"/>
              <w:spacing w:before="40" w:after="40" w:line="240" w:lineRule="auto"/>
              <w:jc w:val="center"/>
              <w:rPr>
                <w:sz w:val="26"/>
                <w:szCs w:val="26"/>
              </w:rPr>
            </w:pPr>
            <w:r w:rsidRPr="00751E35">
              <w:rPr>
                <w:sz w:val="26"/>
                <w:szCs w:val="26"/>
              </w:rPr>
              <w:t>2.2.10</w:t>
            </w:r>
          </w:p>
        </w:tc>
        <w:tc>
          <w:tcPr>
            <w:tcW w:w="4961" w:type="dxa"/>
            <w:vAlign w:val="center"/>
          </w:tcPr>
          <w:p w14:paraId="111C9BFB" w14:textId="3070FF77" w:rsidR="00E15839" w:rsidRPr="00751E35" w:rsidRDefault="00E15839" w:rsidP="00314D0C">
            <w:pPr>
              <w:snapToGrid w:val="0"/>
              <w:spacing w:before="40" w:after="40" w:line="240" w:lineRule="auto"/>
              <w:jc w:val="both"/>
              <w:rPr>
                <w:sz w:val="26"/>
                <w:szCs w:val="26"/>
              </w:rPr>
            </w:pPr>
            <w:r w:rsidRPr="00751E35">
              <w:rPr>
                <w:sz w:val="26"/>
                <w:szCs w:val="26"/>
              </w:rPr>
              <w:t>Trên 1.000 ha</w:t>
            </w:r>
          </w:p>
        </w:tc>
        <w:tc>
          <w:tcPr>
            <w:tcW w:w="1985" w:type="dxa"/>
            <w:vAlign w:val="center"/>
          </w:tcPr>
          <w:p w14:paraId="1198994B" w14:textId="152C7A18" w:rsidR="00E15839" w:rsidRPr="00751E35" w:rsidRDefault="00E15839" w:rsidP="00E15839">
            <w:pPr>
              <w:snapToGrid w:val="0"/>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263D9310" w14:textId="7A0795A0" w:rsidR="00E15839" w:rsidRPr="00751E35" w:rsidRDefault="00E15839" w:rsidP="00E15839">
            <w:pPr>
              <w:snapToGrid w:val="0"/>
              <w:spacing w:before="40" w:after="40" w:line="240" w:lineRule="auto"/>
              <w:jc w:val="center"/>
              <w:rPr>
                <w:sz w:val="26"/>
                <w:szCs w:val="26"/>
              </w:rPr>
            </w:pPr>
            <w:r w:rsidRPr="00751E35">
              <w:rPr>
                <w:sz w:val="26"/>
                <w:szCs w:val="26"/>
              </w:rPr>
              <w:t>1</w:t>
            </w:r>
            <w:r>
              <w:rPr>
                <w:sz w:val="26"/>
                <w:szCs w:val="26"/>
              </w:rPr>
              <w:t>0</w:t>
            </w:r>
            <w:r w:rsidRPr="00751E35">
              <w:rPr>
                <w:sz w:val="26"/>
                <w:szCs w:val="26"/>
              </w:rPr>
              <w:t>,00</w:t>
            </w:r>
          </w:p>
        </w:tc>
        <w:tc>
          <w:tcPr>
            <w:tcW w:w="1701" w:type="dxa"/>
            <w:vAlign w:val="center"/>
          </w:tcPr>
          <w:p w14:paraId="233F84DC" w14:textId="3D945A0B" w:rsidR="00E15839" w:rsidRPr="00751E35" w:rsidRDefault="00951EC9" w:rsidP="00E15839">
            <w:pPr>
              <w:snapToGrid w:val="0"/>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56D8C0AA" w14:textId="77777777" w:rsidR="00E15839" w:rsidRPr="00457469" w:rsidRDefault="00E15839" w:rsidP="00E15839">
            <w:pPr>
              <w:snapToGrid w:val="0"/>
              <w:spacing w:before="40" w:after="40" w:line="240" w:lineRule="auto"/>
              <w:jc w:val="center"/>
              <w:rPr>
                <w:bCs/>
                <w:iCs/>
                <w:sz w:val="26"/>
                <w:szCs w:val="26"/>
                <w:highlight w:val="yellow"/>
                <w:shd w:val="clear" w:color="auto" w:fill="FFFFFF"/>
              </w:rPr>
            </w:pPr>
          </w:p>
        </w:tc>
      </w:tr>
      <w:tr w:rsidR="00E15839" w:rsidRPr="00751E35" w14:paraId="5859A1CF" w14:textId="77777777" w:rsidTr="00314D0C">
        <w:trPr>
          <w:jc w:val="center"/>
        </w:trPr>
        <w:tc>
          <w:tcPr>
            <w:tcW w:w="988" w:type="dxa"/>
            <w:vAlign w:val="center"/>
          </w:tcPr>
          <w:p w14:paraId="20D1A96B" w14:textId="77777777" w:rsidR="00E15839" w:rsidRPr="00CB3427" w:rsidRDefault="00E15839" w:rsidP="00E15839">
            <w:pPr>
              <w:spacing w:before="40" w:after="40" w:line="240" w:lineRule="auto"/>
              <w:jc w:val="center"/>
              <w:rPr>
                <w:b/>
                <w:bCs/>
                <w:sz w:val="26"/>
                <w:szCs w:val="26"/>
              </w:rPr>
            </w:pPr>
            <w:r w:rsidRPr="00CB3427">
              <w:rPr>
                <w:b/>
                <w:bCs/>
                <w:sz w:val="26"/>
                <w:szCs w:val="26"/>
              </w:rPr>
              <w:t>2</w:t>
            </w:r>
            <w:r w:rsidRPr="00CB3427">
              <w:rPr>
                <w:b/>
                <w:bCs/>
                <w:sz w:val="26"/>
                <w:szCs w:val="26"/>
                <w:lang w:val="vi-VN"/>
              </w:rPr>
              <w:t>.</w:t>
            </w:r>
            <w:r w:rsidRPr="00CB3427">
              <w:rPr>
                <w:b/>
                <w:bCs/>
                <w:sz w:val="26"/>
                <w:szCs w:val="26"/>
              </w:rPr>
              <w:t>3</w:t>
            </w:r>
          </w:p>
        </w:tc>
        <w:tc>
          <w:tcPr>
            <w:tcW w:w="4961" w:type="dxa"/>
            <w:vAlign w:val="center"/>
          </w:tcPr>
          <w:p w14:paraId="265D229F" w14:textId="77777777" w:rsidR="00E15839" w:rsidRPr="00CB3427" w:rsidRDefault="00E15839" w:rsidP="00314D0C">
            <w:pPr>
              <w:spacing w:before="40" w:after="40" w:line="240" w:lineRule="auto"/>
              <w:jc w:val="both"/>
              <w:rPr>
                <w:b/>
                <w:bCs/>
                <w:iCs/>
                <w:sz w:val="26"/>
                <w:szCs w:val="26"/>
              </w:rPr>
            </w:pPr>
            <w:r w:rsidRPr="00CB3427">
              <w:rPr>
                <w:b/>
                <w:bCs/>
                <w:iCs/>
                <w:sz w:val="26"/>
                <w:szCs w:val="26"/>
              </w:rPr>
              <w:t>In ấn và bàn giao tài liệu</w:t>
            </w:r>
          </w:p>
        </w:tc>
        <w:tc>
          <w:tcPr>
            <w:tcW w:w="1985" w:type="dxa"/>
            <w:vAlign w:val="center"/>
          </w:tcPr>
          <w:p w14:paraId="5E0602CE" w14:textId="77777777" w:rsidR="00E15839" w:rsidRPr="00751E35" w:rsidRDefault="00E15839" w:rsidP="00E15839">
            <w:pPr>
              <w:spacing w:before="40" w:after="40" w:line="240" w:lineRule="auto"/>
              <w:jc w:val="center"/>
              <w:rPr>
                <w:b/>
                <w:bCs/>
                <w:sz w:val="26"/>
                <w:szCs w:val="26"/>
              </w:rPr>
            </w:pPr>
          </w:p>
        </w:tc>
        <w:tc>
          <w:tcPr>
            <w:tcW w:w="1990" w:type="dxa"/>
            <w:vAlign w:val="center"/>
          </w:tcPr>
          <w:p w14:paraId="27A678E5" w14:textId="77777777" w:rsidR="00E15839" w:rsidRPr="00751E35" w:rsidRDefault="00E15839" w:rsidP="00E15839">
            <w:pPr>
              <w:spacing w:before="40" w:after="40" w:line="240" w:lineRule="auto"/>
              <w:jc w:val="center"/>
              <w:rPr>
                <w:b/>
                <w:bCs/>
                <w:sz w:val="26"/>
                <w:szCs w:val="26"/>
              </w:rPr>
            </w:pPr>
          </w:p>
        </w:tc>
        <w:tc>
          <w:tcPr>
            <w:tcW w:w="1701" w:type="dxa"/>
            <w:vAlign w:val="center"/>
          </w:tcPr>
          <w:p w14:paraId="3878BDC9" w14:textId="77777777" w:rsidR="00E15839" w:rsidRPr="00751E35" w:rsidRDefault="00E15839" w:rsidP="00E15839">
            <w:pPr>
              <w:spacing w:before="40" w:after="40" w:line="240" w:lineRule="auto"/>
              <w:jc w:val="center"/>
              <w:rPr>
                <w:b/>
                <w:bCs/>
                <w:sz w:val="26"/>
                <w:szCs w:val="26"/>
              </w:rPr>
            </w:pPr>
          </w:p>
        </w:tc>
        <w:tc>
          <w:tcPr>
            <w:tcW w:w="2682" w:type="dxa"/>
            <w:vAlign w:val="center"/>
          </w:tcPr>
          <w:p w14:paraId="0B15A4A2" w14:textId="77777777" w:rsidR="00E15839" w:rsidRPr="00457469" w:rsidRDefault="00E15839" w:rsidP="00E15839">
            <w:pPr>
              <w:spacing w:before="40" w:after="40" w:line="240" w:lineRule="auto"/>
              <w:jc w:val="center"/>
              <w:rPr>
                <w:b/>
                <w:bCs/>
                <w:iCs/>
                <w:sz w:val="26"/>
                <w:szCs w:val="26"/>
                <w:highlight w:val="yellow"/>
              </w:rPr>
            </w:pPr>
          </w:p>
        </w:tc>
      </w:tr>
      <w:tr w:rsidR="00E15839" w:rsidRPr="00751E35" w14:paraId="50610D7E" w14:textId="77777777" w:rsidTr="00314D0C">
        <w:trPr>
          <w:jc w:val="center"/>
        </w:trPr>
        <w:tc>
          <w:tcPr>
            <w:tcW w:w="988" w:type="dxa"/>
            <w:vAlign w:val="center"/>
          </w:tcPr>
          <w:p w14:paraId="01A15C91" w14:textId="77777777" w:rsidR="00E15839" w:rsidRPr="00751E35" w:rsidRDefault="00E15839" w:rsidP="00E15839">
            <w:pPr>
              <w:spacing w:before="40" w:after="40" w:line="240" w:lineRule="auto"/>
              <w:jc w:val="center"/>
              <w:rPr>
                <w:sz w:val="26"/>
                <w:szCs w:val="26"/>
              </w:rPr>
            </w:pPr>
            <w:r w:rsidRPr="00751E35">
              <w:rPr>
                <w:sz w:val="26"/>
                <w:szCs w:val="26"/>
              </w:rPr>
              <w:t>2.3.1</w:t>
            </w:r>
          </w:p>
        </w:tc>
        <w:tc>
          <w:tcPr>
            <w:tcW w:w="4961" w:type="dxa"/>
            <w:vAlign w:val="center"/>
          </w:tcPr>
          <w:p w14:paraId="2668DC67" w14:textId="77777777" w:rsidR="00E15839" w:rsidRPr="00751E35" w:rsidRDefault="00E15839" w:rsidP="00314D0C">
            <w:pPr>
              <w:spacing w:before="40" w:after="40" w:line="240" w:lineRule="auto"/>
              <w:jc w:val="both"/>
              <w:rPr>
                <w:sz w:val="26"/>
                <w:szCs w:val="26"/>
              </w:rPr>
            </w:pPr>
            <w:r w:rsidRPr="00751E35">
              <w:rPr>
                <w:sz w:val="26"/>
                <w:szCs w:val="26"/>
              </w:rPr>
              <w:t>Chủ rừng là tổ chức</w:t>
            </w:r>
          </w:p>
        </w:tc>
        <w:tc>
          <w:tcPr>
            <w:tcW w:w="1985" w:type="dxa"/>
            <w:vAlign w:val="center"/>
          </w:tcPr>
          <w:p w14:paraId="1FDC17F7" w14:textId="43BE2123" w:rsidR="00E15839" w:rsidRPr="00751E35" w:rsidRDefault="00E15839" w:rsidP="00E15839">
            <w:pPr>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599014B7" w14:textId="77777777" w:rsidR="00E15839" w:rsidRPr="00751E35" w:rsidRDefault="00E15839" w:rsidP="00E15839">
            <w:pPr>
              <w:spacing w:before="40" w:after="40" w:line="240" w:lineRule="auto"/>
              <w:jc w:val="center"/>
              <w:rPr>
                <w:sz w:val="26"/>
                <w:szCs w:val="26"/>
              </w:rPr>
            </w:pPr>
            <w:r w:rsidRPr="00751E35">
              <w:rPr>
                <w:sz w:val="26"/>
                <w:szCs w:val="26"/>
              </w:rPr>
              <w:t>1,00</w:t>
            </w:r>
          </w:p>
        </w:tc>
        <w:tc>
          <w:tcPr>
            <w:tcW w:w="1701" w:type="dxa"/>
            <w:vAlign w:val="center"/>
          </w:tcPr>
          <w:p w14:paraId="07779899" w14:textId="4F4E83DD" w:rsidR="00E15839" w:rsidRPr="00751E35" w:rsidRDefault="00951EC9" w:rsidP="00E15839">
            <w:pPr>
              <w:spacing w:before="40" w:after="40" w:line="240" w:lineRule="auto"/>
              <w:jc w:val="center"/>
              <w:rPr>
                <w:sz w:val="26"/>
                <w:szCs w:val="26"/>
              </w:rPr>
            </w:pPr>
            <w:r>
              <w:rPr>
                <w:sz w:val="26"/>
                <w:szCs w:val="26"/>
              </w:rPr>
              <w:t>3,00-3,66</w:t>
            </w:r>
          </w:p>
        </w:tc>
        <w:tc>
          <w:tcPr>
            <w:tcW w:w="2682" w:type="dxa"/>
            <w:vMerge w:val="restart"/>
            <w:vAlign w:val="center"/>
          </w:tcPr>
          <w:p w14:paraId="1225D4CA"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2184C463" w14:textId="77777777" w:rsidTr="00314D0C">
        <w:trPr>
          <w:jc w:val="center"/>
        </w:trPr>
        <w:tc>
          <w:tcPr>
            <w:tcW w:w="988" w:type="dxa"/>
            <w:vAlign w:val="center"/>
          </w:tcPr>
          <w:p w14:paraId="364F78E2" w14:textId="77777777" w:rsidR="00E15839" w:rsidRPr="00751E35" w:rsidRDefault="00E15839" w:rsidP="00E15839">
            <w:pPr>
              <w:spacing w:before="40" w:after="40" w:line="240" w:lineRule="auto"/>
              <w:jc w:val="center"/>
              <w:rPr>
                <w:sz w:val="26"/>
                <w:szCs w:val="26"/>
              </w:rPr>
            </w:pPr>
            <w:r w:rsidRPr="00751E35">
              <w:rPr>
                <w:sz w:val="26"/>
                <w:szCs w:val="26"/>
              </w:rPr>
              <w:t>2.3.2</w:t>
            </w:r>
          </w:p>
        </w:tc>
        <w:tc>
          <w:tcPr>
            <w:tcW w:w="4961" w:type="dxa"/>
            <w:vAlign w:val="center"/>
          </w:tcPr>
          <w:p w14:paraId="21DD5556" w14:textId="77777777" w:rsidR="00E15839" w:rsidRPr="00751E35" w:rsidRDefault="00E15839" w:rsidP="00314D0C">
            <w:pPr>
              <w:spacing w:before="40" w:after="40" w:line="240" w:lineRule="auto"/>
              <w:jc w:val="both"/>
              <w:rPr>
                <w:sz w:val="26"/>
                <w:szCs w:val="26"/>
              </w:rPr>
            </w:pPr>
            <w:r w:rsidRPr="00751E35">
              <w:rPr>
                <w:sz w:val="26"/>
                <w:szCs w:val="26"/>
              </w:rPr>
              <w:t>Chủ rừng là hộ gia đình</w:t>
            </w:r>
          </w:p>
        </w:tc>
        <w:tc>
          <w:tcPr>
            <w:tcW w:w="1985" w:type="dxa"/>
            <w:vAlign w:val="center"/>
          </w:tcPr>
          <w:p w14:paraId="431F98E9" w14:textId="08016C0D" w:rsidR="00E15839" w:rsidRPr="00751E35" w:rsidRDefault="00E15839" w:rsidP="00E15839">
            <w:pPr>
              <w:spacing w:before="40" w:after="40" w:line="240" w:lineRule="auto"/>
              <w:jc w:val="center"/>
              <w:rPr>
                <w:sz w:val="26"/>
                <w:szCs w:val="26"/>
              </w:rPr>
            </w:pPr>
            <w:r>
              <w:rPr>
                <w:sz w:val="26"/>
                <w:szCs w:val="26"/>
              </w:rPr>
              <w:t>Công/p</w:t>
            </w:r>
            <w:r w:rsidRPr="00751E35">
              <w:rPr>
                <w:sz w:val="26"/>
                <w:szCs w:val="26"/>
              </w:rPr>
              <w:t>hương án</w:t>
            </w:r>
          </w:p>
        </w:tc>
        <w:tc>
          <w:tcPr>
            <w:tcW w:w="1990" w:type="dxa"/>
            <w:vAlign w:val="center"/>
          </w:tcPr>
          <w:p w14:paraId="2E3A063A" w14:textId="77777777" w:rsidR="00E15839" w:rsidRPr="00751E35" w:rsidRDefault="00E15839" w:rsidP="00E15839">
            <w:pPr>
              <w:spacing w:before="40" w:after="40" w:line="240" w:lineRule="auto"/>
              <w:jc w:val="center"/>
              <w:rPr>
                <w:sz w:val="26"/>
                <w:szCs w:val="26"/>
              </w:rPr>
            </w:pPr>
            <w:r w:rsidRPr="00751E35">
              <w:rPr>
                <w:sz w:val="26"/>
                <w:szCs w:val="26"/>
              </w:rPr>
              <w:t>0,50</w:t>
            </w:r>
          </w:p>
        </w:tc>
        <w:tc>
          <w:tcPr>
            <w:tcW w:w="1701" w:type="dxa"/>
            <w:vAlign w:val="center"/>
          </w:tcPr>
          <w:p w14:paraId="030DA1E9" w14:textId="1A84DF32" w:rsidR="00E15839" w:rsidRPr="00751E35" w:rsidRDefault="00951EC9" w:rsidP="00E15839">
            <w:pPr>
              <w:spacing w:before="40" w:after="40" w:line="240" w:lineRule="auto"/>
              <w:jc w:val="center"/>
              <w:rPr>
                <w:sz w:val="26"/>
                <w:szCs w:val="26"/>
              </w:rPr>
            </w:pPr>
            <w:r>
              <w:rPr>
                <w:sz w:val="26"/>
                <w:szCs w:val="26"/>
              </w:rPr>
              <w:t>3,00-3,66</w:t>
            </w:r>
          </w:p>
        </w:tc>
        <w:tc>
          <w:tcPr>
            <w:tcW w:w="2682" w:type="dxa"/>
            <w:vMerge/>
            <w:vAlign w:val="center"/>
          </w:tcPr>
          <w:p w14:paraId="3D091C05"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734C0747" w14:textId="77777777" w:rsidTr="00314D0C">
        <w:trPr>
          <w:jc w:val="center"/>
        </w:trPr>
        <w:tc>
          <w:tcPr>
            <w:tcW w:w="988" w:type="dxa"/>
            <w:vAlign w:val="center"/>
          </w:tcPr>
          <w:p w14:paraId="7D6EC8E7" w14:textId="77777777" w:rsidR="00E15839" w:rsidRPr="00CB3427" w:rsidRDefault="00E15839" w:rsidP="00E15839">
            <w:pPr>
              <w:spacing w:before="40" w:after="40" w:line="240" w:lineRule="auto"/>
              <w:jc w:val="center"/>
              <w:rPr>
                <w:b/>
                <w:iCs/>
                <w:sz w:val="26"/>
                <w:szCs w:val="26"/>
              </w:rPr>
            </w:pPr>
            <w:r w:rsidRPr="00CB3427">
              <w:rPr>
                <w:b/>
                <w:iCs/>
                <w:sz w:val="26"/>
                <w:szCs w:val="26"/>
              </w:rPr>
              <w:t>2.4</w:t>
            </w:r>
          </w:p>
        </w:tc>
        <w:tc>
          <w:tcPr>
            <w:tcW w:w="4961" w:type="dxa"/>
            <w:vAlign w:val="center"/>
          </w:tcPr>
          <w:p w14:paraId="1E1E35F0" w14:textId="77777777" w:rsidR="00E15839" w:rsidRPr="00CB3427" w:rsidRDefault="00E15839" w:rsidP="00314D0C">
            <w:pPr>
              <w:spacing w:before="40" w:after="40" w:line="240" w:lineRule="auto"/>
              <w:jc w:val="both"/>
              <w:rPr>
                <w:b/>
                <w:iCs/>
                <w:sz w:val="26"/>
                <w:szCs w:val="26"/>
              </w:rPr>
            </w:pPr>
            <w:r w:rsidRPr="00CB3427">
              <w:rPr>
                <w:b/>
                <w:iCs/>
                <w:sz w:val="26"/>
                <w:szCs w:val="26"/>
              </w:rPr>
              <w:t>Bàn giao, nhận rừng ngoài thực địa</w:t>
            </w:r>
          </w:p>
        </w:tc>
        <w:tc>
          <w:tcPr>
            <w:tcW w:w="1985" w:type="dxa"/>
            <w:vAlign w:val="center"/>
          </w:tcPr>
          <w:p w14:paraId="080800F2" w14:textId="77777777" w:rsidR="00E15839" w:rsidRPr="00751E35" w:rsidRDefault="00E15839" w:rsidP="00E15839">
            <w:pPr>
              <w:spacing w:before="40" w:after="40" w:line="240" w:lineRule="auto"/>
              <w:jc w:val="center"/>
              <w:rPr>
                <w:iCs/>
                <w:sz w:val="26"/>
                <w:szCs w:val="26"/>
              </w:rPr>
            </w:pPr>
          </w:p>
        </w:tc>
        <w:tc>
          <w:tcPr>
            <w:tcW w:w="1990" w:type="dxa"/>
            <w:vAlign w:val="center"/>
          </w:tcPr>
          <w:p w14:paraId="361905B4" w14:textId="77777777" w:rsidR="00E15839" w:rsidRPr="00751E35" w:rsidRDefault="00E15839" w:rsidP="00E15839">
            <w:pPr>
              <w:spacing w:before="40" w:after="40" w:line="240" w:lineRule="auto"/>
              <w:jc w:val="center"/>
              <w:rPr>
                <w:sz w:val="26"/>
                <w:szCs w:val="26"/>
              </w:rPr>
            </w:pPr>
          </w:p>
        </w:tc>
        <w:tc>
          <w:tcPr>
            <w:tcW w:w="1701" w:type="dxa"/>
            <w:vAlign w:val="center"/>
          </w:tcPr>
          <w:p w14:paraId="78FC904C" w14:textId="77777777" w:rsidR="00E15839" w:rsidRPr="00751E35" w:rsidRDefault="00E15839" w:rsidP="00E15839">
            <w:pPr>
              <w:spacing w:before="40" w:after="40" w:line="240" w:lineRule="auto"/>
              <w:jc w:val="center"/>
              <w:rPr>
                <w:sz w:val="26"/>
                <w:szCs w:val="26"/>
              </w:rPr>
            </w:pPr>
          </w:p>
        </w:tc>
        <w:tc>
          <w:tcPr>
            <w:tcW w:w="2682" w:type="dxa"/>
            <w:vAlign w:val="center"/>
          </w:tcPr>
          <w:p w14:paraId="0C389F82"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6F309CD6" w14:textId="77777777" w:rsidTr="00314D0C">
        <w:trPr>
          <w:jc w:val="center"/>
        </w:trPr>
        <w:tc>
          <w:tcPr>
            <w:tcW w:w="988" w:type="dxa"/>
            <w:vAlign w:val="center"/>
          </w:tcPr>
          <w:p w14:paraId="46C032D1" w14:textId="77777777" w:rsidR="00E15839" w:rsidRPr="00751E35" w:rsidRDefault="00E15839" w:rsidP="00E15839">
            <w:pPr>
              <w:spacing w:before="40" w:after="40" w:line="240" w:lineRule="auto"/>
              <w:jc w:val="center"/>
              <w:rPr>
                <w:bCs/>
                <w:iCs/>
                <w:sz w:val="26"/>
                <w:szCs w:val="26"/>
              </w:rPr>
            </w:pPr>
            <w:r w:rsidRPr="00751E35">
              <w:rPr>
                <w:bCs/>
                <w:iCs/>
                <w:sz w:val="26"/>
                <w:szCs w:val="26"/>
              </w:rPr>
              <w:t>2.4.1</w:t>
            </w:r>
          </w:p>
        </w:tc>
        <w:tc>
          <w:tcPr>
            <w:tcW w:w="4961" w:type="dxa"/>
            <w:vAlign w:val="center"/>
          </w:tcPr>
          <w:p w14:paraId="566A57DD" w14:textId="577E26D2" w:rsidR="00E15839" w:rsidRPr="00751E35" w:rsidRDefault="00E15839" w:rsidP="00314D0C">
            <w:pPr>
              <w:spacing w:before="40" w:after="40" w:line="240" w:lineRule="auto"/>
              <w:jc w:val="both"/>
              <w:rPr>
                <w:b/>
                <w:iCs/>
                <w:sz w:val="26"/>
                <w:szCs w:val="26"/>
              </w:rPr>
            </w:pPr>
            <w:r w:rsidRPr="00751E35">
              <w:rPr>
                <w:sz w:val="26"/>
                <w:szCs w:val="26"/>
              </w:rPr>
              <w:t xml:space="preserve">Từ 1 ha đến dưới </w:t>
            </w:r>
            <w:r>
              <w:rPr>
                <w:sz w:val="26"/>
                <w:szCs w:val="26"/>
              </w:rPr>
              <w:t>20</w:t>
            </w:r>
            <w:r w:rsidRPr="00751E35">
              <w:rPr>
                <w:sz w:val="26"/>
                <w:szCs w:val="26"/>
              </w:rPr>
              <w:t xml:space="preserve"> ha</w:t>
            </w:r>
          </w:p>
        </w:tc>
        <w:tc>
          <w:tcPr>
            <w:tcW w:w="1985" w:type="dxa"/>
            <w:vAlign w:val="center"/>
          </w:tcPr>
          <w:p w14:paraId="48B98E41" w14:textId="1E0E1696"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11932CB5" w14:textId="60F13C1E" w:rsidR="00E15839" w:rsidRPr="00751E35" w:rsidRDefault="00E15839" w:rsidP="00E15839">
            <w:pPr>
              <w:spacing w:before="40" w:after="40" w:line="240" w:lineRule="auto"/>
              <w:jc w:val="center"/>
              <w:rPr>
                <w:sz w:val="26"/>
                <w:szCs w:val="26"/>
              </w:rPr>
            </w:pPr>
            <w:r>
              <w:rPr>
                <w:sz w:val="26"/>
                <w:szCs w:val="26"/>
              </w:rPr>
              <w:t>1,00</w:t>
            </w:r>
          </w:p>
        </w:tc>
        <w:tc>
          <w:tcPr>
            <w:tcW w:w="1701" w:type="dxa"/>
            <w:vAlign w:val="center"/>
          </w:tcPr>
          <w:p w14:paraId="5626CE1B" w14:textId="2C323A8E"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restart"/>
            <w:vAlign w:val="center"/>
          </w:tcPr>
          <w:p w14:paraId="29BDBE0C" w14:textId="77777777" w:rsidR="00E15839" w:rsidRPr="00457469" w:rsidRDefault="00E15839" w:rsidP="00E15839">
            <w:pPr>
              <w:spacing w:before="40" w:after="40" w:line="240" w:lineRule="auto"/>
              <w:jc w:val="both"/>
              <w:rPr>
                <w:iCs/>
                <w:sz w:val="26"/>
                <w:szCs w:val="26"/>
                <w:shd w:val="clear" w:color="auto" w:fill="FFFFFF"/>
              </w:rPr>
            </w:pPr>
            <w:r w:rsidRPr="00457469">
              <w:rPr>
                <w:iCs/>
                <w:sz w:val="26"/>
                <w:szCs w:val="26"/>
                <w:shd w:val="clear" w:color="auto" w:fill="FFFFFF"/>
              </w:rPr>
              <w:t>Bên giao và bên nhận rừng xác định chính xác địa danh, ranh giới rừng trên thực địa</w:t>
            </w:r>
          </w:p>
        </w:tc>
      </w:tr>
      <w:tr w:rsidR="00E15839" w:rsidRPr="00751E35" w14:paraId="6F6AD442" w14:textId="77777777" w:rsidTr="00314D0C">
        <w:trPr>
          <w:jc w:val="center"/>
        </w:trPr>
        <w:tc>
          <w:tcPr>
            <w:tcW w:w="988" w:type="dxa"/>
            <w:vAlign w:val="center"/>
          </w:tcPr>
          <w:p w14:paraId="36FDACB6" w14:textId="77777777" w:rsidR="00E15839" w:rsidRPr="00751E35" w:rsidRDefault="00E15839" w:rsidP="00E15839">
            <w:pPr>
              <w:spacing w:before="40" w:after="40" w:line="240" w:lineRule="auto"/>
              <w:jc w:val="center"/>
              <w:rPr>
                <w:bCs/>
                <w:iCs/>
                <w:sz w:val="26"/>
                <w:szCs w:val="26"/>
              </w:rPr>
            </w:pPr>
            <w:r w:rsidRPr="00751E35">
              <w:rPr>
                <w:bCs/>
                <w:iCs/>
                <w:sz w:val="26"/>
                <w:szCs w:val="26"/>
              </w:rPr>
              <w:t>2.4.2</w:t>
            </w:r>
          </w:p>
        </w:tc>
        <w:tc>
          <w:tcPr>
            <w:tcW w:w="4961" w:type="dxa"/>
            <w:vAlign w:val="center"/>
          </w:tcPr>
          <w:p w14:paraId="3CD79C68" w14:textId="1864E519"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20</w:t>
            </w:r>
            <w:r w:rsidRPr="00751E35">
              <w:rPr>
                <w:sz w:val="26"/>
                <w:szCs w:val="26"/>
              </w:rPr>
              <w:t xml:space="preserve"> ha đến dưới</w:t>
            </w:r>
            <w:r>
              <w:rPr>
                <w:sz w:val="26"/>
                <w:szCs w:val="26"/>
              </w:rPr>
              <w:t xml:space="preserve"> 50</w:t>
            </w:r>
            <w:r w:rsidRPr="00751E35">
              <w:rPr>
                <w:sz w:val="26"/>
                <w:szCs w:val="26"/>
              </w:rPr>
              <w:t xml:space="preserve"> ha</w:t>
            </w:r>
          </w:p>
        </w:tc>
        <w:tc>
          <w:tcPr>
            <w:tcW w:w="1985" w:type="dxa"/>
            <w:vAlign w:val="center"/>
          </w:tcPr>
          <w:p w14:paraId="369816E7" w14:textId="1A9E2767"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03B35C96" w14:textId="7378A2C9" w:rsidR="00E15839" w:rsidRPr="00751E35" w:rsidRDefault="00E15839" w:rsidP="00E15839">
            <w:pPr>
              <w:spacing w:before="40" w:after="40" w:line="240" w:lineRule="auto"/>
              <w:jc w:val="center"/>
              <w:rPr>
                <w:sz w:val="26"/>
                <w:szCs w:val="26"/>
              </w:rPr>
            </w:pPr>
            <w:r>
              <w:rPr>
                <w:sz w:val="26"/>
                <w:szCs w:val="26"/>
              </w:rPr>
              <w:t>1,25</w:t>
            </w:r>
          </w:p>
        </w:tc>
        <w:tc>
          <w:tcPr>
            <w:tcW w:w="1701" w:type="dxa"/>
            <w:vAlign w:val="center"/>
          </w:tcPr>
          <w:p w14:paraId="12F3909B" w14:textId="78AF7E42"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24FF40EF"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2ED8059F" w14:textId="77777777" w:rsidTr="00314D0C">
        <w:trPr>
          <w:jc w:val="center"/>
        </w:trPr>
        <w:tc>
          <w:tcPr>
            <w:tcW w:w="988" w:type="dxa"/>
            <w:vAlign w:val="center"/>
          </w:tcPr>
          <w:p w14:paraId="705DD418" w14:textId="77777777" w:rsidR="00E15839" w:rsidRPr="00751E35" w:rsidRDefault="00E15839" w:rsidP="00E15839">
            <w:pPr>
              <w:spacing w:before="40" w:after="40" w:line="240" w:lineRule="auto"/>
              <w:jc w:val="center"/>
              <w:rPr>
                <w:bCs/>
                <w:iCs/>
                <w:sz w:val="26"/>
                <w:szCs w:val="26"/>
              </w:rPr>
            </w:pPr>
            <w:r w:rsidRPr="00751E35">
              <w:rPr>
                <w:bCs/>
                <w:iCs/>
                <w:sz w:val="26"/>
                <w:szCs w:val="26"/>
              </w:rPr>
              <w:t>2.4.3</w:t>
            </w:r>
          </w:p>
        </w:tc>
        <w:tc>
          <w:tcPr>
            <w:tcW w:w="4961" w:type="dxa"/>
            <w:vAlign w:val="center"/>
          </w:tcPr>
          <w:p w14:paraId="5A9EA11E" w14:textId="284FFAE3"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5</w:t>
            </w:r>
            <w:r w:rsidRPr="00751E35">
              <w:rPr>
                <w:sz w:val="26"/>
                <w:szCs w:val="26"/>
              </w:rPr>
              <w:t xml:space="preserve">0 ha đến dưới </w:t>
            </w:r>
            <w:r>
              <w:rPr>
                <w:sz w:val="26"/>
                <w:szCs w:val="26"/>
              </w:rPr>
              <w:t>10</w:t>
            </w:r>
            <w:r w:rsidRPr="00751E35">
              <w:rPr>
                <w:sz w:val="26"/>
                <w:szCs w:val="26"/>
              </w:rPr>
              <w:t>0 ha</w:t>
            </w:r>
          </w:p>
        </w:tc>
        <w:tc>
          <w:tcPr>
            <w:tcW w:w="1985" w:type="dxa"/>
            <w:vAlign w:val="center"/>
          </w:tcPr>
          <w:p w14:paraId="1297D43E" w14:textId="06375387"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65B607EB" w14:textId="7B5F6F44" w:rsidR="00E15839" w:rsidRPr="00751E35" w:rsidRDefault="00E15839" w:rsidP="00E15839">
            <w:pPr>
              <w:spacing w:before="40" w:after="40" w:line="240" w:lineRule="auto"/>
              <w:jc w:val="center"/>
              <w:rPr>
                <w:sz w:val="26"/>
                <w:szCs w:val="26"/>
              </w:rPr>
            </w:pPr>
            <w:r>
              <w:rPr>
                <w:sz w:val="26"/>
                <w:szCs w:val="26"/>
              </w:rPr>
              <w:t>1,50</w:t>
            </w:r>
          </w:p>
        </w:tc>
        <w:tc>
          <w:tcPr>
            <w:tcW w:w="1701" w:type="dxa"/>
            <w:vAlign w:val="center"/>
          </w:tcPr>
          <w:p w14:paraId="135AA175" w14:textId="7E32B0B3"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16F0CC3D"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22C1A277" w14:textId="77777777" w:rsidTr="00314D0C">
        <w:trPr>
          <w:jc w:val="center"/>
        </w:trPr>
        <w:tc>
          <w:tcPr>
            <w:tcW w:w="988" w:type="dxa"/>
            <w:vAlign w:val="center"/>
          </w:tcPr>
          <w:p w14:paraId="305C66DA" w14:textId="77777777" w:rsidR="00E15839" w:rsidRPr="00751E35" w:rsidRDefault="00E15839" w:rsidP="00E15839">
            <w:pPr>
              <w:spacing w:before="40" w:after="40" w:line="240" w:lineRule="auto"/>
              <w:jc w:val="center"/>
              <w:rPr>
                <w:bCs/>
                <w:iCs/>
                <w:sz w:val="26"/>
                <w:szCs w:val="26"/>
              </w:rPr>
            </w:pPr>
            <w:r w:rsidRPr="00751E35">
              <w:rPr>
                <w:bCs/>
                <w:iCs/>
                <w:sz w:val="26"/>
                <w:szCs w:val="26"/>
              </w:rPr>
              <w:t>2.4.4</w:t>
            </w:r>
          </w:p>
        </w:tc>
        <w:tc>
          <w:tcPr>
            <w:tcW w:w="4961" w:type="dxa"/>
            <w:vAlign w:val="center"/>
          </w:tcPr>
          <w:p w14:paraId="63E2749D" w14:textId="66C821E7"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3</w:t>
            </w:r>
            <w:r w:rsidRPr="00751E35">
              <w:rPr>
                <w:sz w:val="26"/>
                <w:szCs w:val="26"/>
              </w:rPr>
              <w:t xml:space="preserve">0 ha đến dưới </w:t>
            </w:r>
            <w:r>
              <w:rPr>
                <w:sz w:val="26"/>
                <w:szCs w:val="26"/>
              </w:rPr>
              <w:t>5</w:t>
            </w:r>
            <w:r w:rsidRPr="00751E35">
              <w:rPr>
                <w:sz w:val="26"/>
                <w:szCs w:val="26"/>
              </w:rPr>
              <w:t>0 ha</w:t>
            </w:r>
          </w:p>
        </w:tc>
        <w:tc>
          <w:tcPr>
            <w:tcW w:w="1985" w:type="dxa"/>
            <w:vAlign w:val="center"/>
          </w:tcPr>
          <w:p w14:paraId="01A08674" w14:textId="552CFE8F"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0652B456" w14:textId="44337322" w:rsidR="00E15839" w:rsidRPr="00751E35" w:rsidRDefault="00E15839" w:rsidP="00E15839">
            <w:pPr>
              <w:spacing w:before="40" w:after="40" w:line="240" w:lineRule="auto"/>
              <w:jc w:val="center"/>
              <w:rPr>
                <w:sz w:val="26"/>
                <w:szCs w:val="26"/>
              </w:rPr>
            </w:pPr>
            <w:r>
              <w:rPr>
                <w:sz w:val="26"/>
                <w:szCs w:val="26"/>
              </w:rPr>
              <w:t>1,75</w:t>
            </w:r>
          </w:p>
        </w:tc>
        <w:tc>
          <w:tcPr>
            <w:tcW w:w="1701" w:type="dxa"/>
            <w:vAlign w:val="center"/>
          </w:tcPr>
          <w:p w14:paraId="2DDCF075" w14:textId="4F83AC9D"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100173BC"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76950A40" w14:textId="77777777" w:rsidTr="00314D0C">
        <w:trPr>
          <w:jc w:val="center"/>
        </w:trPr>
        <w:tc>
          <w:tcPr>
            <w:tcW w:w="988" w:type="dxa"/>
            <w:vAlign w:val="center"/>
          </w:tcPr>
          <w:p w14:paraId="79828309" w14:textId="77777777" w:rsidR="00E15839" w:rsidRPr="00751E35" w:rsidRDefault="00E15839" w:rsidP="00E15839">
            <w:pPr>
              <w:spacing w:before="40" w:after="40" w:line="240" w:lineRule="auto"/>
              <w:jc w:val="center"/>
              <w:rPr>
                <w:bCs/>
                <w:iCs/>
                <w:sz w:val="26"/>
                <w:szCs w:val="26"/>
              </w:rPr>
            </w:pPr>
            <w:r w:rsidRPr="00751E35">
              <w:rPr>
                <w:bCs/>
                <w:iCs/>
                <w:sz w:val="26"/>
                <w:szCs w:val="26"/>
              </w:rPr>
              <w:t>2.4.5</w:t>
            </w:r>
          </w:p>
        </w:tc>
        <w:tc>
          <w:tcPr>
            <w:tcW w:w="4961" w:type="dxa"/>
            <w:vAlign w:val="center"/>
          </w:tcPr>
          <w:p w14:paraId="1EE9E3A0" w14:textId="26C98219"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5</w:t>
            </w:r>
            <w:r w:rsidRPr="00751E35">
              <w:rPr>
                <w:sz w:val="26"/>
                <w:szCs w:val="26"/>
              </w:rPr>
              <w:t xml:space="preserve">0 đến dưới </w:t>
            </w:r>
            <w:r>
              <w:rPr>
                <w:sz w:val="26"/>
                <w:szCs w:val="26"/>
              </w:rPr>
              <w:t>10</w:t>
            </w:r>
            <w:r w:rsidRPr="00751E35">
              <w:rPr>
                <w:sz w:val="26"/>
                <w:szCs w:val="26"/>
              </w:rPr>
              <w:t>0 ha</w:t>
            </w:r>
          </w:p>
        </w:tc>
        <w:tc>
          <w:tcPr>
            <w:tcW w:w="1985" w:type="dxa"/>
            <w:vAlign w:val="center"/>
          </w:tcPr>
          <w:p w14:paraId="0DCE29D9" w14:textId="3CC7250F"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39283091" w14:textId="04FD8BCE" w:rsidR="00E15839" w:rsidRPr="00751E35" w:rsidRDefault="00E15839" w:rsidP="00E15839">
            <w:pPr>
              <w:spacing w:before="40" w:after="40" w:line="240" w:lineRule="auto"/>
              <w:jc w:val="center"/>
              <w:rPr>
                <w:sz w:val="26"/>
                <w:szCs w:val="26"/>
              </w:rPr>
            </w:pPr>
            <w:r>
              <w:rPr>
                <w:sz w:val="26"/>
                <w:szCs w:val="26"/>
              </w:rPr>
              <w:t>2,00</w:t>
            </w:r>
          </w:p>
        </w:tc>
        <w:tc>
          <w:tcPr>
            <w:tcW w:w="1701" w:type="dxa"/>
            <w:vAlign w:val="center"/>
          </w:tcPr>
          <w:p w14:paraId="55DBF022" w14:textId="177F659B"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719830CD"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5FD8AAF4" w14:textId="77777777" w:rsidTr="00314D0C">
        <w:trPr>
          <w:jc w:val="center"/>
        </w:trPr>
        <w:tc>
          <w:tcPr>
            <w:tcW w:w="988" w:type="dxa"/>
            <w:vAlign w:val="center"/>
          </w:tcPr>
          <w:p w14:paraId="4EB73B1A" w14:textId="77777777" w:rsidR="00E15839" w:rsidRPr="00751E35" w:rsidRDefault="00E15839" w:rsidP="00E15839">
            <w:pPr>
              <w:spacing w:before="40" w:after="40" w:line="240" w:lineRule="auto"/>
              <w:jc w:val="center"/>
              <w:rPr>
                <w:bCs/>
                <w:iCs/>
                <w:sz w:val="26"/>
                <w:szCs w:val="26"/>
              </w:rPr>
            </w:pPr>
            <w:r w:rsidRPr="00751E35">
              <w:rPr>
                <w:bCs/>
                <w:iCs/>
                <w:sz w:val="26"/>
                <w:szCs w:val="26"/>
              </w:rPr>
              <w:t>2.4.6</w:t>
            </w:r>
          </w:p>
        </w:tc>
        <w:tc>
          <w:tcPr>
            <w:tcW w:w="4961" w:type="dxa"/>
            <w:vAlign w:val="center"/>
          </w:tcPr>
          <w:p w14:paraId="6663260A" w14:textId="1B90B122"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10</w:t>
            </w:r>
            <w:r w:rsidRPr="00751E35">
              <w:rPr>
                <w:sz w:val="26"/>
                <w:szCs w:val="26"/>
              </w:rPr>
              <w:t xml:space="preserve">0 đến dưới </w:t>
            </w:r>
            <w:r>
              <w:rPr>
                <w:sz w:val="26"/>
                <w:szCs w:val="26"/>
              </w:rPr>
              <w:t>2</w:t>
            </w:r>
            <w:r w:rsidRPr="00751E35">
              <w:rPr>
                <w:sz w:val="26"/>
                <w:szCs w:val="26"/>
              </w:rPr>
              <w:t>00 ha</w:t>
            </w:r>
          </w:p>
        </w:tc>
        <w:tc>
          <w:tcPr>
            <w:tcW w:w="1985" w:type="dxa"/>
            <w:vAlign w:val="center"/>
          </w:tcPr>
          <w:p w14:paraId="04B7466C" w14:textId="7813CBF2"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06154939" w14:textId="047AC233" w:rsidR="00E15839" w:rsidRPr="00751E35" w:rsidRDefault="00E15839" w:rsidP="00E15839">
            <w:pPr>
              <w:spacing w:before="40" w:after="40" w:line="240" w:lineRule="auto"/>
              <w:jc w:val="center"/>
              <w:rPr>
                <w:sz w:val="26"/>
                <w:szCs w:val="26"/>
              </w:rPr>
            </w:pPr>
            <w:r>
              <w:rPr>
                <w:sz w:val="26"/>
                <w:szCs w:val="26"/>
              </w:rPr>
              <w:t>2,50</w:t>
            </w:r>
          </w:p>
        </w:tc>
        <w:tc>
          <w:tcPr>
            <w:tcW w:w="1701" w:type="dxa"/>
            <w:vAlign w:val="center"/>
          </w:tcPr>
          <w:p w14:paraId="79A6B4B8" w14:textId="533F9619"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0B6FECB6"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065579B0" w14:textId="77777777" w:rsidTr="00314D0C">
        <w:trPr>
          <w:jc w:val="center"/>
        </w:trPr>
        <w:tc>
          <w:tcPr>
            <w:tcW w:w="988" w:type="dxa"/>
            <w:vAlign w:val="center"/>
          </w:tcPr>
          <w:p w14:paraId="16232C42" w14:textId="77777777" w:rsidR="00E15839" w:rsidRPr="00751E35" w:rsidRDefault="00E15839" w:rsidP="00E15839">
            <w:pPr>
              <w:spacing w:before="40" w:after="40" w:line="240" w:lineRule="auto"/>
              <w:jc w:val="center"/>
              <w:rPr>
                <w:bCs/>
                <w:iCs/>
                <w:sz w:val="26"/>
                <w:szCs w:val="26"/>
              </w:rPr>
            </w:pPr>
            <w:r w:rsidRPr="00751E35">
              <w:rPr>
                <w:bCs/>
                <w:iCs/>
                <w:sz w:val="26"/>
                <w:szCs w:val="26"/>
              </w:rPr>
              <w:t>2.4.7</w:t>
            </w:r>
          </w:p>
        </w:tc>
        <w:tc>
          <w:tcPr>
            <w:tcW w:w="4961" w:type="dxa"/>
            <w:vAlign w:val="center"/>
          </w:tcPr>
          <w:p w14:paraId="5E659CBE" w14:textId="18E813BC"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2</w:t>
            </w:r>
            <w:r w:rsidRPr="00751E35">
              <w:rPr>
                <w:sz w:val="26"/>
                <w:szCs w:val="26"/>
              </w:rPr>
              <w:t xml:space="preserve">00 ha đến dưới </w:t>
            </w:r>
            <w:r>
              <w:rPr>
                <w:sz w:val="26"/>
                <w:szCs w:val="26"/>
              </w:rPr>
              <w:t>3</w:t>
            </w:r>
            <w:r w:rsidRPr="00751E35">
              <w:rPr>
                <w:sz w:val="26"/>
                <w:szCs w:val="26"/>
              </w:rPr>
              <w:t>00 ha</w:t>
            </w:r>
          </w:p>
        </w:tc>
        <w:tc>
          <w:tcPr>
            <w:tcW w:w="1985" w:type="dxa"/>
            <w:vAlign w:val="center"/>
          </w:tcPr>
          <w:p w14:paraId="7B3B0AC6" w14:textId="540FCE90"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23194165" w14:textId="68F66011" w:rsidR="00E15839" w:rsidRPr="00751E35" w:rsidRDefault="00E15839" w:rsidP="00E15839">
            <w:pPr>
              <w:spacing w:before="40" w:after="40" w:line="240" w:lineRule="auto"/>
              <w:jc w:val="center"/>
              <w:rPr>
                <w:sz w:val="26"/>
                <w:szCs w:val="26"/>
              </w:rPr>
            </w:pPr>
            <w:r>
              <w:rPr>
                <w:sz w:val="26"/>
                <w:szCs w:val="26"/>
              </w:rPr>
              <w:t>3,00</w:t>
            </w:r>
          </w:p>
        </w:tc>
        <w:tc>
          <w:tcPr>
            <w:tcW w:w="1701" w:type="dxa"/>
            <w:vAlign w:val="center"/>
          </w:tcPr>
          <w:p w14:paraId="1AEE9616" w14:textId="4C4A0D3A"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4E008E07"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15214E37" w14:textId="77777777" w:rsidTr="00314D0C">
        <w:trPr>
          <w:jc w:val="center"/>
        </w:trPr>
        <w:tc>
          <w:tcPr>
            <w:tcW w:w="988" w:type="dxa"/>
            <w:vAlign w:val="center"/>
          </w:tcPr>
          <w:p w14:paraId="182A11EF" w14:textId="77777777" w:rsidR="00E15839" w:rsidRPr="00751E35" w:rsidRDefault="00E15839" w:rsidP="00E15839">
            <w:pPr>
              <w:spacing w:before="40" w:after="40" w:line="240" w:lineRule="auto"/>
              <w:jc w:val="center"/>
              <w:rPr>
                <w:bCs/>
                <w:iCs/>
                <w:sz w:val="26"/>
                <w:szCs w:val="26"/>
              </w:rPr>
            </w:pPr>
            <w:r w:rsidRPr="00751E35">
              <w:rPr>
                <w:bCs/>
                <w:iCs/>
                <w:sz w:val="26"/>
                <w:szCs w:val="26"/>
              </w:rPr>
              <w:t>2.4.8</w:t>
            </w:r>
          </w:p>
        </w:tc>
        <w:tc>
          <w:tcPr>
            <w:tcW w:w="4961" w:type="dxa"/>
            <w:vAlign w:val="center"/>
          </w:tcPr>
          <w:p w14:paraId="20FEABC2" w14:textId="1A49D77C" w:rsidR="00E15839" w:rsidRPr="00751E35" w:rsidRDefault="00E15839" w:rsidP="00314D0C">
            <w:pPr>
              <w:spacing w:before="40" w:after="40" w:line="240" w:lineRule="auto"/>
              <w:jc w:val="both"/>
              <w:rPr>
                <w:b/>
                <w:iCs/>
                <w:sz w:val="26"/>
                <w:szCs w:val="26"/>
              </w:rPr>
            </w:pPr>
            <w:r w:rsidRPr="00751E35">
              <w:rPr>
                <w:sz w:val="26"/>
                <w:szCs w:val="26"/>
              </w:rPr>
              <w:t xml:space="preserve">Từ </w:t>
            </w:r>
            <w:r>
              <w:rPr>
                <w:sz w:val="26"/>
                <w:szCs w:val="26"/>
              </w:rPr>
              <w:t>3</w:t>
            </w:r>
            <w:r w:rsidRPr="00751E35">
              <w:rPr>
                <w:sz w:val="26"/>
                <w:szCs w:val="26"/>
              </w:rPr>
              <w:t>00 ha đến dưới 500 ha</w:t>
            </w:r>
          </w:p>
        </w:tc>
        <w:tc>
          <w:tcPr>
            <w:tcW w:w="1985" w:type="dxa"/>
            <w:vAlign w:val="center"/>
          </w:tcPr>
          <w:p w14:paraId="650FF236" w14:textId="0929B1D2"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2FCBFF6C" w14:textId="7BA722D1" w:rsidR="00E15839" w:rsidRPr="00751E35" w:rsidRDefault="00E15839" w:rsidP="00E15839">
            <w:pPr>
              <w:spacing w:before="40" w:after="40" w:line="240" w:lineRule="auto"/>
              <w:jc w:val="center"/>
              <w:rPr>
                <w:sz w:val="26"/>
                <w:szCs w:val="26"/>
              </w:rPr>
            </w:pPr>
            <w:r>
              <w:rPr>
                <w:sz w:val="26"/>
                <w:szCs w:val="26"/>
              </w:rPr>
              <w:t>4,00</w:t>
            </w:r>
          </w:p>
        </w:tc>
        <w:tc>
          <w:tcPr>
            <w:tcW w:w="1701" w:type="dxa"/>
            <w:vAlign w:val="center"/>
          </w:tcPr>
          <w:p w14:paraId="4012AB1A" w14:textId="2F69AEB3"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273AC842"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5AE1F9DD" w14:textId="77777777" w:rsidTr="00314D0C">
        <w:trPr>
          <w:jc w:val="center"/>
        </w:trPr>
        <w:tc>
          <w:tcPr>
            <w:tcW w:w="988" w:type="dxa"/>
            <w:vAlign w:val="center"/>
          </w:tcPr>
          <w:p w14:paraId="39C25D56" w14:textId="77777777" w:rsidR="00E15839" w:rsidRPr="00751E35" w:rsidRDefault="00E15839" w:rsidP="00E15839">
            <w:pPr>
              <w:spacing w:before="40" w:after="40" w:line="240" w:lineRule="auto"/>
              <w:jc w:val="center"/>
              <w:rPr>
                <w:bCs/>
                <w:iCs/>
                <w:sz w:val="26"/>
                <w:szCs w:val="26"/>
              </w:rPr>
            </w:pPr>
            <w:r w:rsidRPr="00751E35">
              <w:rPr>
                <w:bCs/>
                <w:iCs/>
                <w:sz w:val="26"/>
                <w:szCs w:val="26"/>
              </w:rPr>
              <w:t>2.4.9</w:t>
            </w:r>
          </w:p>
        </w:tc>
        <w:tc>
          <w:tcPr>
            <w:tcW w:w="4961" w:type="dxa"/>
            <w:vAlign w:val="center"/>
          </w:tcPr>
          <w:p w14:paraId="70837F69" w14:textId="1DDC6EC4" w:rsidR="00E15839" w:rsidRPr="00751E35" w:rsidRDefault="00E15839" w:rsidP="00314D0C">
            <w:pPr>
              <w:spacing w:before="40" w:after="40" w:line="240" w:lineRule="auto"/>
              <w:jc w:val="both"/>
              <w:rPr>
                <w:b/>
                <w:iCs/>
                <w:sz w:val="26"/>
                <w:szCs w:val="26"/>
              </w:rPr>
            </w:pPr>
            <w:r w:rsidRPr="00751E35">
              <w:rPr>
                <w:sz w:val="26"/>
                <w:szCs w:val="26"/>
              </w:rPr>
              <w:t>Từ 500 ha đến dưới 1.000 ha</w:t>
            </w:r>
          </w:p>
        </w:tc>
        <w:tc>
          <w:tcPr>
            <w:tcW w:w="1985" w:type="dxa"/>
            <w:vAlign w:val="center"/>
          </w:tcPr>
          <w:p w14:paraId="7FBBD0CF" w14:textId="06664061"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6346842B" w14:textId="7537767E" w:rsidR="00E15839" w:rsidRPr="00751E35" w:rsidRDefault="00E15839" w:rsidP="00E15839">
            <w:pPr>
              <w:spacing w:before="40" w:after="40" w:line="240" w:lineRule="auto"/>
              <w:jc w:val="center"/>
              <w:rPr>
                <w:sz w:val="26"/>
                <w:szCs w:val="26"/>
              </w:rPr>
            </w:pPr>
            <w:r>
              <w:rPr>
                <w:sz w:val="26"/>
                <w:szCs w:val="26"/>
              </w:rPr>
              <w:t>5,00</w:t>
            </w:r>
          </w:p>
        </w:tc>
        <w:tc>
          <w:tcPr>
            <w:tcW w:w="1701" w:type="dxa"/>
            <w:vAlign w:val="center"/>
          </w:tcPr>
          <w:p w14:paraId="23493FE9" w14:textId="77777777" w:rsidR="00E15839" w:rsidRPr="00751E35" w:rsidRDefault="00E15839" w:rsidP="00E15839">
            <w:pPr>
              <w:spacing w:before="40" w:after="40" w:line="240" w:lineRule="auto"/>
              <w:jc w:val="center"/>
              <w:rPr>
                <w:sz w:val="26"/>
                <w:szCs w:val="26"/>
              </w:rPr>
            </w:pPr>
            <w:r w:rsidRPr="00751E35">
              <w:rPr>
                <w:sz w:val="26"/>
                <w:szCs w:val="26"/>
              </w:rPr>
              <w:t>3,00-3,99</w:t>
            </w:r>
          </w:p>
        </w:tc>
        <w:tc>
          <w:tcPr>
            <w:tcW w:w="2682" w:type="dxa"/>
            <w:vMerge/>
            <w:vAlign w:val="center"/>
          </w:tcPr>
          <w:p w14:paraId="4C25A2C3"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56492C25" w14:textId="77777777" w:rsidTr="00314D0C">
        <w:trPr>
          <w:jc w:val="center"/>
        </w:trPr>
        <w:tc>
          <w:tcPr>
            <w:tcW w:w="988" w:type="dxa"/>
            <w:vAlign w:val="center"/>
          </w:tcPr>
          <w:p w14:paraId="2A3B8A20" w14:textId="77777777" w:rsidR="00E15839" w:rsidRPr="00751E35" w:rsidRDefault="00E15839" w:rsidP="00E15839">
            <w:pPr>
              <w:spacing w:before="40" w:after="40" w:line="240" w:lineRule="auto"/>
              <w:jc w:val="center"/>
              <w:rPr>
                <w:bCs/>
                <w:iCs/>
                <w:sz w:val="26"/>
                <w:szCs w:val="26"/>
              </w:rPr>
            </w:pPr>
            <w:r w:rsidRPr="00751E35">
              <w:rPr>
                <w:bCs/>
                <w:iCs/>
                <w:sz w:val="26"/>
                <w:szCs w:val="26"/>
              </w:rPr>
              <w:t>2.4.10</w:t>
            </w:r>
          </w:p>
        </w:tc>
        <w:tc>
          <w:tcPr>
            <w:tcW w:w="4961" w:type="dxa"/>
            <w:vAlign w:val="center"/>
          </w:tcPr>
          <w:p w14:paraId="492EA43F" w14:textId="2C9209F4" w:rsidR="00E15839" w:rsidRPr="00751E35" w:rsidRDefault="00E15839" w:rsidP="00314D0C">
            <w:pPr>
              <w:spacing w:before="40" w:after="40" w:line="240" w:lineRule="auto"/>
              <w:jc w:val="both"/>
              <w:rPr>
                <w:b/>
                <w:iCs/>
                <w:sz w:val="26"/>
                <w:szCs w:val="26"/>
              </w:rPr>
            </w:pPr>
            <w:r w:rsidRPr="00751E35">
              <w:rPr>
                <w:sz w:val="26"/>
                <w:szCs w:val="26"/>
              </w:rPr>
              <w:t>Trên 1.000 ha</w:t>
            </w:r>
          </w:p>
        </w:tc>
        <w:tc>
          <w:tcPr>
            <w:tcW w:w="1985" w:type="dxa"/>
            <w:vAlign w:val="center"/>
          </w:tcPr>
          <w:p w14:paraId="1D5FEEB0" w14:textId="68FB9676" w:rsidR="00E15839" w:rsidRPr="00751E35" w:rsidRDefault="00E15839" w:rsidP="00E15839">
            <w:pPr>
              <w:spacing w:before="40" w:after="40" w:line="240" w:lineRule="auto"/>
              <w:jc w:val="center"/>
              <w:rPr>
                <w:iCs/>
                <w:sz w:val="26"/>
                <w:szCs w:val="26"/>
              </w:rPr>
            </w:pPr>
            <w:r>
              <w:rPr>
                <w:sz w:val="26"/>
                <w:szCs w:val="26"/>
              </w:rPr>
              <w:t>Công/p</w:t>
            </w:r>
            <w:r w:rsidRPr="00751E35">
              <w:rPr>
                <w:sz w:val="26"/>
                <w:szCs w:val="26"/>
              </w:rPr>
              <w:t>hương án</w:t>
            </w:r>
          </w:p>
        </w:tc>
        <w:tc>
          <w:tcPr>
            <w:tcW w:w="1990" w:type="dxa"/>
            <w:vAlign w:val="center"/>
          </w:tcPr>
          <w:p w14:paraId="04549BB3" w14:textId="3560D0F2" w:rsidR="00E15839" w:rsidRPr="00751E35" w:rsidRDefault="00E15839" w:rsidP="00E15839">
            <w:pPr>
              <w:spacing w:before="40" w:after="40" w:line="240" w:lineRule="auto"/>
              <w:jc w:val="center"/>
              <w:rPr>
                <w:sz w:val="26"/>
                <w:szCs w:val="26"/>
              </w:rPr>
            </w:pPr>
            <w:r>
              <w:rPr>
                <w:sz w:val="26"/>
                <w:szCs w:val="26"/>
              </w:rPr>
              <w:t>6</w:t>
            </w:r>
            <w:r w:rsidRPr="00751E35">
              <w:rPr>
                <w:sz w:val="26"/>
                <w:szCs w:val="26"/>
              </w:rPr>
              <w:t>,00</w:t>
            </w:r>
          </w:p>
        </w:tc>
        <w:tc>
          <w:tcPr>
            <w:tcW w:w="1701" w:type="dxa"/>
            <w:vAlign w:val="center"/>
          </w:tcPr>
          <w:p w14:paraId="3CE5D9A0" w14:textId="7087451A" w:rsidR="00E15839" w:rsidRPr="00751E35" w:rsidRDefault="00951EC9" w:rsidP="00E15839">
            <w:pPr>
              <w:spacing w:before="40" w:after="40" w:line="240" w:lineRule="auto"/>
              <w:jc w:val="center"/>
              <w:rPr>
                <w:sz w:val="26"/>
                <w:szCs w:val="26"/>
              </w:rPr>
            </w:pPr>
            <w:r>
              <w:rPr>
                <w:sz w:val="26"/>
                <w:szCs w:val="26"/>
              </w:rPr>
              <w:t>3,33</w:t>
            </w:r>
            <w:r w:rsidR="00E15839" w:rsidRPr="00751E35">
              <w:rPr>
                <w:sz w:val="26"/>
                <w:szCs w:val="26"/>
              </w:rPr>
              <w:t>-3,99</w:t>
            </w:r>
          </w:p>
        </w:tc>
        <w:tc>
          <w:tcPr>
            <w:tcW w:w="2682" w:type="dxa"/>
            <w:vMerge/>
            <w:vAlign w:val="center"/>
          </w:tcPr>
          <w:p w14:paraId="58DAA06C" w14:textId="77777777" w:rsidR="00E15839" w:rsidRPr="00457469" w:rsidRDefault="00E15839" w:rsidP="00E15839">
            <w:pPr>
              <w:spacing w:before="40" w:after="40" w:line="240" w:lineRule="auto"/>
              <w:jc w:val="center"/>
              <w:rPr>
                <w:iCs/>
                <w:sz w:val="26"/>
                <w:szCs w:val="26"/>
                <w:shd w:val="clear" w:color="auto" w:fill="FFFFFF"/>
              </w:rPr>
            </w:pPr>
          </w:p>
        </w:tc>
      </w:tr>
      <w:tr w:rsidR="00E15839" w:rsidRPr="00751E35" w14:paraId="1BA01AD0" w14:textId="77777777" w:rsidTr="00314D0C">
        <w:trPr>
          <w:jc w:val="center"/>
        </w:trPr>
        <w:tc>
          <w:tcPr>
            <w:tcW w:w="988" w:type="dxa"/>
            <w:vAlign w:val="center"/>
          </w:tcPr>
          <w:p w14:paraId="502F6A45" w14:textId="77777777" w:rsidR="00E15839" w:rsidRPr="00751E35" w:rsidRDefault="00E15839" w:rsidP="00E15839">
            <w:pPr>
              <w:spacing w:before="40" w:after="40" w:line="240" w:lineRule="auto"/>
              <w:jc w:val="center"/>
              <w:rPr>
                <w:b/>
                <w:sz w:val="26"/>
                <w:szCs w:val="26"/>
              </w:rPr>
            </w:pPr>
            <w:r w:rsidRPr="00751E35">
              <w:rPr>
                <w:b/>
                <w:sz w:val="26"/>
                <w:szCs w:val="26"/>
              </w:rPr>
              <w:t>II</w:t>
            </w:r>
          </w:p>
        </w:tc>
        <w:tc>
          <w:tcPr>
            <w:tcW w:w="4961" w:type="dxa"/>
            <w:vAlign w:val="center"/>
          </w:tcPr>
          <w:p w14:paraId="460CC94F" w14:textId="77777777" w:rsidR="00E15839" w:rsidRPr="00751E35" w:rsidRDefault="00E15839" w:rsidP="00314D0C">
            <w:pPr>
              <w:spacing w:before="40" w:after="40" w:line="240" w:lineRule="auto"/>
              <w:jc w:val="both"/>
              <w:rPr>
                <w:iCs/>
                <w:sz w:val="26"/>
                <w:szCs w:val="26"/>
                <w:shd w:val="clear" w:color="auto" w:fill="FFFFFF"/>
              </w:rPr>
            </w:pPr>
            <w:r w:rsidRPr="00751E35">
              <w:rPr>
                <w:b/>
                <w:sz w:val="26"/>
                <w:szCs w:val="26"/>
              </w:rPr>
              <w:t>CHUẨN BỊ HIỆN TRƯỜNG KHAI THÁC</w:t>
            </w:r>
          </w:p>
        </w:tc>
        <w:tc>
          <w:tcPr>
            <w:tcW w:w="1985" w:type="dxa"/>
            <w:vAlign w:val="center"/>
          </w:tcPr>
          <w:p w14:paraId="7393B948"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0537FA58"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4F8BA6C2"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3B89416F" w14:textId="77777777" w:rsidR="00E15839" w:rsidRPr="00457469" w:rsidRDefault="00E15839" w:rsidP="00E15839">
            <w:pPr>
              <w:snapToGrid w:val="0"/>
              <w:spacing w:before="40" w:after="40" w:line="240" w:lineRule="auto"/>
              <w:jc w:val="center"/>
              <w:rPr>
                <w:sz w:val="26"/>
                <w:szCs w:val="26"/>
                <w:lang w:val="sv-SE"/>
              </w:rPr>
            </w:pPr>
          </w:p>
        </w:tc>
      </w:tr>
      <w:tr w:rsidR="00E15839" w:rsidRPr="00751E35" w14:paraId="36757A0D" w14:textId="77777777" w:rsidTr="00314D0C">
        <w:trPr>
          <w:jc w:val="center"/>
        </w:trPr>
        <w:tc>
          <w:tcPr>
            <w:tcW w:w="988" w:type="dxa"/>
            <w:vAlign w:val="center"/>
          </w:tcPr>
          <w:p w14:paraId="68316F15"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p>
        </w:tc>
        <w:tc>
          <w:tcPr>
            <w:tcW w:w="4961" w:type="dxa"/>
            <w:vAlign w:val="center"/>
          </w:tcPr>
          <w:p w14:paraId="4B7F6A72" w14:textId="7B2950B2" w:rsidR="00E15839" w:rsidRPr="00751E35" w:rsidRDefault="00E15839" w:rsidP="00314D0C">
            <w:pPr>
              <w:snapToGrid w:val="0"/>
              <w:spacing w:before="40" w:after="40" w:line="240" w:lineRule="auto"/>
              <w:jc w:val="both"/>
              <w:rPr>
                <w:sz w:val="26"/>
                <w:szCs w:val="26"/>
                <w:lang w:val="sv-SE"/>
              </w:rPr>
            </w:pPr>
            <w:r w:rsidRPr="00751E35">
              <w:rPr>
                <w:sz w:val="26"/>
                <w:szCs w:val="26"/>
                <w:lang w:val="sv-SE"/>
              </w:rPr>
              <w:t>Phát dọn thực bì</w:t>
            </w:r>
            <w:r>
              <w:rPr>
                <w:sz w:val="26"/>
                <w:szCs w:val="26"/>
                <w:lang w:val="sv-SE"/>
              </w:rPr>
              <w:t xml:space="preserve"> toàn diện</w:t>
            </w:r>
            <w:r w:rsidRPr="00751E35">
              <w:rPr>
                <w:sz w:val="26"/>
                <w:szCs w:val="26"/>
                <w:lang w:val="sv-SE"/>
              </w:rPr>
              <w:t xml:space="preserve"> </w:t>
            </w:r>
            <w:r>
              <w:rPr>
                <w:sz w:val="26"/>
                <w:szCs w:val="26"/>
                <w:lang w:val="sv-SE"/>
              </w:rPr>
              <w:t xml:space="preserve">tại bãi gom, bãi </w:t>
            </w:r>
            <w:r w:rsidRPr="00751E35">
              <w:rPr>
                <w:sz w:val="26"/>
                <w:szCs w:val="26"/>
                <w:lang w:val="sv-SE"/>
              </w:rPr>
              <w:t>giao</w:t>
            </w:r>
            <w:r>
              <w:rPr>
                <w:sz w:val="26"/>
                <w:szCs w:val="26"/>
                <w:lang w:val="sv-SE"/>
              </w:rPr>
              <w:t>, đường vận xuất</w:t>
            </w:r>
          </w:p>
        </w:tc>
        <w:tc>
          <w:tcPr>
            <w:tcW w:w="1985" w:type="dxa"/>
            <w:vAlign w:val="center"/>
          </w:tcPr>
          <w:p w14:paraId="72236DE1" w14:textId="4EE64A6B" w:rsidR="00E15839" w:rsidRPr="00AE2140" w:rsidRDefault="00E15839" w:rsidP="00E15839">
            <w:pPr>
              <w:snapToGrid w:val="0"/>
              <w:spacing w:before="40" w:after="40" w:line="240" w:lineRule="auto"/>
              <w:jc w:val="center"/>
              <w:rPr>
                <w:sz w:val="26"/>
                <w:szCs w:val="26"/>
                <w:vertAlign w:val="superscript"/>
              </w:rPr>
            </w:pPr>
            <w:r w:rsidRPr="00445374">
              <w:rPr>
                <w:sz w:val="26"/>
                <w:szCs w:val="26"/>
              </w:rPr>
              <w:t>Công/1000 m</w:t>
            </w:r>
            <w:r w:rsidRPr="00445374">
              <w:rPr>
                <w:sz w:val="26"/>
                <w:szCs w:val="26"/>
                <w:vertAlign w:val="superscript"/>
              </w:rPr>
              <w:t>2</w:t>
            </w:r>
          </w:p>
        </w:tc>
        <w:tc>
          <w:tcPr>
            <w:tcW w:w="1990" w:type="dxa"/>
            <w:vAlign w:val="center"/>
          </w:tcPr>
          <w:p w14:paraId="543B421B" w14:textId="77777777" w:rsidR="00E15839" w:rsidRPr="00751E35" w:rsidRDefault="00E15839" w:rsidP="00E15839">
            <w:pPr>
              <w:snapToGrid w:val="0"/>
              <w:spacing w:before="40" w:after="40" w:line="240" w:lineRule="auto"/>
              <w:jc w:val="center"/>
              <w:rPr>
                <w:sz w:val="26"/>
                <w:szCs w:val="26"/>
              </w:rPr>
            </w:pPr>
            <w:r>
              <w:rPr>
                <w:sz w:val="26"/>
                <w:szCs w:val="26"/>
              </w:rPr>
              <w:t>0,610</w:t>
            </w:r>
          </w:p>
        </w:tc>
        <w:tc>
          <w:tcPr>
            <w:tcW w:w="1701" w:type="dxa"/>
            <w:vAlign w:val="center"/>
          </w:tcPr>
          <w:p w14:paraId="0063D8E9" w14:textId="5FF8DDD9" w:rsidR="00E15839" w:rsidRPr="00751E35" w:rsidRDefault="00951EC9" w:rsidP="00E15839">
            <w:pPr>
              <w:snapToGrid w:val="0"/>
              <w:spacing w:before="40" w:after="40" w:line="240" w:lineRule="auto"/>
              <w:jc w:val="center"/>
              <w:rPr>
                <w:sz w:val="26"/>
                <w:szCs w:val="26"/>
                <w:shd w:val="clear" w:color="auto" w:fill="FFFFFF"/>
              </w:rPr>
            </w:pPr>
            <w:r>
              <w:rPr>
                <w:sz w:val="26"/>
                <w:szCs w:val="26"/>
                <w:shd w:val="clear" w:color="auto" w:fill="FFFFFF"/>
              </w:rPr>
              <w:t>2,37</w:t>
            </w:r>
            <w:r w:rsidR="00E15839">
              <w:rPr>
                <w:sz w:val="26"/>
                <w:szCs w:val="26"/>
                <w:shd w:val="clear" w:color="auto" w:fill="FFFFFF"/>
              </w:rPr>
              <w:t>-2,73</w:t>
            </w:r>
          </w:p>
        </w:tc>
        <w:tc>
          <w:tcPr>
            <w:tcW w:w="2682" w:type="dxa"/>
            <w:vAlign w:val="center"/>
          </w:tcPr>
          <w:p w14:paraId="1185009E" w14:textId="7B1E5079" w:rsidR="00E15839" w:rsidRPr="00457469" w:rsidRDefault="00E15839" w:rsidP="00E15839">
            <w:pPr>
              <w:snapToGrid w:val="0"/>
              <w:spacing w:before="40" w:after="40" w:line="240" w:lineRule="auto"/>
              <w:jc w:val="both"/>
              <w:rPr>
                <w:sz w:val="26"/>
                <w:szCs w:val="26"/>
                <w:lang w:val="sv-SE"/>
              </w:rPr>
            </w:pPr>
            <w:r w:rsidRPr="00457469">
              <w:rPr>
                <w:sz w:val="26"/>
                <w:szCs w:val="26"/>
                <w:lang w:val="vi-VN"/>
              </w:rPr>
              <w:t xml:space="preserve">Phát sát gốc và băm dập thành những đoạn ngắn, thực bì phát dọn phải </w:t>
            </w:r>
            <w:r w:rsidRPr="00457469">
              <w:rPr>
                <w:sz w:val="26"/>
                <w:szCs w:val="26"/>
                <w:lang w:val="vi-VN"/>
              </w:rPr>
              <w:lastRenderedPageBreak/>
              <w:t>xếp gọn theo đường đồng mức</w:t>
            </w:r>
          </w:p>
        </w:tc>
      </w:tr>
      <w:tr w:rsidR="006248A1" w:rsidRPr="00751E35" w14:paraId="5D9E1F5D" w14:textId="77777777" w:rsidTr="006248A1">
        <w:trPr>
          <w:trHeight w:val="2059"/>
          <w:jc w:val="center"/>
        </w:trPr>
        <w:tc>
          <w:tcPr>
            <w:tcW w:w="988" w:type="dxa"/>
            <w:vAlign w:val="center"/>
          </w:tcPr>
          <w:p w14:paraId="22C49033" w14:textId="1FCD8336" w:rsidR="006248A1" w:rsidRPr="00751E35" w:rsidRDefault="006248A1" w:rsidP="00E15839">
            <w:pPr>
              <w:snapToGrid w:val="0"/>
              <w:spacing w:before="40" w:after="40" w:line="240" w:lineRule="auto"/>
              <w:jc w:val="center"/>
              <w:rPr>
                <w:sz w:val="26"/>
                <w:szCs w:val="26"/>
              </w:rPr>
            </w:pPr>
            <w:r w:rsidRPr="00751E35">
              <w:rPr>
                <w:sz w:val="26"/>
                <w:szCs w:val="26"/>
              </w:rPr>
              <w:lastRenderedPageBreak/>
              <w:t>2</w:t>
            </w:r>
          </w:p>
        </w:tc>
        <w:tc>
          <w:tcPr>
            <w:tcW w:w="4961" w:type="dxa"/>
            <w:vAlign w:val="center"/>
          </w:tcPr>
          <w:p w14:paraId="69DCB2DE" w14:textId="044FD219" w:rsidR="006248A1" w:rsidRPr="00751E35" w:rsidRDefault="006248A1" w:rsidP="00314D0C">
            <w:pPr>
              <w:snapToGrid w:val="0"/>
              <w:spacing w:before="40" w:after="40" w:line="240" w:lineRule="auto"/>
              <w:jc w:val="both"/>
              <w:rPr>
                <w:sz w:val="26"/>
                <w:szCs w:val="26"/>
                <w:lang w:val="sv-SE"/>
              </w:rPr>
            </w:pPr>
            <w:r w:rsidRPr="00751E35">
              <w:rPr>
                <w:sz w:val="26"/>
                <w:szCs w:val="26"/>
              </w:rPr>
              <w:t xml:space="preserve">San, gạt làm phẳng </w:t>
            </w:r>
            <w:r w:rsidRPr="00751E35">
              <w:rPr>
                <w:sz w:val="26"/>
                <w:szCs w:val="26"/>
                <w:lang w:val="vi-VN"/>
              </w:rPr>
              <w:t>đường vận xuất, vận chuyển</w:t>
            </w:r>
            <w:r>
              <w:rPr>
                <w:sz w:val="26"/>
                <w:szCs w:val="26"/>
              </w:rPr>
              <w:t>, bãi</w:t>
            </w:r>
            <w:r w:rsidRPr="00751E35">
              <w:rPr>
                <w:sz w:val="26"/>
                <w:szCs w:val="26"/>
              </w:rPr>
              <w:t xml:space="preserve"> gom, bãi giao (bằng cơ giới)</w:t>
            </w:r>
          </w:p>
        </w:tc>
        <w:tc>
          <w:tcPr>
            <w:tcW w:w="1985" w:type="dxa"/>
            <w:vAlign w:val="center"/>
          </w:tcPr>
          <w:p w14:paraId="52C6CD48" w14:textId="383B62B5" w:rsidR="006248A1" w:rsidRPr="00445374" w:rsidRDefault="00EA263B" w:rsidP="00136340">
            <w:pPr>
              <w:snapToGrid w:val="0"/>
              <w:spacing w:before="40" w:after="40" w:line="240" w:lineRule="auto"/>
              <w:jc w:val="center"/>
              <w:rPr>
                <w:sz w:val="26"/>
                <w:szCs w:val="26"/>
              </w:rPr>
            </w:pPr>
            <w:r w:rsidRPr="00751E35">
              <w:rPr>
                <w:sz w:val="26"/>
                <w:szCs w:val="26"/>
              </w:rPr>
              <w:t>Ca</w:t>
            </w:r>
            <w:r w:rsidRPr="00751E35">
              <w:rPr>
                <w:sz w:val="26"/>
                <w:szCs w:val="26"/>
                <w:lang w:val="vi-VN"/>
              </w:rPr>
              <w:t>/1000</w:t>
            </w:r>
            <w:r w:rsidRPr="00751E35">
              <w:rPr>
                <w:sz w:val="26"/>
                <w:szCs w:val="26"/>
              </w:rPr>
              <w:t xml:space="preserve"> </w:t>
            </w:r>
            <w:r w:rsidRPr="00751E35">
              <w:rPr>
                <w:sz w:val="26"/>
                <w:szCs w:val="26"/>
                <w:lang w:val="vi-VN"/>
              </w:rPr>
              <w:t>m</w:t>
            </w:r>
            <w:r w:rsidRPr="00751E35">
              <w:rPr>
                <w:sz w:val="26"/>
                <w:szCs w:val="26"/>
                <w:vertAlign w:val="superscript"/>
              </w:rPr>
              <w:t>2</w:t>
            </w:r>
          </w:p>
        </w:tc>
        <w:tc>
          <w:tcPr>
            <w:tcW w:w="1990" w:type="dxa"/>
            <w:vAlign w:val="center"/>
          </w:tcPr>
          <w:p w14:paraId="2FBE2CCE" w14:textId="0629883B" w:rsidR="006248A1" w:rsidRDefault="00EA263B" w:rsidP="00136340">
            <w:pPr>
              <w:snapToGrid w:val="0"/>
              <w:spacing w:before="40" w:after="40" w:line="240" w:lineRule="auto"/>
              <w:jc w:val="center"/>
              <w:rPr>
                <w:sz w:val="26"/>
                <w:szCs w:val="26"/>
              </w:rPr>
            </w:pPr>
            <w:r>
              <w:rPr>
                <w:bCs/>
                <w:sz w:val="26"/>
                <w:szCs w:val="26"/>
              </w:rPr>
              <w:t>0,400</w:t>
            </w:r>
          </w:p>
        </w:tc>
        <w:tc>
          <w:tcPr>
            <w:tcW w:w="1701" w:type="dxa"/>
            <w:vAlign w:val="center"/>
          </w:tcPr>
          <w:p w14:paraId="2DC9B906" w14:textId="77777777" w:rsidR="006248A1" w:rsidRDefault="006248A1" w:rsidP="00E15839">
            <w:pPr>
              <w:snapToGrid w:val="0"/>
              <w:spacing w:before="40" w:after="40" w:line="240" w:lineRule="auto"/>
              <w:jc w:val="center"/>
              <w:rPr>
                <w:sz w:val="26"/>
                <w:szCs w:val="26"/>
                <w:shd w:val="clear" w:color="auto" w:fill="FFFFFF"/>
              </w:rPr>
            </w:pPr>
          </w:p>
        </w:tc>
        <w:tc>
          <w:tcPr>
            <w:tcW w:w="2682" w:type="dxa"/>
            <w:vAlign w:val="center"/>
          </w:tcPr>
          <w:p w14:paraId="6D51EBA1" w14:textId="77777777" w:rsidR="006248A1" w:rsidRPr="00457469" w:rsidRDefault="006248A1" w:rsidP="00E15839">
            <w:pPr>
              <w:snapToGrid w:val="0"/>
              <w:spacing w:before="40" w:after="40" w:line="240" w:lineRule="auto"/>
              <w:jc w:val="both"/>
              <w:rPr>
                <w:sz w:val="26"/>
                <w:szCs w:val="26"/>
              </w:rPr>
            </w:pPr>
            <w:r w:rsidRPr="00457469">
              <w:rPr>
                <w:sz w:val="26"/>
                <w:szCs w:val="26"/>
              </w:rPr>
              <w:t xml:space="preserve">- San gạt tạo </w:t>
            </w:r>
            <w:r w:rsidRPr="00457469">
              <w:rPr>
                <w:sz w:val="26"/>
                <w:szCs w:val="26"/>
                <w:lang w:val="vi-VN"/>
              </w:rPr>
              <w:t>bề mặt bằng</w:t>
            </w:r>
            <w:r w:rsidRPr="00457469">
              <w:rPr>
                <w:sz w:val="26"/>
                <w:szCs w:val="26"/>
              </w:rPr>
              <w:t xml:space="preserve"> để thuận lợi cho vận xuất, vận chuyển</w:t>
            </w:r>
          </w:p>
          <w:p w14:paraId="2ECBDB05" w14:textId="3E4A8BE5" w:rsidR="006248A1" w:rsidRPr="00457469" w:rsidRDefault="006248A1" w:rsidP="006248A1">
            <w:pPr>
              <w:snapToGrid w:val="0"/>
              <w:spacing w:before="40" w:after="40" w:line="240" w:lineRule="auto"/>
              <w:jc w:val="both"/>
              <w:rPr>
                <w:sz w:val="26"/>
                <w:szCs w:val="26"/>
                <w:lang w:val="vi-VN"/>
              </w:rPr>
            </w:pPr>
            <w:r w:rsidRPr="00457469">
              <w:rPr>
                <w:sz w:val="26"/>
                <w:szCs w:val="26"/>
              </w:rPr>
              <w:t xml:space="preserve">- Thi công bằng máy ủi 180 CV, cấp đất II, phạm vi &lt;50 m </w:t>
            </w:r>
          </w:p>
        </w:tc>
      </w:tr>
      <w:tr w:rsidR="006248A1" w:rsidRPr="00751E35" w14:paraId="1989BEE2" w14:textId="77777777" w:rsidTr="006248A1">
        <w:trPr>
          <w:trHeight w:val="1705"/>
          <w:jc w:val="center"/>
        </w:trPr>
        <w:tc>
          <w:tcPr>
            <w:tcW w:w="988" w:type="dxa"/>
            <w:vAlign w:val="center"/>
          </w:tcPr>
          <w:p w14:paraId="3374A9C7" w14:textId="503E4FF0" w:rsidR="006248A1" w:rsidRPr="00751E35" w:rsidRDefault="006248A1" w:rsidP="00E15839">
            <w:pPr>
              <w:snapToGrid w:val="0"/>
              <w:spacing w:before="40" w:after="40" w:line="240" w:lineRule="auto"/>
              <w:jc w:val="center"/>
              <w:rPr>
                <w:b/>
                <w:bCs/>
                <w:sz w:val="26"/>
                <w:szCs w:val="26"/>
              </w:rPr>
            </w:pPr>
            <w:r w:rsidRPr="00751E35">
              <w:rPr>
                <w:sz w:val="26"/>
                <w:szCs w:val="26"/>
              </w:rPr>
              <w:t>3</w:t>
            </w:r>
          </w:p>
        </w:tc>
        <w:tc>
          <w:tcPr>
            <w:tcW w:w="4961" w:type="dxa"/>
            <w:vAlign w:val="center"/>
          </w:tcPr>
          <w:p w14:paraId="1DA214BB" w14:textId="73A8AC43" w:rsidR="006248A1" w:rsidRPr="00751E35" w:rsidRDefault="006248A1" w:rsidP="00314D0C">
            <w:pPr>
              <w:snapToGrid w:val="0"/>
              <w:spacing w:before="40" w:after="40" w:line="240" w:lineRule="auto"/>
              <w:jc w:val="both"/>
              <w:rPr>
                <w:b/>
                <w:bCs/>
                <w:sz w:val="26"/>
                <w:szCs w:val="26"/>
              </w:rPr>
            </w:pPr>
            <w:r w:rsidRPr="00751E35">
              <w:rPr>
                <w:sz w:val="26"/>
                <w:szCs w:val="26"/>
              </w:rPr>
              <w:t>Làm</w:t>
            </w:r>
            <w:r w:rsidRPr="00751E35">
              <w:rPr>
                <w:sz w:val="26"/>
                <w:szCs w:val="26"/>
                <w:lang w:val="vi-VN"/>
              </w:rPr>
              <w:t xml:space="preserve"> mới đường vận xuất, vận chuyển</w:t>
            </w:r>
            <w:r w:rsidRPr="00751E35">
              <w:rPr>
                <w:sz w:val="26"/>
                <w:szCs w:val="26"/>
              </w:rPr>
              <w:t xml:space="preserve"> (bằng cơ giới)</w:t>
            </w:r>
          </w:p>
        </w:tc>
        <w:tc>
          <w:tcPr>
            <w:tcW w:w="1985" w:type="dxa"/>
            <w:vAlign w:val="center"/>
          </w:tcPr>
          <w:p w14:paraId="6E0210D0" w14:textId="7825C5F7" w:rsidR="006248A1" w:rsidRPr="00751E35" w:rsidRDefault="00EA263B" w:rsidP="00E15839">
            <w:pPr>
              <w:snapToGrid w:val="0"/>
              <w:spacing w:before="40" w:after="40" w:line="240" w:lineRule="auto"/>
              <w:jc w:val="center"/>
              <w:rPr>
                <w:sz w:val="26"/>
                <w:szCs w:val="26"/>
              </w:rPr>
            </w:pPr>
            <w:r>
              <w:rPr>
                <w:bCs/>
                <w:sz w:val="26"/>
                <w:szCs w:val="26"/>
              </w:rPr>
              <w:t>Ca/</w:t>
            </w:r>
            <w:r w:rsidRPr="00751E35">
              <w:rPr>
                <w:bCs/>
                <w:sz w:val="26"/>
                <w:szCs w:val="26"/>
                <w:lang w:val="vi-VN"/>
              </w:rPr>
              <w:t>250</w:t>
            </w:r>
            <w:r>
              <w:rPr>
                <w:bCs/>
                <w:sz w:val="26"/>
                <w:szCs w:val="26"/>
              </w:rPr>
              <w:t xml:space="preserve"> </w:t>
            </w:r>
            <w:r w:rsidRPr="00751E35">
              <w:rPr>
                <w:sz w:val="26"/>
                <w:szCs w:val="26"/>
              </w:rPr>
              <w:t>m</w:t>
            </w:r>
            <w:r w:rsidRPr="00751E35">
              <w:rPr>
                <w:sz w:val="26"/>
                <w:szCs w:val="26"/>
                <w:vertAlign w:val="superscript"/>
              </w:rPr>
              <w:t>3</w:t>
            </w:r>
            <w:r w:rsidRPr="00751E35">
              <w:rPr>
                <w:sz w:val="26"/>
                <w:szCs w:val="26"/>
                <w:vertAlign w:val="superscript"/>
              </w:rPr>
              <w:softHyphen/>
            </w:r>
            <w:r w:rsidRPr="00751E35">
              <w:rPr>
                <w:sz w:val="26"/>
                <w:szCs w:val="26"/>
                <w:vertAlign w:val="superscript"/>
              </w:rPr>
              <w:softHyphen/>
            </w:r>
            <w:r>
              <w:rPr>
                <w:sz w:val="26"/>
                <w:szCs w:val="26"/>
              </w:rPr>
              <w:t xml:space="preserve"> đào đất</w:t>
            </w:r>
          </w:p>
        </w:tc>
        <w:tc>
          <w:tcPr>
            <w:tcW w:w="1990" w:type="dxa"/>
            <w:vAlign w:val="center"/>
          </w:tcPr>
          <w:p w14:paraId="604BF552" w14:textId="101B872A" w:rsidR="006248A1" w:rsidRDefault="006248A1" w:rsidP="00E15839">
            <w:pPr>
              <w:snapToGrid w:val="0"/>
              <w:spacing w:before="40" w:after="40" w:line="240" w:lineRule="auto"/>
              <w:jc w:val="center"/>
              <w:rPr>
                <w:bCs/>
                <w:sz w:val="26"/>
                <w:szCs w:val="26"/>
              </w:rPr>
            </w:pPr>
            <w:r>
              <w:rPr>
                <w:bCs/>
                <w:sz w:val="26"/>
                <w:szCs w:val="26"/>
              </w:rPr>
              <w:t>1,000</w:t>
            </w:r>
          </w:p>
        </w:tc>
        <w:tc>
          <w:tcPr>
            <w:tcW w:w="1701" w:type="dxa"/>
            <w:vAlign w:val="center"/>
          </w:tcPr>
          <w:p w14:paraId="5D0F2B12" w14:textId="77777777" w:rsidR="006248A1" w:rsidRPr="00751E35" w:rsidRDefault="006248A1" w:rsidP="00136340">
            <w:pPr>
              <w:snapToGrid w:val="0"/>
              <w:spacing w:before="40" w:after="40" w:line="240" w:lineRule="auto"/>
              <w:rPr>
                <w:sz w:val="26"/>
                <w:szCs w:val="26"/>
                <w:shd w:val="clear" w:color="auto" w:fill="FFFFFF"/>
              </w:rPr>
            </w:pPr>
          </w:p>
        </w:tc>
        <w:tc>
          <w:tcPr>
            <w:tcW w:w="2682" w:type="dxa"/>
            <w:vAlign w:val="center"/>
          </w:tcPr>
          <w:p w14:paraId="00725398" w14:textId="77777777" w:rsidR="006248A1" w:rsidRPr="00457469" w:rsidRDefault="006248A1" w:rsidP="00E15839">
            <w:pPr>
              <w:snapToGrid w:val="0"/>
              <w:spacing w:before="40" w:after="40" w:line="240" w:lineRule="auto"/>
              <w:jc w:val="both"/>
              <w:rPr>
                <w:sz w:val="26"/>
                <w:szCs w:val="26"/>
              </w:rPr>
            </w:pPr>
            <w:r w:rsidRPr="00457469">
              <w:rPr>
                <w:sz w:val="26"/>
                <w:szCs w:val="26"/>
              </w:rPr>
              <w:t xml:space="preserve">- Theo TCVN về đường ô tô lâm nghiệp </w:t>
            </w:r>
          </w:p>
          <w:p w14:paraId="29F43B0A" w14:textId="573BF2CE" w:rsidR="006248A1" w:rsidRPr="00457469" w:rsidRDefault="006248A1" w:rsidP="006248A1">
            <w:pPr>
              <w:snapToGrid w:val="0"/>
              <w:spacing w:before="40" w:after="40" w:line="240" w:lineRule="auto"/>
              <w:jc w:val="both"/>
              <w:rPr>
                <w:bCs/>
                <w:iCs/>
                <w:sz w:val="26"/>
                <w:szCs w:val="26"/>
                <w:shd w:val="clear" w:color="auto" w:fill="FFFFFF"/>
              </w:rPr>
            </w:pPr>
            <w:r w:rsidRPr="00457469">
              <w:rPr>
                <w:sz w:val="26"/>
                <w:szCs w:val="26"/>
              </w:rPr>
              <w:t xml:space="preserve">- Thi công bằng máy ủi 180 CV, cấp đất II, phạm vi &lt;50 m </w:t>
            </w:r>
          </w:p>
        </w:tc>
      </w:tr>
      <w:tr w:rsidR="00E15839" w:rsidRPr="00751E35" w14:paraId="61B754AB" w14:textId="77777777" w:rsidTr="00314D0C">
        <w:trPr>
          <w:jc w:val="center"/>
        </w:trPr>
        <w:tc>
          <w:tcPr>
            <w:tcW w:w="988" w:type="dxa"/>
          </w:tcPr>
          <w:p w14:paraId="348D5D24" w14:textId="77777777" w:rsidR="00E15839" w:rsidRPr="000A7613" w:rsidRDefault="00E15839" w:rsidP="00E15839">
            <w:pPr>
              <w:snapToGrid w:val="0"/>
              <w:spacing w:before="40" w:after="40" w:line="240" w:lineRule="auto"/>
              <w:jc w:val="center"/>
              <w:rPr>
                <w:rFonts w:eastAsiaTheme="minorHAnsi"/>
                <w:b/>
                <w:sz w:val="26"/>
                <w:szCs w:val="26"/>
              </w:rPr>
            </w:pPr>
            <w:r>
              <w:rPr>
                <w:rFonts w:eastAsiaTheme="minorHAnsi"/>
                <w:b/>
                <w:sz w:val="26"/>
                <w:szCs w:val="26"/>
              </w:rPr>
              <w:t>B</w:t>
            </w:r>
          </w:p>
        </w:tc>
        <w:tc>
          <w:tcPr>
            <w:tcW w:w="4961" w:type="dxa"/>
          </w:tcPr>
          <w:p w14:paraId="2E3B0CA4" w14:textId="77777777" w:rsidR="00E15839" w:rsidRPr="00751E35" w:rsidRDefault="00E15839" w:rsidP="00314D0C">
            <w:pPr>
              <w:spacing w:before="40" w:after="40" w:line="240" w:lineRule="auto"/>
              <w:jc w:val="both"/>
              <w:rPr>
                <w:rFonts w:eastAsiaTheme="minorHAnsi"/>
                <w:b/>
                <w:sz w:val="26"/>
                <w:szCs w:val="26"/>
                <w:lang w:val="vi-VN"/>
              </w:rPr>
            </w:pPr>
            <w:r w:rsidRPr="00751E35">
              <w:rPr>
                <w:b/>
                <w:sz w:val="26"/>
                <w:szCs w:val="26"/>
                <w:lang w:val="vi-VN"/>
              </w:rPr>
              <w:t>KHAI THÁC GỖ VÀ</w:t>
            </w:r>
            <w:r w:rsidRPr="00751E35">
              <w:rPr>
                <w:b/>
                <w:sz w:val="26"/>
                <w:szCs w:val="26"/>
              </w:rPr>
              <w:t xml:space="preserve"> THỰC VẬT RỪNG </w:t>
            </w:r>
            <w:r w:rsidRPr="00751E35">
              <w:rPr>
                <w:b/>
                <w:sz w:val="26"/>
                <w:szCs w:val="26"/>
                <w:lang w:val="vi-VN"/>
              </w:rPr>
              <w:t>NGOÀI GỖ</w:t>
            </w:r>
          </w:p>
        </w:tc>
        <w:tc>
          <w:tcPr>
            <w:tcW w:w="1985" w:type="dxa"/>
            <w:vAlign w:val="center"/>
          </w:tcPr>
          <w:p w14:paraId="2A60ABE6"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59AF527F"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35FCB7F7"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3B2A52CD" w14:textId="77777777" w:rsidR="00E15839" w:rsidRPr="00457469" w:rsidRDefault="00E15839" w:rsidP="00E15839">
            <w:pPr>
              <w:spacing w:before="40" w:after="40" w:line="240" w:lineRule="auto"/>
              <w:jc w:val="both"/>
              <w:rPr>
                <w:sz w:val="26"/>
                <w:szCs w:val="26"/>
              </w:rPr>
            </w:pPr>
          </w:p>
        </w:tc>
      </w:tr>
      <w:tr w:rsidR="00E15839" w:rsidRPr="00751E35" w14:paraId="09D12A39" w14:textId="77777777" w:rsidTr="00314D0C">
        <w:trPr>
          <w:jc w:val="center"/>
        </w:trPr>
        <w:tc>
          <w:tcPr>
            <w:tcW w:w="988" w:type="dxa"/>
            <w:vAlign w:val="center"/>
          </w:tcPr>
          <w:p w14:paraId="513807ED" w14:textId="77777777" w:rsidR="00E15839" w:rsidRPr="00751E35" w:rsidRDefault="00E15839" w:rsidP="00E15839">
            <w:pPr>
              <w:snapToGrid w:val="0"/>
              <w:spacing w:before="40" w:after="40" w:line="240" w:lineRule="auto"/>
              <w:jc w:val="center"/>
              <w:rPr>
                <w:sz w:val="26"/>
                <w:szCs w:val="26"/>
              </w:rPr>
            </w:pPr>
            <w:r w:rsidRPr="00751E35">
              <w:rPr>
                <w:rFonts w:eastAsiaTheme="minorHAnsi"/>
                <w:b/>
                <w:sz w:val="26"/>
                <w:szCs w:val="26"/>
                <w:lang w:val="vi-VN"/>
              </w:rPr>
              <w:t>1</w:t>
            </w:r>
          </w:p>
        </w:tc>
        <w:tc>
          <w:tcPr>
            <w:tcW w:w="4961" w:type="dxa"/>
          </w:tcPr>
          <w:p w14:paraId="6D94E6D6" w14:textId="36C39026" w:rsidR="00E15839" w:rsidRPr="00342863" w:rsidRDefault="00E15839" w:rsidP="00314D0C">
            <w:pPr>
              <w:spacing w:before="40" w:after="40" w:line="240" w:lineRule="auto"/>
              <w:jc w:val="both"/>
              <w:rPr>
                <w:rFonts w:eastAsiaTheme="minorHAnsi"/>
                <w:b/>
                <w:sz w:val="26"/>
                <w:szCs w:val="26"/>
              </w:rPr>
            </w:pPr>
            <w:r w:rsidRPr="00751E35">
              <w:rPr>
                <w:rFonts w:eastAsiaTheme="minorHAnsi"/>
                <w:b/>
                <w:sz w:val="26"/>
                <w:szCs w:val="26"/>
                <w:lang w:val="vi-VN"/>
              </w:rPr>
              <w:t>Khai thác tận dụng, tận thu gỗ rừng tự nhiê</w:t>
            </w:r>
            <w:r>
              <w:rPr>
                <w:rFonts w:eastAsiaTheme="minorHAnsi"/>
                <w:b/>
                <w:sz w:val="26"/>
                <w:szCs w:val="26"/>
              </w:rPr>
              <w:t>n</w:t>
            </w:r>
          </w:p>
        </w:tc>
        <w:tc>
          <w:tcPr>
            <w:tcW w:w="1985" w:type="dxa"/>
            <w:vAlign w:val="center"/>
          </w:tcPr>
          <w:p w14:paraId="0468947C"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3B150C86"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318E425A"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39945016" w14:textId="77777777" w:rsidR="00E15839" w:rsidRPr="00457469" w:rsidRDefault="00E15839" w:rsidP="00E15839">
            <w:pPr>
              <w:spacing w:before="40" w:after="40" w:line="240" w:lineRule="auto"/>
              <w:jc w:val="both"/>
              <w:rPr>
                <w:sz w:val="26"/>
                <w:szCs w:val="26"/>
              </w:rPr>
            </w:pPr>
          </w:p>
        </w:tc>
      </w:tr>
      <w:tr w:rsidR="00E15839" w:rsidRPr="00751E35" w14:paraId="4CB89FF2" w14:textId="77777777" w:rsidTr="00314D0C">
        <w:trPr>
          <w:jc w:val="center"/>
        </w:trPr>
        <w:tc>
          <w:tcPr>
            <w:tcW w:w="988" w:type="dxa"/>
            <w:vAlign w:val="center"/>
          </w:tcPr>
          <w:p w14:paraId="384D7219"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w:t>
            </w:r>
            <w:r w:rsidRPr="00751E35">
              <w:rPr>
                <w:sz w:val="26"/>
                <w:szCs w:val="26"/>
              </w:rPr>
              <w:t>1</w:t>
            </w:r>
          </w:p>
        </w:tc>
        <w:tc>
          <w:tcPr>
            <w:tcW w:w="4961" w:type="dxa"/>
            <w:vAlign w:val="center"/>
          </w:tcPr>
          <w:p w14:paraId="0E1EF510" w14:textId="77777777" w:rsidR="00E15839" w:rsidRPr="00751E35" w:rsidRDefault="00E15839" w:rsidP="00314D0C">
            <w:pPr>
              <w:snapToGrid w:val="0"/>
              <w:spacing w:before="40" w:after="40" w:line="240" w:lineRule="auto"/>
              <w:jc w:val="both"/>
              <w:rPr>
                <w:sz w:val="26"/>
                <w:szCs w:val="26"/>
              </w:rPr>
            </w:pPr>
            <w:r w:rsidRPr="00751E35">
              <w:rPr>
                <w:sz w:val="26"/>
                <w:szCs w:val="26"/>
              </w:rPr>
              <w:t xml:space="preserve">Phát dọn cây bụi, dây leo </w:t>
            </w:r>
            <w:r>
              <w:rPr>
                <w:sz w:val="26"/>
                <w:szCs w:val="26"/>
              </w:rPr>
              <w:t>khu vực  cây khai thác (thủ công)</w:t>
            </w:r>
          </w:p>
        </w:tc>
        <w:tc>
          <w:tcPr>
            <w:tcW w:w="1985" w:type="dxa"/>
            <w:vAlign w:val="center"/>
          </w:tcPr>
          <w:p w14:paraId="54AC2155" w14:textId="77777777" w:rsidR="00E15839" w:rsidRPr="00751E35" w:rsidRDefault="00E15839" w:rsidP="00E15839">
            <w:pPr>
              <w:snapToGrid w:val="0"/>
              <w:spacing w:before="40" w:after="40" w:line="240" w:lineRule="auto"/>
              <w:jc w:val="center"/>
              <w:rPr>
                <w:sz w:val="26"/>
                <w:szCs w:val="26"/>
              </w:rPr>
            </w:pPr>
            <w:r w:rsidRPr="00751E35">
              <w:rPr>
                <w:sz w:val="26"/>
                <w:szCs w:val="26"/>
              </w:rPr>
              <w:t>Công/ha</w:t>
            </w:r>
          </w:p>
        </w:tc>
        <w:tc>
          <w:tcPr>
            <w:tcW w:w="1990" w:type="dxa"/>
            <w:vAlign w:val="center"/>
          </w:tcPr>
          <w:p w14:paraId="6A878E65"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6,200</w:t>
            </w:r>
          </w:p>
        </w:tc>
        <w:tc>
          <w:tcPr>
            <w:tcW w:w="1701" w:type="dxa"/>
            <w:vAlign w:val="center"/>
          </w:tcPr>
          <w:p w14:paraId="6D6EB4B2" w14:textId="6613F6A2"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4B17021B" w14:textId="06C20C8A" w:rsidR="00E15839" w:rsidRPr="00457469" w:rsidRDefault="00E15839" w:rsidP="00E15839">
            <w:pPr>
              <w:spacing w:before="40" w:after="40" w:line="240" w:lineRule="auto"/>
              <w:jc w:val="both"/>
              <w:rPr>
                <w:sz w:val="26"/>
                <w:szCs w:val="26"/>
                <w:lang w:val="vi-VN"/>
              </w:rPr>
            </w:pPr>
            <w:r w:rsidRPr="00457469">
              <w:rPr>
                <w:sz w:val="26"/>
                <w:szCs w:val="26"/>
              </w:rPr>
              <w:t>P</w:t>
            </w:r>
            <w:r w:rsidRPr="00457469">
              <w:rPr>
                <w:sz w:val="26"/>
                <w:szCs w:val="26"/>
                <w:lang w:val="vi-VN"/>
              </w:rPr>
              <w:t xml:space="preserve">hát dọn </w:t>
            </w:r>
            <w:r w:rsidRPr="00457469">
              <w:rPr>
                <w:sz w:val="26"/>
                <w:szCs w:val="26"/>
              </w:rPr>
              <w:t>cây bụi, dây leo</w:t>
            </w:r>
            <w:r w:rsidRPr="00457469">
              <w:rPr>
                <w:sz w:val="26"/>
                <w:szCs w:val="26"/>
                <w:lang w:val="vi-VN"/>
              </w:rPr>
              <w:t xml:space="preserve"> quanh gốc cây chặt</w:t>
            </w:r>
            <w:r w:rsidRPr="00457469">
              <w:rPr>
                <w:sz w:val="26"/>
                <w:szCs w:val="26"/>
              </w:rPr>
              <w:t xml:space="preserve"> đảm bảo thuận lợi, an toàn trong chặt hạ cây</w:t>
            </w:r>
            <w:r w:rsidRPr="00457469">
              <w:rPr>
                <w:sz w:val="26"/>
                <w:szCs w:val="26"/>
                <w:lang w:val="vi-VN"/>
              </w:rPr>
              <w:t xml:space="preserve">. </w:t>
            </w:r>
          </w:p>
        </w:tc>
      </w:tr>
      <w:tr w:rsidR="00E15839" w:rsidRPr="00751E35" w14:paraId="21E17D7B" w14:textId="77777777" w:rsidTr="00314D0C">
        <w:trPr>
          <w:trHeight w:val="2007"/>
          <w:jc w:val="center"/>
        </w:trPr>
        <w:tc>
          <w:tcPr>
            <w:tcW w:w="988" w:type="dxa"/>
            <w:vAlign w:val="center"/>
          </w:tcPr>
          <w:p w14:paraId="61DCF475"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w:t>
            </w:r>
            <w:r w:rsidRPr="00751E35">
              <w:rPr>
                <w:sz w:val="26"/>
                <w:szCs w:val="26"/>
              </w:rPr>
              <w:t>2</w:t>
            </w:r>
          </w:p>
        </w:tc>
        <w:tc>
          <w:tcPr>
            <w:tcW w:w="4961" w:type="dxa"/>
            <w:vAlign w:val="center"/>
          </w:tcPr>
          <w:p w14:paraId="749B1BC5" w14:textId="77777777" w:rsidR="00E15839" w:rsidRPr="00751E35" w:rsidRDefault="00E15839" w:rsidP="00314D0C">
            <w:pPr>
              <w:snapToGrid w:val="0"/>
              <w:spacing w:before="40" w:after="40" w:line="240" w:lineRule="auto"/>
              <w:jc w:val="both"/>
              <w:rPr>
                <w:sz w:val="26"/>
                <w:szCs w:val="26"/>
              </w:rPr>
            </w:pPr>
            <w:r w:rsidRPr="00751E35">
              <w:rPr>
                <w:sz w:val="26"/>
                <w:szCs w:val="26"/>
              </w:rPr>
              <w:t>Chặt hạ</w:t>
            </w:r>
          </w:p>
        </w:tc>
        <w:tc>
          <w:tcPr>
            <w:tcW w:w="1985" w:type="dxa"/>
            <w:vAlign w:val="center"/>
          </w:tcPr>
          <w:p w14:paraId="7D854AA6" w14:textId="77777777" w:rsidR="00E15839" w:rsidRPr="00751E35" w:rsidRDefault="00E15839" w:rsidP="002B63C2">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7D8DCCB2"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0,312</w:t>
            </w:r>
          </w:p>
        </w:tc>
        <w:tc>
          <w:tcPr>
            <w:tcW w:w="1701" w:type="dxa"/>
            <w:vAlign w:val="center"/>
          </w:tcPr>
          <w:p w14:paraId="43F2B563" w14:textId="771DF0C3" w:rsidR="00E15839" w:rsidRPr="00751E35" w:rsidRDefault="005F53E3" w:rsidP="00E15839">
            <w:pPr>
              <w:snapToGrid w:val="0"/>
              <w:spacing w:before="40" w:after="40" w:line="240" w:lineRule="auto"/>
              <w:jc w:val="center"/>
              <w:rPr>
                <w:sz w:val="26"/>
                <w:szCs w:val="26"/>
              </w:rPr>
            </w:pPr>
            <w:r>
              <w:rPr>
                <w:sz w:val="26"/>
                <w:szCs w:val="26"/>
                <w:shd w:val="clear" w:color="auto" w:fill="FFFFFF"/>
              </w:rPr>
              <w:t>2,37</w:t>
            </w:r>
            <w:r w:rsidR="00E15839" w:rsidRPr="00751E35">
              <w:rPr>
                <w:sz w:val="26"/>
                <w:szCs w:val="26"/>
                <w:shd w:val="clear" w:color="auto" w:fill="FFFFFF"/>
              </w:rPr>
              <w:t>-2,73</w:t>
            </w:r>
          </w:p>
        </w:tc>
        <w:tc>
          <w:tcPr>
            <w:tcW w:w="2682" w:type="dxa"/>
            <w:vAlign w:val="center"/>
          </w:tcPr>
          <w:p w14:paraId="51256005" w14:textId="575F4F95" w:rsidR="00E15839" w:rsidRPr="00457469" w:rsidRDefault="00E15839" w:rsidP="00E15839">
            <w:pPr>
              <w:spacing w:before="40" w:after="40" w:line="240" w:lineRule="auto"/>
              <w:jc w:val="both"/>
              <w:rPr>
                <w:sz w:val="26"/>
                <w:szCs w:val="26"/>
              </w:rPr>
            </w:pPr>
            <w:r w:rsidRPr="00457469">
              <w:rPr>
                <w:sz w:val="26"/>
                <w:szCs w:val="26"/>
              </w:rPr>
              <w:t xml:space="preserve"> </w:t>
            </w:r>
            <w:r w:rsidRPr="00457469">
              <w:rPr>
                <w:sz w:val="26"/>
                <w:szCs w:val="26"/>
                <w:lang w:val="nl-NL"/>
              </w:rPr>
              <w:t>Gỗ chặt hạ phải lấy ra dễ dàng</w:t>
            </w:r>
            <w:r w:rsidRPr="00457469">
              <w:rPr>
                <w:sz w:val="26"/>
                <w:szCs w:val="26"/>
                <w:lang w:val="vi-VN"/>
              </w:rPr>
              <w:t xml:space="preserve">, </w:t>
            </w:r>
            <w:r w:rsidRPr="00457469">
              <w:rPr>
                <w:sz w:val="26"/>
                <w:szCs w:val="26"/>
                <w:lang w:val="nl-NL"/>
              </w:rPr>
              <w:t>không làm ảnh hưởng đến đường lao, kéo  cây khác.</w:t>
            </w:r>
            <w:r w:rsidRPr="00457469">
              <w:rPr>
                <w:sz w:val="26"/>
                <w:szCs w:val="26"/>
              </w:rPr>
              <w:t xml:space="preserve"> Cây chặt không bị dập toác, chống chày; </w:t>
            </w:r>
          </w:p>
        </w:tc>
      </w:tr>
      <w:tr w:rsidR="00E15839" w:rsidRPr="00751E35" w14:paraId="57AC2D5C" w14:textId="77777777" w:rsidTr="00314D0C">
        <w:trPr>
          <w:trHeight w:val="1049"/>
          <w:jc w:val="center"/>
        </w:trPr>
        <w:tc>
          <w:tcPr>
            <w:tcW w:w="988" w:type="dxa"/>
            <w:vAlign w:val="center"/>
          </w:tcPr>
          <w:p w14:paraId="62978D1B" w14:textId="77777777" w:rsidR="00E15839" w:rsidRPr="00751E35" w:rsidRDefault="00E15839" w:rsidP="00E15839">
            <w:pPr>
              <w:snapToGrid w:val="0"/>
              <w:spacing w:before="40" w:after="40" w:line="240" w:lineRule="auto"/>
              <w:jc w:val="center"/>
              <w:rPr>
                <w:sz w:val="26"/>
                <w:szCs w:val="26"/>
              </w:rPr>
            </w:pPr>
            <w:r w:rsidRPr="00751E35">
              <w:rPr>
                <w:sz w:val="26"/>
                <w:szCs w:val="26"/>
              </w:rPr>
              <w:lastRenderedPageBreak/>
              <w:t>1</w:t>
            </w:r>
            <w:r w:rsidRPr="00751E35">
              <w:rPr>
                <w:sz w:val="26"/>
                <w:szCs w:val="26"/>
                <w:lang w:val="vi-VN"/>
              </w:rPr>
              <w:t>.</w:t>
            </w:r>
            <w:r w:rsidRPr="00751E35">
              <w:rPr>
                <w:sz w:val="26"/>
                <w:szCs w:val="26"/>
              </w:rPr>
              <w:t>3</w:t>
            </w:r>
          </w:p>
        </w:tc>
        <w:tc>
          <w:tcPr>
            <w:tcW w:w="4961" w:type="dxa"/>
            <w:vAlign w:val="center"/>
          </w:tcPr>
          <w:p w14:paraId="6B0D3234" w14:textId="77777777" w:rsidR="00E15839" w:rsidRPr="00751E35" w:rsidRDefault="00E15839" w:rsidP="00314D0C">
            <w:pPr>
              <w:snapToGrid w:val="0"/>
              <w:spacing w:before="40" w:after="40" w:line="240" w:lineRule="auto"/>
              <w:jc w:val="both"/>
              <w:rPr>
                <w:sz w:val="26"/>
                <w:szCs w:val="26"/>
              </w:rPr>
            </w:pPr>
            <w:r w:rsidRPr="00751E35">
              <w:rPr>
                <w:sz w:val="26"/>
                <w:szCs w:val="26"/>
              </w:rPr>
              <w:t>Cắt khúc</w:t>
            </w:r>
          </w:p>
        </w:tc>
        <w:tc>
          <w:tcPr>
            <w:tcW w:w="1985" w:type="dxa"/>
            <w:vAlign w:val="center"/>
          </w:tcPr>
          <w:p w14:paraId="744BD638" w14:textId="77777777" w:rsidR="00E15839" w:rsidRPr="00751E35" w:rsidRDefault="00E15839" w:rsidP="002B63C2">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1C6620C0"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0,100</w:t>
            </w:r>
          </w:p>
        </w:tc>
        <w:tc>
          <w:tcPr>
            <w:tcW w:w="1701" w:type="dxa"/>
            <w:vAlign w:val="center"/>
          </w:tcPr>
          <w:p w14:paraId="150329B7" w14:textId="7A9B6812" w:rsidR="00E15839" w:rsidRPr="00751E35" w:rsidRDefault="005F53E3" w:rsidP="00E15839">
            <w:pPr>
              <w:snapToGrid w:val="0"/>
              <w:spacing w:before="40" w:after="40" w:line="240" w:lineRule="auto"/>
              <w:jc w:val="center"/>
              <w:rPr>
                <w:sz w:val="26"/>
                <w:szCs w:val="26"/>
              </w:rPr>
            </w:pPr>
            <w:r>
              <w:rPr>
                <w:sz w:val="26"/>
                <w:szCs w:val="26"/>
                <w:shd w:val="clear" w:color="auto" w:fill="FFFFFF"/>
              </w:rPr>
              <w:t>2,37</w:t>
            </w:r>
            <w:r w:rsidR="00E15839" w:rsidRPr="00751E35">
              <w:rPr>
                <w:sz w:val="26"/>
                <w:szCs w:val="26"/>
                <w:shd w:val="clear" w:color="auto" w:fill="FFFFFF"/>
              </w:rPr>
              <w:t>-2,73</w:t>
            </w:r>
          </w:p>
        </w:tc>
        <w:tc>
          <w:tcPr>
            <w:tcW w:w="2682" w:type="dxa"/>
            <w:vAlign w:val="center"/>
          </w:tcPr>
          <w:p w14:paraId="3563FB4B" w14:textId="7BAC8AFE" w:rsidR="00E15839" w:rsidRPr="00457469" w:rsidRDefault="00E15839" w:rsidP="00E15839">
            <w:pPr>
              <w:spacing w:before="40" w:after="40" w:line="240" w:lineRule="auto"/>
              <w:jc w:val="both"/>
              <w:rPr>
                <w:strike/>
                <w:sz w:val="26"/>
                <w:szCs w:val="26"/>
                <w:lang w:val="vi-VN"/>
              </w:rPr>
            </w:pPr>
            <w:r w:rsidRPr="00457469">
              <w:rPr>
                <w:sz w:val="26"/>
                <w:szCs w:val="26"/>
                <w:lang w:val="nl-NL"/>
              </w:rPr>
              <w:t>Gỗ được cắt khúc hợp lý để sử dụng gỗ tới mức cao nhất và đảm bảo quy cách, phẩm chất đã quy định</w:t>
            </w:r>
          </w:p>
        </w:tc>
      </w:tr>
      <w:tr w:rsidR="00E15839" w:rsidRPr="00751E35" w14:paraId="7B4E4D1C" w14:textId="77777777" w:rsidTr="00314D0C">
        <w:trPr>
          <w:jc w:val="center"/>
        </w:trPr>
        <w:tc>
          <w:tcPr>
            <w:tcW w:w="988" w:type="dxa"/>
            <w:vAlign w:val="center"/>
          </w:tcPr>
          <w:p w14:paraId="0354F658"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.4</w:t>
            </w:r>
          </w:p>
        </w:tc>
        <w:tc>
          <w:tcPr>
            <w:tcW w:w="4961" w:type="dxa"/>
            <w:vAlign w:val="center"/>
          </w:tcPr>
          <w:p w14:paraId="6D7B523A" w14:textId="77777777" w:rsidR="00E15839" w:rsidRPr="00751E35" w:rsidRDefault="00E15839" w:rsidP="00314D0C">
            <w:pPr>
              <w:snapToGrid w:val="0"/>
              <w:spacing w:before="40" w:after="40" w:line="240" w:lineRule="auto"/>
              <w:jc w:val="both"/>
              <w:rPr>
                <w:sz w:val="26"/>
                <w:szCs w:val="26"/>
              </w:rPr>
            </w:pPr>
            <w:r w:rsidRPr="00751E35">
              <w:rPr>
                <w:sz w:val="26"/>
                <w:szCs w:val="26"/>
                <w:lang w:val="vi-VN"/>
              </w:rPr>
              <w:t>Cắt gỗ cành ngọn</w:t>
            </w:r>
          </w:p>
        </w:tc>
        <w:tc>
          <w:tcPr>
            <w:tcW w:w="1985" w:type="dxa"/>
            <w:vAlign w:val="center"/>
          </w:tcPr>
          <w:p w14:paraId="2F0E671F"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5696D7F8" w14:textId="77777777" w:rsidR="00E15839" w:rsidRPr="00751E35" w:rsidRDefault="00E15839" w:rsidP="00E15839">
            <w:pPr>
              <w:snapToGrid w:val="0"/>
              <w:spacing w:before="40" w:after="40" w:line="240" w:lineRule="auto"/>
              <w:jc w:val="center"/>
              <w:rPr>
                <w:sz w:val="26"/>
                <w:szCs w:val="26"/>
              </w:rPr>
            </w:pPr>
            <w:r w:rsidRPr="00751E35">
              <w:rPr>
                <w:sz w:val="26"/>
                <w:szCs w:val="26"/>
              </w:rPr>
              <w:t>0</w:t>
            </w:r>
            <w:r w:rsidRPr="00751E35">
              <w:rPr>
                <w:sz w:val="26"/>
                <w:szCs w:val="26"/>
                <w:lang w:val="vi-VN"/>
              </w:rPr>
              <w:t>,904</w:t>
            </w:r>
          </w:p>
        </w:tc>
        <w:tc>
          <w:tcPr>
            <w:tcW w:w="1701" w:type="dxa"/>
            <w:vAlign w:val="center"/>
          </w:tcPr>
          <w:p w14:paraId="73E81869" w14:textId="36BB8B10" w:rsidR="00E15839" w:rsidRPr="00751E35" w:rsidRDefault="005F53E3" w:rsidP="00E15839">
            <w:pPr>
              <w:snapToGrid w:val="0"/>
              <w:spacing w:before="40" w:after="40" w:line="240" w:lineRule="auto"/>
              <w:jc w:val="center"/>
              <w:rPr>
                <w:sz w:val="26"/>
                <w:szCs w:val="26"/>
              </w:rPr>
            </w:pPr>
            <w:r>
              <w:rPr>
                <w:sz w:val="26"/>
                <w:szCs w:val="26"/>
                <w:shd w:val="clear" w:color="auto" w:fill="FFFFFF"/>
              </w:rPr>
              <w:t>2,37</w:t>
            </w:r>
            <w:r w:rsidR="00E15839" w:rsidRPr="00751E35">
              <w:rPr>
                <w:sz w:val="26"/>
                <w:szCs w:val="26"/>
                <w:shd w:val="clear" w:color="auto" w:fill="FFFFFF"/>
              </w:rPr>
              <w:t>-2,73</w:t>
            </w:r>
          </w:p>
        </w:tc>
        <w:tc>
          <w:tcPr>
            <w:tcW w:w="2682" w:type="dxa"/>
            <w:vAlign w:val="center"/>
          </w:tcPr>
          <w:p w14:paraId="29FD73C0" w14:textId="11AF817D" w:rsidR="00E15839" w:rsidRPr="00457469" w:rsidRDefault="00E15839" w:rsidP="00E15839">
            <w:pPr>
              <w:spacing w:before="40" w:after="40" w:line="240" w:lineRule="auto"/>
              <w:jc w:val="both"/>
              <w:rPr>
                <w:sz w:val="26"/>
                <w:szCs w:val="26"/>
              </w:rPr>
            </w:pPr>
            <w:r w:rsidRPr="00457469">
              <w:rPr>
                <w:sz w:val="26"/>
                <w:szCs w:val="26"/>
              </w:rPr>
              <w:t>Tận</w:t>
            </w:r>
            <w:r w:rsidRPr="00457469">
              <w:rPr>
                <w:sz w:val="26"/>
                <w:szCs w:val="26"/>
                <w:lang w:val="vi-VN"/>
              </w:rPr>
              <w:t xml:space="preserve"> dụng tối đa các cành ngọn cây khai thác. Căt khúc t</w:t>
            </w:r>
            <w:r w:rsidRPr="00457469">
              <w:rPr>
                <w:sz w:val="26"/>
                <w:szCs w:val="26"/>
              </w:rPr>
              <w:t xml:space="preserve">heo yêu cầu sản phầm, </w:t>
            </w:r>
          </w:p>
        </w:tc>
      </w:tr>
      <w:tr w:rsidR="00E15839" w:rsidRPr="00751E35" w14:paraId="03820CC1" w14:textId="77777777" w:rsidTr="00314D0C">
        <w:trPr>
          <w:trHeight w:val="1653"/>
          <w:jc w:val="center"/>
        </w:trPr>
        <w:tc>
          <w:tcPr>
            <w:tcW w:w="988" w:type="dxa"/>
            <w:vAlign w:val="center"/>
          </w:tcPr>
          <w:p w14:paraId="05F12C81"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.5</w:t>
            </w:r>
          </w:p>
        </w:tc>
        <w:tc>
          <w:tcPr>
            <w:tcW w:w="4961" w:type="dxa"/>
            <w:vAlign w:val="center"/>
          </w:tcPr>
          <w:p w14:paraId="1044F1C3" w14:textId="4754E61A" w:rsidR="00E15839" w:rsidRPr="00751E35" w:rsidRDefault="00E15839" w:rsidP="00314D0C">
            <w:pPr>
              <w:snapToGrid w:val="0"/>
              <w:spacing w:before="40" w:after="40" w:line="240" w:lineRule="auto"/>
              <w:jc w:val="both"/>
              <w:rPr>
                <w:sz w:val="26"/>
                <w:szCs w:val="26"/>
              </w:rPr>
            </w:pPr>
            <w:r w:rsidRPr="00751E35">
              <w:rPr>
                <w:sz w:val="26"/>
                <w:szCs w:val="26"/>
                <w:lang w:val="vi-VN"/>
              </w:rPr>
              <w:t>Dồn gỗ, phân loại gỗ</w:t>
            </w:r>
            <w:r>
              <w:rPr>
                <w:sz w:val="26"/>
                <w:szCs w:val="26"/>
                <w:lang w:val="vi-VN"/>
              </w:rPr>
              <w:t xml:space="preserve"> </w:t>
            </w:r>
            <w:r w:rsidRPr="00457469">
              <w:rPr>
                <w:sz w:val="26"/>
                <w:szCs w:val="26"/>
                <w:lang w:val="vi-VN"/>
              </w:rPr>
              <w:t>(thủ công)</w:t>
            </w:r>
          </w:p>
        </w:tc>
        <w:tc>
          <w:tcPr>
            <w:tcW w:w="1985" w:type="dxa"/>
            <w:vAlign w:val="center"/>
          </w:tcPr>
          <w:p w14:paraId="3FFB6F5A"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2BEB9B4D" w14:textId="77777777" w:rsidR="00E15839" w:rsidRPr="00751E35" w:rsidRDefault="00E15839" w:rsidP="00E15839">
            <w:pPr>
              <w:snapToGrid w:val="0"/>
              <w:spacing w:before="40" w:after="40" w:line="240" w:lineRule="auto"/>
              <w:jc w:val="center"/>
              <w:rPr>
                <w:sz w:val="26"/>
                <w:szCs w:val="26"/>
              </w:rPr>
            </w:pPr>
            <w:r w:rsidRPr="00751E35">
              <w:rPr>
                <w:sz w:val="26"/>
                <w:szCs w:val="26"/>
              </w:rPr>
              <w:t>0</w:t>
            </w:r>
            <w:r w:rsidRPr="00751E35">
              <w:rPr>
                <w:sz w:val="26"/>
                <w:szCs w:val="26"/>
                <w:lang w:val="vi-VN"/>
              </w:rPr>
              <w:t>,100</w:t>
            </w:r>
          </w:p>
        </w:tc>
        <w:tc>
          <w:tcPr>
            <w:tcW w:w="1701" w:type="dxa"/>
            <w:vAlign w:val="center"/>
          </w:tcPr>
          <w:p w14:paraId="08B19704" w14:textId="206DD98B" w:rsidR="00E15839" w:rsidRPr="00751E35" w:rsidRDefault="005F53E3" w:rsidP="00E15839">
            <w:pPr>
              <w:snapToGrid w:val="0"/>
              <w:spacing w:before="40" w:after="40" w:line="240" w:lineRule="auto"/>
              <w:jc w:val="center"/>
              <w:rPr>
                <w:sz w:val="26"/>
                <w:szCs w:val="26"/>
              </w:rPr>
            </w:pPr>
            <w:r>
              <w:rPr>
                <w:sz w:val="26"/>
                <w:szCs w:val="26"/>
                <w:shd w:val="clear" w:color="auto" w:fill="FFFFFF"/>
              </w:rPr>
              <w:t>2,37</w:t>
            </w:r>
            <w:r w:rsidR="00E15839" w:rsidRPr="00751E35">
              <w:rPr>
                <w:sz w:val="26"/>
                <w:szCs w:val="26"/>
                <w:shd w:val="clear" w:color="auto" w:fill="FFFFFF"/>
              </w:rPr>
              <w:t>-2,73</w:t>
            </w:r>
          </w:p>
        </w:tc>
        <w:tc>
          <w:tcPr>
            <w:tcW w:w="2682" w:type="dxa"/>
            <w:vAlign w:val="center"/>
          </w:tcPr>
          <w:p w14:paraId="1FFB3737" w14:textId="5BD5605B" w:rsidR="00E15839" w:rsidRPr="00314D0C" w:rsidRDefault="00E15839" w:rsidP="00E15839">
            <w:pPr>
              <w:spacing w:before="40" w:after="40" w:line="240" w:lineRule="auto"/>
              <w:jc w:val="both"/>
              <w:rPr>
                <w:spacing w:val="-2"/>
                <w:sz w:val="26"/>
                <w:szCs w:val="26"/>
              </w:rPr>
            </w:pPr>
            <w:r w:rsidRPr="00314D0C">
              <w:rPr>
                <w:spacing w:val="-2"/>
                <w:sz w:val="26"/>
                <w:szCs w:val="26"/>
              </w:rPr>
              <w:t>Gỗ</w:t>
            </w:r>
            <w:r w:rsidRPr="00314D0C">
              <w:rPr>
                <w:spacing w:val="-2"/>
                <w:sz w:val="26"/>
                <w:szCs w:val="26"/>
                <w:lang w:val="vi-VN"/>
              </w:rPr>
              <w:t xml:space="preserve"> được xếp đống gọn gàng và được p</w:t>
            </w:r>
            <w:r w:rsidRPr="00314D0C">
              <w:rPr>
                <w:spacing w:val="-2"/>
                <w:sz w:val="26"/>
                <w:szCs w:val="26"/>
              </w:rPr>
              <w:t>hân loại theo quy cách sản phẩm; thuận lợi cho vận xuất</w:t>
            </w:r>
          </w:p>
        </w:tc>
      </w:tr>
      <w:tr w:rsidR="00E15839" w:rsidRPr="00751E35" w14:paraId="1274CFDD" w14:textId="77777777" w:rsidTr="00314D0C">
        <w:trPr>
          <w:trHeight w:val="1378"/>
          <w:jc w:val="center"/>
        </w:trPr>
        <w:tc>
          <w:tcPr>
            <w:tcW w:w="988" w:type="dxa"/>
            <w:vAlign w:val="center"/>
          </w:tcPr>
          <w:p w14:paraId="2F2FFE70"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w:t>
            </w:r>
            <w:r w:rsidRPr="00751E35">
              <w:rPr>
                <w:sz w:val="26"/>
                <w:szCs w:val="26"/>
              </w:rPr>
              <w:t>6</w:t>
            </w:r>
          </w:p>
        </w:tc>
        <w:tc>
          <w:tcPr>
            <w:tcW w:w="4961" w:type="dxa"/>
            <w:vAlign w:val="center"/>
          </w:tcPr>
          <w:p w14:paraId="5F40DC9D" w14:textId="77777777" w:rsidR="00E15839" w:rsidRPr="00751E35" w:rsidRDefault="00E15839" w:rsidP="00314D0C">
            <w:pPr>
              <w:snapToGrid w:val="0"/>
              <w:spacing w:before="40" w:after="40" w:line="240" w:lineRule="auto"/>
              <w:jc w:val="both"/>
              <w:rPr>
                <w:sz w:val="26"/>
                <w:szCs w:val="26"/>
              </w:rPr>
            </w:pPr>
            <w:r w:rsidRPr="00751E35">
              <w:rPr>
                <w:sz w:val="26"/>
                <w:szCs w:val="26"/>
              </w:rPr>
              <w:t xml:space="preserve">Vận xuất gỗ ra bãi gom </w:t>
            </w:r>
            <w:r w:rsidRPr="00751E35">
              <w:rPr>
                <w:sz w:val="26"/>
                <w:szCs w:val="26"/>
                <w:lang w:val="vi-VN"/>
              </w:rPr>
              <w:t>(cơ giới)</w:t>
            </w:r>
          </w:p>
        </w:tc>
        <w:tc>
          <w:tcPr>
            <w:tcW w:w="1985" w:type="dxa"/>
            <w:vAlign w:val="center"/>
          </w:tcPr>
          <w:p w14:paraId="565C4947"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2D740542"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0,150</w:t>
            </w:r>
          </w:p>
        </w:tc>
        <w:tc>
          <w:tcPr>
            <w:tcW w:w="1701" w:type="dxa"/>
            <w:vAlign w:val="center"/>
          </w:tcPr>
          <w:p w14:paraId="56FA6DFF" w14:textId="59F40942" w:rsidR="00E15839" w:rsidRPr="00751E35" w:rsidRDefault="005F53E3" w:rsidP="00E15839">
            <w:pPr>
              <w:snapToGrid w:val="0"/>
              <w:spacing w:before="40" w:after="40" w:line="240" w:lineRule="auto"/>
              <w:jc w:val="center"/>
              <w:rPr>
                <w:sz w:val="26"/>
                <w:szCs w:val="26"/>
              </w:rPr>
            </w:pPr>
            <w:r>
              <w:rPr>
                <w:sz w:val="26"/>
                <w:szCs w:val="26"/>
                <w:shd w:val="clear" w:color="auto" w:fill="FFFFFF"/>
              </w:rPr>
              <w:t>2,37</w:t>
            </w:r>
            <w:r w:rsidR="00E15839" w:rsidRPr="00751E35">
              <w:rPr>
                <w:sz w:val="26"/>
                <w:szCs w:val="26"/>
                <w:shd w:val="clear" w:color="auto" w:fill="FFFFFF"/>
              </w:rPr>
              <w:t>-2,73</w:t>
            </w:r>
          </w:p>
        </w:tc>
        <w:tc>
          <w:tcPr>
            <w:tcW w:w="2682" w:type="dxa"/>
            <w:vAlign w:val="center"/>
          </w:tcPr>
          <w:p w14:paraId="605AB23E" w14:textId="107CFB6B" w:rsidR="00E15839" w:rsidRPr="00457469" w:rsidRDefault="00E15839" w:rsidP="00E15839">
            <w:pPr>
              <w:spacing w:before="40" w:after="40" w:line="240" w:lineRule="auto"/>
              <w:jc w:val="both"/>
              <w:rPr>
                <w:sz w:val="26"/>
                <w:szCs w:val="26"/>
              </w:rPr>
            </w:pPr>
            <w:r w:rsidRPr="00457469">
              <w:rPr>
                <w:sz w:val="26"/>
                <w:szCs w:val="26"/>
                <w:lang w:val="nl-NL"/>
              </w:rPr>
              <w:t>Yêu cầu kéo gỗ đảm bảo an toàn</w:t>
            </w:r>
            <w:r w:rsidRPr="00457469">
              <w:rPr>
                <w:sz w:val="26"/>
                <w:szCs w:val="26"/>
                <w:lang w:val="vi-VN"/>
              </w:rPr>
              <w:t>,</w:t>
            </w:r>
            <w:r w:rsidRPr="00457469">
              <w:rPr>
                <w:sz w:val="26"/>
                <w:szCs w:val="26"/>
              </w:rPr>
              <w:t xml:space="preserve"> không bị vỡ, dập gỗ trong quá trình vận xuất</w:t>
            </w:r>
            <w:r w:rsidRPr="00457469">
              <w:rPr>
                <w:sz w:val="26"/>
                <w:szCs w:val="26"/>
                <w:lang w:val="nl-NL"/>
              </w:rPr>
              <w:t>, xếp gỗ tại bãi gọn gàng, đúng nơi quy định</w:t>
            </w:r>
          </w:p>
        </w:tc>
      </w:tr>
      <w:tr w:rsidR="00417100" w:rsidRPr="00751E35" w14:paraId="4BD80F49" w14:textId="77777777" w:rsidTr="00314D0C">
        <w:trPr>
          <w:trHeight w:val="590"/>
          <w:jc w:val="center"/>
        </w:trPr>
        <w:tc>
          <w:tcPr>
            <w:tcW w:w="988" w:type="dxa"/>
            <w:vAlign w:val="center"/>
          </w:tcPr>
          <w:p w14:paraId="4BF69B8E" w14:textId="28171F1D" w:rsidR="00417100" w:rsidRPr="00751E35" w:rsidRDefault="00417100" w:rsidP="00E15839">
            <w:pPr>
              <w:snapToGrid w:val="0"/>
              <w:spacing w:before="40" w:after="40" w:line="240" w:lineRule="auto"/>
              <w:jc w:val="center"/>
              <w:rPr>
                <w:sz w:val="26"/>
                <w:szCs w:val="26"/>
              </w:rPr>
            </w:pPr>
            <w:r>
              <w:rPr>
                <w:sz w:val="26"/>
                <w:szCs w:val="26"/>
              </w:rPr>
              <w:t>1.7</w:t>
            </w:r>
          </w:p>
        </w:tc>
        <w:tc>
          <w:tcPr>
            <w:tcW w:w="4961" w:type="dxa"/>
            <w:vAlign w:val="center"/>
          </w:tcPr>
          <w:p w14:paraId="4EBA875A" w14:textId="73F5FFEC" w:rsidR="00417100" w:rsidRPr="00751E35" w:rsidRDefault="00417100" w:rsidP="00314D0C">
            <w:pPr>
              <w:snapToGrid w:val="0"/>
              <w:spacing w:before="40" w:after="40" w:line="240" w:lineRule="auto"/>
              <w:jc w:val="both"/>
              <w:rPr>
                <w:sz w:val="26"/>
                <w:szCs w:val="26"/>
              </w:rPr>
            </w:pPr>
            <w:r>
              <w:rPr>
                <w:sz w:val="26"/>
                <w:szCs w:val="26"/>
              </w:rPr>
              <w:t>Bốc gỗ lên phương tiện vận chuyển</w:t>
            </w:r>
          </w:p>
        </w:tc>
        <w:tc>
          <w:tcPr>
            <w:tcW w:w="1985" w:type="dxa"/>
            <w:vAlign w:val="center"/>
          </w:tcPr>
          <w:p w14:paraId="64E76FB2" w14:textId="77777777" w:rsidR="00417100" w:rsidRPr="00751E35" w:rsidRDefault="00417100" w:rsidP="00E15839">
            <w:pPr>
              <w:snapToGrid w:val="0"/>
              <w:spacing w:before="40" w:after="40" w:line="240" w:lineRule="auto"/>
              <w:jc w:val="center"/>
              <w:rPr>
                <w:sz w:val="26"/>
                <w:szCs w:val="26"/>
              </w:rPr>
            </w:pPr>
          </w:p>
        </w:tc>
        <w:tc>
          <w:tcPr>
            <w:tcW w:w="1990" w:type="dxa"/>
            <w:vAlign w:val="center"/>
          </w:tcPr>
          <w:p w14:paraId="1DB4DE00" w14:textId="77777777" w:rsidR="00417100" w:rsidRPr="00751E35" w:rsidRDefault="00417100" w:rsidP="00E15839">
            <w:pPr>
              <w:snapToGrid w:val="0"/>
              <w:spacing w:before="40" w:after="40" w:line="240" w:lineRule="auto"/>
              <w:jc w:val="center"/>
              <w:rPr>
                <w:sz w:val="26"/>
                <w:szCs w:val="26"/>
              </w:rPr>
            </w:pPr>
          </w:p>
        </w:tc>
        <w:tc>
          <w:tcPr>
            <w:tcW w:w="1701" w:type="dxa"/>
            <w:vAlign w:val="center"/>
          </w:tcPr>
          <w:p w14:paraId="3EB573C7" w14:textId="77777777" w:rsidR="00417100" w:rsidRPr="00751E35" w:rsidRDefault="00417100" w:rsidP="00E15839">
            <w:pPr>
              <w:snapToGrid w:val="0"/>
              <w:spacing w:before="40" w:after="40" w:line="240" w:lineRule="auto"/>
              <w:jc w:val="center"/>
              <w:rPr>
                <w:sz w:val="26"/>
                <w:szCs w:val="26"/>
                <w:shd w:val="clear" w:color="auto" w:fill="FFFFFF"/>
              </w:rPr>
            </w:pPr>
          </w:p>
        </w:tc>
        <w:tc>
          <w:tcPr>
            <w:tcW w:w="2682" w:type="dxa"/>
            <w:vAlign w:val="center"/>
          </w:tcPr>
          <w:p w14:paraId="52276199" w14:textId="77777777" w:rsidR="00417100" w:rsidRPr="00457469" w:rsidRDefault="00417100" w:rsidP="00E15839">
            <w:pPr>
              <w:spacing w:before="40" w:after="40" w:line="240" w:lineRule="auto"/>
              <w:jc w:val="both"/>
              <w:rPr>
                <w:sz w:val="26"/>
                <w:szCs w:val="26"/>
                <w:lang w:val="nl-NL"/>
              </w:rPr>
            </w:pPr>
          </w:p>
        </w:tc>
      </w:tr>
      <w:tr w:rsidR="00E15839" w:rsidRPr="00751E35" w14:paraId="59ED507F" w14:textId="77777777" w:rsidTr="00314D0C">
        <w:trPr>
          <w:jc w:val="center"/>
        </w:trPr>
        <w:tc>
          <w:tcPr>
            <w:tcW w:w="988" w:type="dxa"/>
            <w:vAlign w:val="center"/>
          </w:tcPr>
          <w:p w14:paraId="265714DF" w14:textId="128319C0"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w:t>
            </w:r>
            <w:r w:rsidRPr="00751E35">
              <w:rPr>
                <w:sz w:val="26"/>
                <w:szCs w:val="26"/>
              </w:rPr>
              <w:t>7</w:t>
            </w:r>
            <w:r w:rsidR="00417100">
              <w:rPr>
                <w:sz w:val="26"/>
                <w:szCs w:val="26"/>
              </w:rPr>
              <w:t>.1</w:t>
            </w:r>
          </w:p>
        </w:tc>
        <w:tc>
          <w:tcPr>
            <w:tcW w:w="4961" w:type="dxa"/>
            <w:vAlign w:val="center"/>
          </w:tcPr>
          <w:p w14:paraId="75C882B4" w14:textId="1B466FD2" w:rsidR="00E15839" w:rsidRPr="00751E35" w:rsidRDefault="00E15839" w:rsidP="00314D0C">
            <w:pPr>
              <w:snapToGrid w:val="0"/>
              <w:spacing w:before="40" w:after="40" w:line="240" w:lineRule="auto"/>
              <w:jc w:val="both"/>
              <w:rPr>
                <w:sz w:val="26"/>
                <w:szCs w:val="26"/>
              </w:rPr>
            </w:pPr>
            <w:r w:rsidRPr="00751E35">
              <w:rPr>
                <w:sz w:val="26"/>
                <w:szCs w:val="26"/>
              </w:rPr>
              <w:t xml:space="preserve">Bốc gỗ </w:t>
            </w:r>
            <w:r>
              <w:rPr>
                <w:sz w:val="26"/>
                <w:szCs w:val="26"/>
                <w:lang w:val="vi-VN"/>
              </w:rPr>
              <w:t>thủ công</w:t>
            </w:r>
          </w:p>
        </w:tc>
        <w:tc>
          <w:tcPr>
            <w:tcW w:w="1985" w:type="dxa"/>
            <w:vAlign w:val="center"/>
          </w:tcPr>
          <w:p w14:paraId="284B2F79"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67690700"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0,140</w:t>
            </w:r>
          </w:p>
        </w:tc>
        <w:tc>
          <w:tcPr>
            <w:tcW w:w="1701" w:type="dxa"/>
            <w:vAlign w:val="center"/>
          </w:tcPr>
          <w:p w14:paraId="433E873B" w14:textId="72A52EEA"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50D6C26B" w14:textId="61E70E42" w:rsidR="00E15839" w:rsidRPr="00457469" w:rsidRDefault="00E15839" w:rsidP="00E15839">
            <w:pPr>
              <w:spacing w:before="40" w:after="40" w:line="240" w:lineRule="auto"/>
              <w:jc w:val="both"/>
              <w:rPr>
                <w:sz w:val="26"/>
                <w:szCs w:val="26"/>
              </w:rPr>
            </w:pPr>
            <w:r w:rsidRPr="00457469">
              <w:rPr>
                <w:sz w:val="26"/>
                <w:szCs w:val="26"/>
              </w:rPr>
              <w:t>Bốc, xếp theo chủng loại, sản phầm; đảm</w:t>
            </w:r>
            <w:r w:rsidRPr="00457469">
              <w:rPr>
                <w:sz w:val="26"/>
                <w:szCs w:val="26"/>
                <w:lang w:val="vi-VN"/>
              </w:rPr>
              <w:t xml:space="preserve"> bảo an toàn trong lúc bốc gỗ và </w:t>
            </w:r>
            <w:r w:rsidRPr="00457469">
              <w:rPr>
                <w:sz w:val="26"/>
                <w:szCs w:val="26"/>
              </w:rPr>
              <w:t>an toàn trong vận chuyển</w:t>
            </w:r>
          </w:p>
        </w:tc>
      </w:tr>
      <w:tr w:rsidR="00E15839" w:rsidRPr="00751E35" w14:paraId="2340EDF4" w14:textId="77777777" w:rsidTr="00314D0C">
        <w:trPr>
          <w:jc w:val="center"/>
        </w:trPr>
        <w:tc>
          <w:tcPr>
            <w:tcW w:w="988" w:type="dxa"/>
            <w:vAlign w:val="center"/>
          </w:tcPr>
          <w:p w14:paraId="1A4803E3" w14:textId="6AE4211D" w:rsidR="00E15839" w:rsidRPr="00751E35" w:rsidRDefault="00E15839" w:rsidP="00E15839">
            <w:pPr>
              <w:snapToGrid w:val="0"/>
              <w:spacing w:before="40" w:after="40" w:line="240" w:lineRule="auto"/>
              <w:jc w:val="center"/>
              <w:rPr>
                <w:sz w:val="26"/>
                <w:szCs w:val="26"/>
              </w:rPr>
            </w:pPr>
            <w:r>
              <w:rPr>
                <w:sz w:val="26"/>
                <w:szCs w:val="26"/>
              </w:rPr>
              <w:lastRenderedPageBreak/>
              <w:t>1.</w:t>
            </w:r>
            <w:r w:rsidR="00417100">
              <w:rPr>
                <w:sz w:val="26"/>
                <w:szCs w:val="26"/>
              </w:rPr>
              <w:t>7.2</w:t>
            </w:r>
          </w:p>
        </w:tc>
        <w:tc>
          <w:tcPr>
            <w:tcW w:w="4961" w:type="dxa"/>
            <w:vAlign w:val="center"/>
          </w:tcPr>
          <w:p w14:paraId="57C9D7B5" w14:textId="0BB3305F" w:rsidR="00E15839" w:rsidRPr="00D209C6" w:rsidRDefault="00E15839" w:rsidP="00314D0C">
            <w:pPr>
              <w:snapToGrid w:val="0"/>
              <w:spacing w:before="40" w:after="40" w:line="240" w:lineRule="auto"/>
              <w:jc w:val="both"/>
              <w:rPr>
                <w:sz w:val="26"/>
                <w:szCs w:val="26"/>
              </w:rPr>
            </w:pPr>
            <w:r w:rsidRPr="00D209C6">
              <w:rPr>
                <w:sz w:val="26"/>
                <w:szCs w:val="26"/>
              </w:rPr>
              <w:t xml:space="preserve">Bốc gỗ </w:t>
            </w:r>
            <w:r w:rsidR="00417100">
              <w:rPr>
                <w:sz w:val="26"/>
                <w:szCs w:val="26"/>
              </w:rPr>
              <w:t xml:space="preserve">bằng </w:t>
            </w:r>
            <w:r w:rsidRPr="00D209C6">
              <w:rPr>
                <w:sz w:val="26"/>
                <w:szCs w:val="26"/>
                <w:lang w:val="vi-VN"/>
              </w:rPr>
              <w:t>cơ giới</w:t>
            </w:r>
          </w:p>
        </w:tc>
        <w:tc>
          <w:tcPr>
            <w:tcW w:w="1985" w:type="dxa"/>
            <w:vAlign w:val="center"/>
          </w:tcPr>
          <w:p w14:paraId="75651617" w14:textId="6E40C1FC" w:rsidR="00E15839" w:rsidRPr="00D209C6" w:rsidRDefault="00E15839" w:rsidP="00E15839">
            <w:pPr>
              <w:snapToGrid w:val="0"/>
              <w:spacing w:before="40" w:after="40" w:line="240" w:lineRule="auto"/>
              <w:jc w:val="center"/>
              <w:rPr>
                <w:sz w:val="26"/>
                <w:szCs w:val="26"/>
                <w:lang w:val="vi-VN"/>
              </w:rPr>
            </w:pPr>
            <w:r w:rsidRPr="00D209C6">
              <w:rPr>
                <w:sz w:val="26"/>
                <w:szCs w:val="26"/>
              </w:rPr>
              <w:t>Ca</w:t>
            </w:r>
            <w:r w:rsidRPr="00D209C6">
              <w:rPr>
                <w:sz w:val="26"/>
                <w:szCs w:val="26"/>
                <w:lang w:val="vi-VN"/>
              </w:rPr>
              <w:t>/m3</w:t>
            </w:r>
          </w:p>
        </w:tc>
        <w:tc>
          <w:tcPr>
            <w:tcW w:w="1990" w:type="dxa"/>
            <w:vAlign w:val="center"/>
          </w:tcPr>
          <w:p w14:paraId="420D5A4E" w14:textId="455ED390" w:rsidR="00E15839" w:rsidRPr="00D209C6" w:rsidRDefault="00E15839" w:rsidP="00E15839">
            <w:pPr>
              <w:snapToGrid w:val="0"/>
              <w:spacing w:before="40" w:after="40" w:line="240" w:lineRule="auto"/>
              <w:jc w:val="center"/>
              <w:rPr>
                <w:sz w:val="26"/>
                <w:szCs w:val="26"/>
              </w:rPr>
            </w:pPr>
            <w:r w:rsidRPr="00D209C6">
              <w:rPr>
                <w:sz w:val="26"/>
                <w:szCs w:val="26"/>
              </w:rPr>
              <w:t>0</w:t>
            </w:r>
            <w:r w:rsidRPr="00D209C6">
              <w:rPr>
                <w:sz w:val="26"/>
                <w:szCs w:val="26"/>
                <w:lang w:val="vi-VN"/>
              </w:rPr>
              <w:t>,007</w:t>
            </w:r>
          </w:p>
        </w:tc>
        <w:tc>
          <w:tcPr>
            <w:tcW w:w="1701" w:type="dxa"/>
            <w:vAlign w:val="center"/>
          </w:tcPr>
          <w:p w14:paraId="154E362F"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7481665D" w14:textId="38ACE58E" w:rsidR="00E15839" w:rsidRPr="00457469" w:rsidRDefault="00E15839" w:rsidP="00E15839">
            <w:pPr>
              <w:spacing w:before="40" w:after="40" w:line="240" w:lineRule="auto"/>
              <w:jc w:val="both"/>
              <w:rPr>
                <w:sz w:val="26"/>
                <w:szCs w:val="26"/>
              </w:rPr>
            </w:pPr>
            <w:r w:rsidRPr="00457469">
              <w:rPr>
                <w:sz w:val="26"/>
                <w:szCs w:val="26"/>
              </w:rPr>
              <w:t>Bốc, xếp theo chủng loại, sản phầm; đảm</w:t>
            </w:r>
            <w:r w:rsidRPr="00457469">
              <w:rPr>
                <w:sz w:val="26"/>
                <w:szCs w:val="26"/>
                <w:lang w:val="vi-VN"/>
              </w:rPr>
              <w:t xml:space="preserve"> bảo an toàn trong lúc bốc gỗ và </w:t>
            </w:r>
            <w:r w:rsidRPr="00457469">
              <w:rPr>
                <w:sz w:val="26"/>
                <w:szCs w:val="26"/>
              </w:rPr>
              <w:t>an toàn trong vận chuyển</w:t>
            </w:r>
          </w:p>
        </w:tc>
      </w:tr>
      <w:tr w:rsidR="00E15839" w:rsidRPr="00D209C6" w14:paraId="2945FECD" w14:textId="77777777" w:rsidTr="00314D0C">
        <w:trPr>
          <w:jc w:val="center"/>
        </w:trPr>
        <w:tc>
          <w:tcPr>
            <w:tcW w:w="988" w:type="dxa"/>
            <w:vAlign w:val="center"/>
          </w:tcPr>
          <w:p w14:paraId="0035F8E0" w14:textId="3DF51A51" w:rsidR="00E15839" w:rsidRPr="00D209C6" w:rsidRDefault="00E15839" w:rsidP="00E15839">
            <w:pPr>
              <w:snapToGrid w:val="0"/>
              <w:spacing w:before="40" w:after="40" w:line="240" w:lineRule="auto"/>
              <w:jc w:val="center"/>
              <w:rPr>
                <w:sz w:val="26"/>
                <w:szCs w:val="26"/>
              </w:rPr>
            </w:pPr>
            <w:r w:rsidRPr="00D209C6">
              <w:rPr>
                <w:sz w:val="26"/>
                <w:szCs w:val="26"/>
              </w:rPr>
              <w:t>1</w:t>
            </w:r>
            <w:r w:rsidRPr="00D209C6">
              <w:rPr>
                <w:sz w:val="26"/>
                <w:szCs w:val="26"/>
                <w:lang w:val="vi-VN"/>
              </w:rPr>
              <w:t>.</w:t>
            </w:r>
            <w:r w:rsidR="00417100">
              <w:rPr>
                <w:sz w:val="26"/>
                <w:szCs w:val="26"/>
              </w:rPr>
              <w:t>8</w:t>
            </w:r>
          </w:p>
        </w:tc>
        <w:tc>
          <w:tcPr>
            <w:tcW w:w="4961" w:type="dxa"/>
            <w:vAlign w:val="center"/>
          </w:tcPr>
          <w:p w14:paraId="31994998" w14:textId="3B5A8DBC" w:rsidR="00E15839" w:rsidRPr="00D209C6" w:rsidRDefault="00E15839" w:rsidP="00314D0C">
            <w:pPr>
              <w:snapToGrid w:val="0"/>
              <w:spacing w:before="40" w:after="40" w:line="240" w:lineRule="auto"/>
              <w:jc w:val="both"/>
              <w:rPr>
                <w:sz w:val="26"/>
                <w:szCs w:val="26"/>
              </w:rPr>
            </w:pPr>
            <w:r w:rsidRPr="00D209C6">
              <w:rPr>
                <w:sz w:val="26"/>
                <w:szCs w:val="26"/>
              </w:rPr>
              <w:t>Vận chuyển gỗ ra bãi giao (ô</w:t>
            </w:r>
            <w:r w:rsidRPr="00D209C6">
              <w:rPr>
                <w:sz w:val="26"/>
                <w:szCs w:val="26"/>
                <w:lang w:val="vi-VN"/>
              </w:rPr>
              <w:t xml:space="preserve"> tô 12 tấn, </w:t>
            </w:r>
            <w:r w:rsidRPr="00D209C6">
              <w:rPr>
                <w:sz w:val="26"/>
                <w:szCs w:val="26"/>
              </w:rPr>
              <w:t>khối lượng 10 m</w:t>
            </w:r>
            <w:r w:rsidRPr="00D209C6">
              <w:rPr>
                <w:sz w:val="26"/>
                <w:szCs w:val="26"/>
                <w:vertAlign w:val="superscript"/>
              </w:rPr>
              <w:t>3</w:t>
            </w:r>
            <w:r w:rsidRPr="00D209C6">
              <w:rPr>
                <w:sz w:val="26"/>
                <w:szCs w:val="26"/>
              </w:rPr>
              <w:t>)</w:t>
            </w:r>
          </w:p>
        </w:tc>
        <w:tc>
          <w:tcPr>
            <w:tcW w:w="1985" w:type="dxa"/>
            <w:vAlign w:val="center"/>
          </w:tcPr>
          <w:p w14:paraId="60A92A1B" w14:textId="2E1F6D2A" w:rsidR="00E15839" w:rsidRPr="00D209C6" w:rsidRDefault="00E15839" w:rsidP="00E15839">
            <w:pPr>
              <w:snapToGrid w:val="0"/>
              <w:spacing w:before="40" w:after="40" w:line="240" w:lineRule="auto"/>
              <w:jc w:val="center"/>
              <w:rPr>
                <w:sz w:val="26"/>
                <w:szCs w:val="26"/>
              </w:rPr>
            </w:pPr>
          </w:p>
        </w:tc>
        <w:tc>
          <w:tcPr>
            <w:tcW w:w="1990" w:type="dxa"/>
            <w:vAlign w:val="center"/>
          </w:tcPr>
          <w:p w14:paraId="54C12686" w14:textId="466F9065" w:rsidR="00E15839" w:rsidRPr="00D209C6" w:rsidRDefault="00E15839" w:rsidP="00E15839">
            <w:pPr>
              <w:snapToGrid w:val="0"/>
              <w:spacing w:before="40" w:after="40" w:line="240" w:lineRule="auto"/>
              <w:jc w:val="center"/>
              <w:rPr>
                <w:bCs/>
                <w:sz w:val="26"/>
                <w:szCs w:val="26"/>
                <w:lang w:val="vi-VN"/>
              </w:rPr>
            </w:pPr>
          </w:p>
        </w:tc>
        <w:tc>
          <w:tcPr>
            <w:tcW w:w="1701" w:type="dxa"/>
            <w:vAlign w:val="center"/>
          </w:tcPr>
          <w:p w14:paraId="10EFBEEB" w14:textId="78BD0146" w:rsidR="00E15839" w:rsidRPr="00D209C6" w:rsidRDefault="00E15839" w:rsidP="00E15839">
            <w:pPr>
              <w:snapToGrid w:val="0"/>
              <w:spacing w:before="40" w:after="40" w:line="240" w:lineRule="auto"/>
              <w:jc w:val="center"/>
              <w:rPr>
                <w:sz w:val="26"/>
                <w:szCs w:val="26"/>
              </w:rPr>
            </w:pPr>
          </w:p>
        </w:tc>
        <w:tc>
          <w:tcPr>
            <w:tcW w:w="2682" w:type="dxa"/>
            <w:vMerge w:val="restart"/>
            <w:vAlign w:val="center"/>
          </w:tcPr>
          <w:p w14:paraId="587C07D9" w14:textId="5A56EB49" w:rsidR="00E15839" w:rsidRPr="00D76F8C" w:rsidRDefault="00E15839" w:rsidP="00E15839">
            <w:pPr>
              <w:snapToGrid w:val="0"/>
              <w:spacing w:before="40" w:after="40" w:line="240" w:lineRule="auto"/>
              <w:jc w:val="both"/>
              <w:rPr>
                <w:sz w:val="26"/>
                <w:szCs w:val="26"/>
              </w:rPr>
            </w:pPr>
            <w:r w:rsidRPr="00D76F8C">
              <w:rPr>
                <w:sz w:val="26"/>
                <w:szCs w:val="26"/>
              </w:rPr>
              <w:t xml:space="preserve">Mục AM. 2472 </w:t>
            </w:r>
            <w:r w:rsidR="00D76F8C" w:rsidRPr="00D76F8C">
              <w:rPr>
                <w:sz w:val="26"/>
                <w:szCs w:val="26"/>
              </w:rPr>
              <w:t>Thông tư số 38/2026/TT-BXD</w:t>
            </w:r>
          </w:p>
        </w:tc>
      </w:tr>
      <w:tr w:rsidR="00E15839" w:rsidRPr="00D209C6" w14:paraId="5FECC52C" w14:textId="77777777" w:rsidTr="00314D0C">
        <w:trPr>
          <w:jc w:val="center"/>
        </w:trPr>
        <w:tc>
          <w:tcPr>
            <w:tcW w:w="988" w:type="dxa"/>
            <w:vAlign w:val="center"/>
          </w:tcPr>
          <w:p w14:paraId="0C7B493C" w14:textId="252BFA1B" w:rsidR="00E15839" w:rsidRPr="00D209C6" w:rsidRDefault="00E15839" w:rsidP="00E15839">
            <w:pPr>
              <w:snapToGrid w:val="0"/>
              <w:spacing w:before="40" w:after="40" w:line="240" w:lineRule="auto"/>
              <w:jc w:val="center"/>
              <w:rPr>
                <w:sz w:val="26"/>
                <w:szCs w:val="26"/>
              </w:rPr>
            </w:pPr>
            <w:r w:rsidRPr="00D209C6">
              <w:rPr>
                <w:sz w:val="26"/>
                <w:szCs w:val="26"/>
              </w:rPr>
              <w:t>1.</w:t>
            </w:r>
            <w:r w:rsidR="00417100">
              <w:rPr>
                <w:sz w:val="26"/>
                <w:szCs w:val="26"/>
              </w:rPr>
              <w:t>8</w:t>
            </w:r>
            <w:r w:rsidRPr="00D209C6">
              <w:rPr>
                <w:sz w:val="26"/>
                <w:szCs w:val="26"/>
              </w:rPr>
              <w:t>.1</w:t>
            </w:r>
          </w:p>
        </w:tc>
        <w:tc>
          <w:tcPr>
            <w:tcW w:w="4961" w:type="dxa"/>
            <w:vAlign w:val="center"/>
          </w:tcPr>
          <w:p w14:paraId="70B5451B" w14:textId="2568A222" w:rsidR="00E15839" w:rsidRPr="00D209C6" w:rsidRDefault="00E15839" w:rsidP="00314D0C">
            <w:pPr>
              <w:snapToGrid w:val="0"/>
              <w:spacing w:before="40" w:after="40" w:line="240" w:lineRule="auto"/>
              <w:jc w:val="both"/>
              <w:rPr>
                <w:sz w:val="26"/>
                <w:szCs w:val="26"/>
              </w:rPr>
            </w:pPr>
            <w:r w:rsidRPr="00D209C6">
              <w:rPr>
                <w:sz w:val="26"/>
                <w:szCs w:val="26"/>
              </w:rPr>
              <w:t>Cự ly vận chuyển trong phạm vi ≤1km</w:t>
            </w:r>
          </w:p>
        </w:tc>
        <w:tc>
          <w:tcPr>
            <w:tcW w:w="1985" w:type="dxa"/>
            <w:vAlign w:val="center"/>
          </w:tcPr>
          <w:p w14:paraId="7529137E" w14:textId="3A48980C"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sidRPr="00D209C6">
              <w:rPr>
                <w:sz w:val="26"/>
                <w:szCs w:val="26"/>
              </w:rPr>
              <w:t>m</w:t>
            </w:r>
            <w:r w:rsidRPr="00D209C6">
              <w:rPr>
                <w:sz w:val="26"/>
                <w:szCs w:val="26"/>
                <w:vertAlign w:val="superscript"/>
              </w:rPr>
              <w:t>3</w:t>
            </w:r>
          </w:p>
        </w:tc>
        <w:tc>
          <w:tcPr>
            <w:tcW w:w="1990" w:type="dxa"/>
            <w:vAlign w:val="center"/>
          </w:tcPr>
          <w:p w14:paraId="43DDBE30" w14:textId="23412A95"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0,015</w:t>
            </w:r>
          </w:p>
        </w:tc>
        <w:tc>
          <w:tcPr>
            <w:tcW w:w="1701" w:type="dxa"/>
            <w:vAlign w:val="center"/>
          </w:tcPr>
          <w:p w14:paraId="2CD60331"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29453AC8" w14:textId="77777777" w:rsidR="00E15839" w:rsidRPr="00457469" w:rsidRDefault="00E15839" w:rsidP="00E15839">
            <w:pPr>
              <w:snapToGrid w:val="0"/>
              <w:spacing w:before="40" w:after="40" w:line="240" w:lineRule="auto"/>
              <w:jc w:val="both"/>
              <w:rPr>
                <w:sz w:val="26"/>
                <w:szCs w:val="26"/>
              </w:rPr>
            </w:pPr>
          </w:p>
        </w:tc>
      </w:tr>
      <w:tr w:rsidR="00E15839" w:rsidRPr="00D209C6" w14:paraId="125F69CE" w14:textId="77777777" w:rsidTr="00314D0C">
        <w:trPr>
          <w:jc w:val="center"/>
        </w:trPr>
        <w:tc>
          <w:tcPr>
            <w:tcW w:w="988" w:type="dxa"/>
            <w:vAlign w:val="center"/>
          </w:tcPr>
          <w:p w14:paraId="74B3F5B7" w14:textId="1C804E16" w:rsidR="00E15839" w:rsidRPr="00D209C6" w:rsidRDefault="00E15839" w:rsidP="00E15839">
            <w:pPr>
              <w:snapToGrid w:val="0"/>
              <w:spacing w:before="40" w:after="40" w:line="240" w:lineRule="auto"/>
              <w:jc w:val="center"/>
              <w:rPr>
                <w:sz w:val="26"/>
                <w:szCs w:val="26"/>
              </w:rPr>
            </w:pPr>
            <w:r w:rsidRPr="00D209C6">
              <w:rPr>
                <w:sz w:val="26"/>
                <w:szCs w:val="26"/>
              </w:rPr>
              <w:t>1.</w:t>
            </w:r>
            <w:r w:rsidR="00417100">
              <w:rPr>
                <w:sz w:val="26"/>
                <w:szCs w:val="26"/>
              </w:rPr>
              <w:t>8</w:t>
            </w:r>
            <w:r w:rsidRPr="00D209C6">
              <w:rPr>
                <w:sz w:val="26"/>
                <w:szCs w:val="26"/>
              </w:rPr>
              <w:t>.2</w:t>
            </w:r>
          </w:p>
        </w:tc>
        <w:tc>
          <w:tcPr>
            <w:tcW w:w="4961" w:type="dxa"/>
            <w:vAlign w:val="center"/>
          </w:tcPr>
          <w:p w14:paraId="36E66EA8" w14:textId="30F29559" w:rsidR="00E15839" w:rsidRPr="00D209C6" w:rsidRDefault="00E15839" w:rsidP="00314D0C">
            <w:pPr>
              <w:snapToGrid w:val="0"/>
              <w:spacing w:before="40" w:after="40" w:line="240" w:lineRule="auto"/>
              <w:jc w:val="both"/>
              <w:rPr>
                <w:sz w:val="26"/>
                <w:szCs w:val="26"/>
              </w:rPr>
            </w:pPr>
            <w:r w:rsidRPr="00D209C6">
              <w:rPr>
                <w:sz w:val="26"/>
                <w:szCs w:val="26"/>
              </w:rPr>
              <w:t>Cự ly vận chuyển</w:t>
            </w:r>
            <w:r w:rsidRPr="00D209C6">
              <w:rPr>
                <w:rFonts w:ascii="Arial" w:hAnsi="Arial" w:cs="Arial"/>
                <w:sz w:val="26"/>
                <w:szCs w:val="26"/>
              </w:rPr>
              <w:t xml:space="preserve"> </w:t>
            </w:r>
            <w:r w:rsidRPr="00D209C6">
              <w:rPr>
                <w:sz w:val="26"/>
                <w:szCs w:val="26"/>
              </w:rPr>
              <w:t>trong phạm vi từ 1 km tiếp theo đến ≤10km</w:t>
            </w:r>
          </w:p>
        </w:tc>
        <w:tc>
          <w:tcPr>
            <w:tcW w:w="1985" w:type="dxa"/>
            <w:vAlign w:val="center"/>
          </w:tcPr>
          <w:p w14:paraId="41300291" w14:textId="1F81DCE6"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sidRPr="00D209C6">
              <w:rPr>
                <w:sz w:val="26"/>
                <w:szCs w:val="26"/>
              </w:rPr>
              <w:t>m</w:t>
            </w:r>
            <w:r w:rsidRPr="00D209C6">
              <w:rPr>
                <w:sz w:val="26"/>
                <w:szCs w:val="26"/>
                <w:vertAlign w:val="superscript"/>
              </w:rPr>
              <w:t>3</w:t>
            </w:r>
          </w:p>
        </w:tc>
        <w:tc>
          <w:tcPr>
            <w:tcW w:w="1990" w:type="dxa"/>
            <w:vAlign w:val="center"/>
          </w:tcPr>
          <w:p w14:paraId="69DF3EDA" w14:textId="4EEECE3E"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0,011</w:t>
            </w:r>
          </w:p>
        </w:tc>
        <w:tc>
          <w:tcPr>
            <w:tcW w:w="1701" w:type="dxa"/>
            <w:vAlign w:val="center"/>
          </w:tcPr>
          <w:p w14:paraId="347B2AA8"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7420335D" w14:textId="77777777" w:rsidR="00E15839" w:rsidRPr="00457469" w:rsidRDefault="00E15839" w:rsidP="00E15839">
            <w:pPr>
              <w:snapToGrid w:val="0"/>
              <w:spacing w:before="40" w:after="40" w:line="240" w:lineRule="auto"/>
              <w:jc w:val="both"/>
              <w:rPr>
                <w:sz w:val="26"/>
                <w:szCs w:val="26"/>
              </w:rPr>
            </w:pPr>
          </w:p>
        </w:tc>
      </w:tr>
      <w:tr w:rsidR="00E15839" w:rsidRPr="00751E35" w14:paraId="774F6D22" w14:textId="77777777" w:rsidTr="00314D0C">
        <w:trPr>
          <w:jc w:val="center"/>
        </w:trPr>
        <w:tc>
          <w:tcPr>
            <w:tcW w:w="988" w:type="dxa"/>
            <w:vAlign w:val="center"/>
          </w:tcPr>
          <w:p w14:paraId="7F65DD76" w14:textId="1EEA4DF0" w:rsidR="00E15839" w:rsidRPr="00D209C6" w:rsidRDefault="00E15839" w:rsidP="00E15839">
            <w:pPr>
              <w:snapToGrid w:val="0"/>
              <w:spacing w:before="40" w:after="40" w:line="240" w:lineRule="auto"/>
              <w:jc w:val="center"/>
              <w:rPr>
                <w:sz w:val="26"/>
                <w:szCs w:val="26"/>
              </w:rPr>
            </w:pPr>
            <w:r w:rsidRPr="00D209C6">
              <w:rPr>
                <w:sz w:val="26"/>
                <w:szCs w:val="26"/>
              </w:rPr>
              <w:t>1.</w:t>
            </w:r>
            <w:r w:rsidR="00417100">
              <w:rPr>
                <w:sz w:val="26"/>
                <w:szCs w:val="26"/>
              </w:rPr>
              <w:t>8</w:t>
            </w:r>
            <w:r w:rsidRPr="00D209C6">
              <w:rPr>
                <w:sz w:val="26"/>
                <w:szCs w:val="26"/>
              </w:rPr>
              <w:t>.3</w:t>
            </w:r>
          </w:p>
        </w:tc>
        <w:tc>
          <w:tcPr>
            <w:tcW w:w="4961" w:type="dxa"/>
            <w:vAlign w:val="center"/>
          </w:tcPr>
          <w:p w14:paraId="01EDE56B" w14:textId="2C6D7292" w:rsidR="00E15839" w:rsidRPr="00314D0C" w:rsidRDefault="00E15839" w:rsidP="00314D0C">
            <w:pPr>
              <w:snapToGrid w:val="0"/>
              <w:spacing w:before="40" w:after="40" w:line="240" w:lineRule="auto"/>
              <w:jc w:val="both"/>
              <w:rPr>
                <w:spacing w:val="-8"/>
                <w:sz w:val="26"/>
                <w:szCs w:val="26"/>
              </w:rPr>
            </w:pPr>
            <w:r w:rsidRPr="00314D0C">
              <w:rPr>
                <w:spacing w:val="-8"/>
                <w:sz w:val="26"/>
                <w:szCs w:val="26"/>
              </w:rPr>
              <w:t>Cự ly vận chuyển trong phạm</w:t>
            </w:r>
            <w:r w:rsidR="00403CEF" w:rsidRPr="00314D0C">
              <w:rPr>
                <w:spacing w:val="-8"/>
                <w:sz w:val="26"/>
                <w:szCs w:val="26"/>
              </w:rPr>
              <w:t xml:space="preserve"> vi từ 1 km tiếp theo </w:t>
            </w:r>
          </w:p>
        </w:tc>
        <w:tc>
          <w:tcPr>
            <w:tcW w:w="1985" w:type="dxa"/>
            <w:vAlign w:val="center"/>
          </w:tcPr>
          <w:p w14:paraId="1E86DC91" w14:textId="7594A5D0"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sidRPr="00D209C6">
              <w:rPr>
                <w:sz w:val="26"/>
                <w:szCs w:val="26"/>
              </w:rPr>
              <w:t>m</w:t>
            </w:r>
            <w:r w:rsidRPr="00D209C6">
              <w:rPr>
                <w:sz w:val="26"/>
                <w:szCs w:val="26"/>
                <w:vertAlign w:val="superscript"/>
              </w:rPr>
              <w:t>3</w:t>
            </w:r>
          </w:p>
        </w:tc>
        <w:tc>
          <w:tcPr>
            <w:tcW w:w="1990" w:type="dxa"/>
            <w:vAlign w:val="center"/>
          </w:tcPr>
          <w:p w14:paraId="36C85DFA" w14:textId="7903685C"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0,006</w:t>
            </w:r>
          </w:p>
        </w:tc>
        <w:tc>
          <w:tcPr>
            <w:tcW w:w="1701" w:type="dxa"/>
            <w:vAlign w:val="center"/>
          </w:tcPr>
          <w:p w14:paraId="3FCA0C3F"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4544B137" w14:textId="77777777" w:rsidR="00E15839" w:rsidRPr="00457469" w:rsidRDefault="00E15839" w:rsidP="00E15839">
            <w:pPr>
              <w:snapToGrid w:val="0"/>
              <w:spacing w:before="40" w:after="40" w:line="240" w:lineRule="auto"/>
              <w:jc w:val="both"/>
              <w:rPr>
                <w:sz w:val="26"/>
                <w:szCs w:val="26"/>
              </w:rPr>
            </w:pPr>
          </w:p>
        </w:tc>
      </w:tr>
      <w:tr w:rsidR="00E15839" w:rsidRPr="00751E35" w14:paraId="67B0A011" w14:textId="77777777" w:rsidTr="00314D0C">
        <w:trPr>
          <w:jc w:val="center"/>
        </w:trPr>
        <w:tc>
          <w:tcPr>
            <w:tcW w:w="988" w:type="dxa"/>
            <w:vAlign w:val="center"/>
          </w:tcPr>
          <w:p w14:paraId="7D4CD8AF" w14:textId="2E08EC11" w:rsidR="00E15839" w:rsidRPr="00751E35" w:rsidRDefault="00E15839" w:rsidP="00E15839">
            <w:pPr>
              <w:snapToGrid w:val="0"/>
              <w:spacing w:before="40" w:after="40" w:line="240" w:lineRule="auto"/>
              <w:jc w:val="center"/>
              <w:rPr>
                <w:sz w:val="26"/>
                <w:szCs w:val="26"/>
              </w:rPr>
            </w:pPr>
            <w:r>
              <w:rPr>
                <w:sz w:val="26"/>
                <w:szCs w:val="26"/>
              </w:rPr>
              <w:t>1.</w:t>
            </w:r>
            <w:r w:rsidR="00417100">
              <w:rPr>
                <w:sz w:val="26"/>
                <w:szCs w:val="26"/>
              </w:rPr>
              <w:t>9</w:t>
            </w:r>
          </w:p>
        </w:tc>
        <w:tc>
          <w:tcPr>
            <w:tcW w:w="4961" w:type="dxa"/>
            <w:vAlign w:val="center"/>
          </w:tcPr>
          <w:p w14:paraId="0821A617" w14:textId="77777777" w:rsidR="00E15839" w:rsidRPr="00751E35" w:rsidRDefault="00E15839" w:rsidP="00314D0C">
            <w:pPr>
              <w:snapToGrid w:val="0"/>
              <w:spacing w:before="40" w:after="40" w:line="240" w:lineRule="auto"/>
              <w:jc w:val="both"/>
              <w:rPr>
                <w:sz w:val="26"/>
                <w:szCs w:val="26"/>
              </w:rPr>
            </w:pPr>
            <w:r w:rsidRPr="00751E35">
              <w:rPr>
                <w:sz w:val="26"/>
                <w:szCs w:val="26"/>
              </w:rPr>
              <w:t>Dỡ gỗ từ xe vận chuyển xuống bãi giao</w:t>
            </w:r>
          </w:p>
        </w:tc>
        <w:tc>
          <w:tcPr>
            <w:tcW w:w="1985" w:type="dxa"/>
            <w:vAlign w:val="center"/>
          </w:tcPr>
          <w:p w14:paraId="0DED8538" w14:textId="77777777" w:rsidR="00E15839" w:rsidRPr="00751E35" w:rsidRDefault="00E15839" w:rsidP="00E15839">
            <w:pPr>
              <w:snapToGrid w:val="0"/>
              <w:spacing w:before="40" w:after="40" w:line="240" w:lineRule="auto"/>
              <w:jc w:val="center"/>
              <w:rPr>
                <w:iCs/>
                <w:sz w:val="26"/>
                <w:szCs w:val="26"/>
                <w:lang w:eastAsia="vi-VN"/>
              </w:rPr>
            </w:pPr>
            <w:r w:rsidRPr="00751E35">
              <w:rPr>
                <w:sz w:val="26"/>
                <w:szCs w:val="26"/>
              </w:rPr>
              <w:t>Công/m</w:t>
            </w:r>
            <w:r w:rsidRPr="00751E35">
              <w:rPr>
                <w:sz w:val="26"/>
                <w:szCs w:val="26"/>
                <w:vertAlign w:val="superscript"/>
              </w:rPr>
              <w:t>3</w:t>
            </w:r>
          </w:p>
        </w:tc>
        <w:tc>
          <w:tcPr>
            <w:tcW w:w="1990" w:type="dxa"/>
            <w:vAlign w:val="center"/>
          </w:tcPr>
          <w:p w14:paraId="6C1C660B" w14:textId="52FB0399" w:rsidR="00E15839" w:rsidRPr="00751E35" w:rsidRDefault="00E15839" w:rsidP="00E15839">
            <w:pPr>
              <w:snapToGrid w:val="0"/>
              <w:spacing w:before="40" w:after="40" w:line="240" w:lineRule="auto"/>
              <w:jc w:val="center"/>
              <w:rPr>
                <w:sz w:val="26"/>
                <w:szCs w:val="26"/>
                <w:lang w:eastAsia="vi-VN"/>
              </w:rPr>
            </w:pPr>
            <w:r w:rsidRPr="00D209C6">
              <w:rPr>
                <w:sz w:val="26"/>
                <w:szCs w:val="26"/>
              </w:rPr>
              <w:t>0,090</w:t>
            </w:r>
          </w:p>
        </w:tc>
        <w:tc>
          <w:tcPr>
            <w:tcW w:w="1701" w:type="dxa"/>
            <w:vAlign w:val="center"/>
          </w:tcPr>
          <w:p w14:paraId="1883B6C0" w14:textId="51ADCA26"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100695E1" w14:textId="77777777" w:rsidR="00E15839" w:rsidRPr="00457469" w:rsidRDefault="00E15839" w:rsidP="00E15839">
            <w:pPr>
              <w:snapToGrid w:val="0"/>
              <w:spacing w:before="40" w:after="40" w:line="240" w:lineRule="auto"/>
              <w:jc w:val="both"/>
              <w:rPr>
                <w:sz w:val="26"/>
                <w:szCs w:val="26"/>
              </w:rPr>
            </w:pPr>
            <w:r w:rsidRPr="00457469">
              <w:rPr>
                <w:sz w:val="26"/>
                <w:szCs w:val="26"/>
              </w:rPr>
              <w:t xml:space="preserve">Dỡ, xếp theo đúng chủng loại, sản phẩm; thuận lợi cho lập bảng kê lâm sản </w:t>
            </w:r>
          </w:p>
        </w:tc>
      </w:tr>
      <w:tr w:rsidR="00E15839" w:rsidRPr="00751E35" w14:paraId="04FE663A" w14:textId="77777777" w:rsidTr="00314D0C">
        <w:trPr>
          <w:jc w:val="center"/>
        </w:trPr>
        <w:tc>
          <w:tcPr>
            <w:tcW w:w="988" w:type="dxa"/>
            <w:vAlign w:val="center"/>
          </w:tcPr>
          <w:p w14:paraId="7DF9A961" w14:textId="046C0EA4" w:rsidR="00E15839" w:rsidRPr="00751E35" w:rsidRDefault="00E15839" w:rsidP="00E15839">
            <w:pPr>
              <w:snapToGrid w:val="0"/>
              <w:spacing w:before="40" w:after="40" w:line="240" w:lineRule="auto"/>
              <w:jc w:val="center"/>
              <w:rPr>
                <w:sz w:val="26"/>
                <w:szCs w:val="26"/>
              </w:rPr>
            </w:pPr>
            <w:r w:rsidRPr="00751E35">
              <w:rPr>
                <w:sz w:val="26"/>
                <w:szCs w:val="26"/>
              </w:rPr>
              <w:t>1</w:t>
            </w:r>
            <w:r w:rsidRPr="00751E35">
              <w:rPr>
                <w:sz w:val="26"/>
                <w:szCs w:val="26"/>
                <w:lang w:val="vi-VN"/>
              </w:rPr>
              <w:t>.</w:t>
            </w:r>
            <w:r>
              <w:rPr>
                <w:sz w:val="26"/>
                <w:szCs w:val="26"/>
              </w:rPr>
              <w:t>1</w:t>
            </w:r>
            <w:r w:rsidR="00417100">
              <w:rPr>
                <w:sz w:val="26"/>
                <w:szCs w:val="26"/>
              </w:rPr>
              <w:t>0</w:t>
            </w:r>
          </w:p>
        </w:tc>
        <w:tc>
          <w:tcPr>
            <w:tcW w:w="4961" w:type="dxa"/>
          </w:tcPr>
          <w:p w14:paraId="6DE3DC15" w14:textId="77777777" w:rsidR="00E15839" w:rsidRPr="00751E35" w:rsidRDefault="00E15839" w:rsidP="00314D0C">
            <w:pPr>
              <w:snapToGrid w:val="0"/>
              <w:spacing w:before="40" w:after="40" w:line="240" w:lineRule="auto"/>
              <w:jc w:val="both"/>
              <w:rPr>
                <w:sz w:val="26"/>
                <w:szCs w:val="26"/>
              </w:rPr>
            </w:pPr>
            <w:r w:rsidRPr="00751E35">
              <w:rPr>
                <w:sz w:val="26"/>
                <w:szCs w:val="26"/>
              </w:rPr>
              <w:t>Đào/nhổ cây (bao gồm cả</w:t>
            </w:r>
            <w:r w:rsidRPr="00751E35">
              <w:rPr>
                <w:sz w:val="26"/>
                <w:szCs w:val="26"/>
                <w:lang w:val="vi-VN"/>
              </w:rPr>
              <w:t xml:space="preserve"> gốc</w:t>
            </w:r>
            <w:r w:rsidRPr="00751E35">
              <w:rPr>
                <w:sz w:val="26"/>
                <w:szCs w:val="26"/>
              </w:rPr>
              <w:t xml:space="preserve"> cây)</w:t>
            </w:r>
          </w:p>
        </w:tc>
        <w:tc>
          <w:tcPr>
            <w:tcW w:w="1985" w:type="dxa"/>
            <w:vAlign w:val="center"/>
          </w:tcPr>
          <w:p w14:paraId="597EF68E"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76C59933" w14:textId="77777777" w:rsidR="00E15839" w:rsidRPr="00751E35" w:rsidRDefault="00E15839" w:rsidP="00E15839">
            <w:pPr>
              <w:snapToGrid w:val="0"/>
              <w:spacing w:before="40" w:after="40" w:line="240" w:lineRule="auto"/>
              <w:jc w:val="center"/>
              <w:rPr>
                <w:bCs/>
                <w:sz w:val="26"/>
                <w:szCs w:val="26"/>
                <w:lang w:val="vi-VN"/>
              </w:rPr>
            </w:pPr>
          </w:p>
        </w:tc>
        <w:tc>
          <w:tcPr>
            <w:tcW w:w="1701" w:type="dxa"/>
            <w:vAlign w:val="center"/>
          </w:tcPr>
          <w:p w14:paraId="15931DC9" w14:textId="77777777" w:rsidR="00E15839" w:rsidRPr="00751E35" w:rsidRDefault="00E15839" w:rsidP="00E15839">
            <w:pPr>
              <w:snapToGrid w:val="0"/>
              <w:spacing w:before="40" w:after="40" w:line="240" w:lineRule="auto"/>
              <w:jc w:val="center"/>
              <w:rPr>
                <w:sz w:val="26"/>
                <w:szCs w:val="26"/>
              </w:rPr>
            </w:pPr>
          </w:p>
        </w:tc>
        <w:tc>
          <w:tcPr>
            <w:tcW w:w="2682" w:type="dxa"/>
            <w:vAlign w:val="center"/>
          </w:tcPr>
          <w:p w14:paraId="47EA5CFE" w14:textId="77777777" w:rsidR="00E15839" w:rsidRPr="00457469" w:rsidRDefault="00E15839" w:rsidP="00E15839">
            <w:pPr>
              <w:snapToGrid w:val="0"/>
              <w:spacing w:before="40" w:after="40" w:line="240" w:lineRule="auto"/>
              <w:jc w:val="both"/>
              <w:rPr>
                <w:sz w:val="26"/>
                <w:szCs w:val="26"/>
              </w:rPr>
            </w:pPr>
          </w:p>
        </w:tc>
      </w:tr>
      <w:tr w:rsidR="00E15839" w:rsidRPr="00751E35" w14:paraId="0056BB89" w14:textId="77777777" w:rsidTr="00314D0C">
        <w:trPr>
          <w:jc w:val="center"/>
        </w:trPr>
        <w:tc>
          <w:tcPr>
            <w:tcW w:w="988" w:type="dxa"/>
            <w:vAlign w:val="center"/>
          </w:tcPr>
          <w:p w14:paraId="2EA46C67" w14:textId="34057497" w:rsidR="00E15839" w:rsidRPr="00751E35" w:rsidRDefault="00E15839" w:rsidP="00E15839">
            <w:pPr>
              <w:snapToGrid w:val="0"/>
              <w:spacing w:before="40" w:after="40" w:line="240" w:lineRule="auto"/>
              <w:jc w:val="center"/>
              <w:rPr>
                <w:sz w:val="26"/>
                <w:szCs w:val="26"/>
              </w:rPr>
            </w:pPr>
            <w:r>
              <w:rPr>
                <w:sz w:val="26"/>
                <w:szCs w:val="26"/>
              </w:rPr>
              <w:t>1.1</w:t>
            </w:r>
            <w:r w:rsidR="00417100">
              <w:rPr>
                <w:sz w:val="26"/>
                <w:szCs w:val="26"/>
              </w:rPr>
              <w:t>0</w:t>
            </w:r>
            <w:r w:rsidRPr="00751E35">
              <w:rPr>
                <w:sz w:val="26"/>
                <w:szCs w:val="26"/>
              </w:rPr>
              <w:t>.1</w:t>
            </w:r>
          </w:p>
        </w:tc>
        <w:tc>
          <w:tcPr>
            <w:tcW w:w="4961" w:type="dxa"/>
          </w:tcPr>
          <w:p w14:paraId="74DF8122" w14:textId="73A61359" w:rsidR="00E15839" w:rsidRPr="00314D0C" w:rsidRDefault="00E15839" w:rsidP="00AB77C9">
            <w:pPr>
              <w:snapToGrid w:val="0"/>
              <w:spacing w:before="40" w:after="40" w:line="240" w:lineRule="auto"/>
              <w:jc w:val="both"/>
              <w:rPr>
                <w:spacing w:val="-2"/>
                <w:sz w:val="26"/>
                <w:szCs w:val="26"/>
              </w:rPr>
            </w:pPr>
            <w:r w:rsidRPr="00314D0C">
              <w:rPr>
                <w:spacing w:val="-2"/>
                <w:sz w:val="26"/>
                <w:szCs w:val="26"/>
              </w:rPr>
              <w:t>Đường kính</w:t>
            </w:r>
            <w:r w:rsidRPr="00314D0C">
              <w:rPr>
                <w:spacing w:val="-2"/>
                <w:sz w:val="26"/>
                <w:szCs w:val="26"/>
                <w:lang w:val="vi-VN"/>
              </w:rPr>
              <w:t xml:space="preserve"> gốc cây </w:t>
            </w:r>
            <w:r w:rsidRPr="00314D0C">
              <w:rPr>
                <w:spacing w:val="-2"/>
                <w:sz w:val="26"/>
                <w:szCs w:val="26"/>
              </w:rPr>
              <w:t>nhỏ hơn</w:t>
            </w:r>
            <w:r w:rsidRPr="00314D0C">
              <w:rPr>
                <w:spacing w:val="-2"/>
                <w:sz w:val="26"/>
                <w:szCs w:val="26"/>
                <w:lang w:val="vi-VN"/>
              </w:rPr>
              <w:t xml:space="preserve"> </w:t>
            </w:r>
            <w:r w:rsidRPr="00314D0C">
              <w:rPr>
                <w:spacing w:val="-2"/>
                <w:sz w:val="26"/>
                <w:szCs w:val="26"/>
              </w:rPr>
              <w:t>20 cm</w:t>
            </w:r>
          </w:p>
        </w:tc>
        <w:tc>
          <w:tcPr>
            <w:tcW w:w="1985" w:type="dxa"/>
            <w:vAlign w:val="center"/>
          </w:tcPr>
          <w:p w14:paraId="3D69EDC3"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23D327C9" w14:textId="77777777" w:rsidR="00E15839" w:rsidRPr="00751E35" w:rsidRDefault="00E15839" w:rsidP="00E15839">
            <w:pPr>
              <w:snapToGrid w:val="0"/>
              <w:spacing w:before="40" w:after="40" w:line="240" w:lineRule="auto"/>
              <w:jc w:val="center"/>
              <w:rPr>
                <w:bCs/>
                <w:sz w:val="26"/>
                <w:szCs w:val="26"/>
              </w:rPr>
            </w:pPr>
            <w:r w:rsidRPr="00751E35">
              <w:rPr>
                <w:sz w:val="26"/>
                <w:szCs w:val="26"/>
              </w:rPr>
              <w:t>0</w:t>
            </w:r>
            <w:r w:rsidRPr="00751E35">
              <w:rPr>
                <w:sz w:val="26"/>
                <w:szCs w:val="26"/>
                <w:lang w:val="vi-VN"/>
              </w:rPr>
              <w:t>,15</w:t>
            </w:r>
            <w:r w:rsidRPr="00751E35">
              <w:rPr>
                <w:sz w:val="26"/>
                <w:szCs w:val="26"/>
              </w:rPr>
              <w:t>0</w:t>
            </w:r>
          </w:p>
        </w:tc>
        <w:tc>
          <w:tcPr>
            <w:tcW w:w="1701" w:type="dxa"/>
            <w:vAlign w:val="center"/>
          </w:tcPr>
          <w:p w14:paraId="76AA0A9B" w14:textId="1E049142" w:rsidR="00E15839" w:rsidRPr="00751E35" w:rsidRDefault="005F53E3" w:rsidP="00E15839">
            <w:pPr>
              <w:snapToGrid w:val="0"/>
              <w:spacing w:before="40" w:after="40" w:line="240" w:lineRule="auto"/>
              <w:jc w:val="center"/>
              <w:rPr>
                <w:sz w:val="26"/>
                <w:szCs w:val="26"/>
              </w:rPr>
            </w:pPr>
            <w:r>
              <w:rPr>
                <w:sz w:val="26"/>
                <w:szCs w:val="26"/>
                <w:shd w:val="clear" w:color="auto" w:fill="FFFFFF"/>
              </w:rPr>
              <w:t>2,19-2,55</w:t>
            </w:r>
          </w:p>
        </w:tc>
        <w:tc>
          <w:tcPr>
            <w:tcW w:w="2682" w:type="dxa"/>
            <w:vMerge w:val="restart"/>
            <w:vAlign w:val="center"/>
          </w:tcPr>
          <w:p w14:paraId="7465CC2C" w14:textId="58DCCDFA" w:rsidR="00E15839" w:rsidRPr="00457469" w:rsidRDefault="00E15839" w:rsidP="00627299">
            <w:pPr>
              <w:snapToGrid w:val="0"/>
              <w:spacing w:before="40" w:after="40" w:line="240" w:lineRule="auto"/>
              <w:jc w:val="both"/>
              <w:rPr>
                <w:sz w:val="26"/>
                <w:szCs w:val="26"/>
              </w:rPr>
            </w:pPr>
            <w:r w:rsidRPr="00457469">
              <w:rPr>
                <w:sz w:val="26"/>
                <w:szCs w:val="26"/>
              </w:rPr>
              <w:t>Áp dụng định mức về đào/nhổ gốc cây theo</w:t>
            </w:r>
            <w:r w:rsidR="00AB77C9">
              <w:rPr>
                <w:sz w:val="26"/>
                <w:szCs w:val="26"/>
              </w:rPr>
              <w:t xml:space="preserve"> </w:t>
            </w:r>
            <w:r w:rsidR="00627299">
              <w:rPr>
                <w:sz w:val="26"/>
                <w:szCs w:val="26"/>
              </w:rPr>
              <w:t>Mục</w:t>
            </w:r>
            <w:r w:rsidR="00AB77C9">
              <w:rPr>
                <w:sz w:val="26"/>
                <w:szCs w:val="26"/>
              </w:rPr>
              <w:t xml:space="preserve"> AA.1311</w:t>
            </w:r>
            <w:r w:rsidRPr="00457469">
              <w:rPr>
                <w:sz w:val="26"/>
                <w:szCs w:val="26"/>
                <w:lang w:val="vi-VN"/>
              </w:rPr>
              <w:t xml:space="preserve"> </w:t>
            </w:r>
            <w:r w:rsidR="00627299" w:rsidRPr="00D76F8C">
              <w:rPr>
                <w:sz w:val="26"/>
                <w:szCs w:val="26"/>
              </w:rPr>
              <w:t>Thông tư số 38/2026</w:t>
            </w:r>
            <w:r w:rsidRPr="00D76F8C">
              <w:rPr>
                <w:sz w:val="26"/>
                <w:szCs w:val="26"/>
              </w:rPr>
              <w:t>/TT-BXD</w:t>
            </w:r>
            <w:r w:rsidRPr="00457469">
              <w:rPr>
                <w:sz w:val="26"/>
                <w:szCs w:val="26"/>
              </w:rPr>
              <w:t xml:space="preserve"> </w:t>
            </w:r>
          </w:p>
        </w:tc>
      </w:tr>
      <w:tr w:rsidR="00E15839" w:rsidRPr="00751E35" w14:paraId="798EDCC1" w14:textId="77777777" w:rsidTr="00314D0C">
        <w:trPr>
          <w:jc w:val="center"/>
        </w:trPr>
        <w:tc>
          <w:tcPr>
            <w:tcW w:w="988" w:type="dxa"/>
            <w:vAlign w:val="center"/>
          </w:tcPr>
          <w:p w14:paraId="1A651A83" w14:textId="26A57DBE" w:rsidR="00E15839" w:rsidRPr="00751E35" w:rsidRDefault="00E15839" w:rsidP="00E15839">
            <w:pPr>
              <w:snapToGrid w:val="0"/>
              <w:spacing w:before="40" w:after="40" w:line="240" w:lineRule="auto"/>
              <w:jc w:val="center"/>
              <w:rPr>
                <w:sz w:val="26"/>
                <w:szCs w:val="26"/>
              </w:rPr>
            </w:pPr>
            <w:r>
              <w:rPr>
                <w:sz w:val="26"/>
                <w:szCs w:val="26"/>
              </w:rPr>
              <w:t>1.1</w:t>
            </w:r>
            <w:r w:rsidR="00417100">
              <w:rPr>
                <w:sz w:val="26"/>
                <w:szCs w:val="26"/>
              </w:rPr>
              <w:t>0</w:t>
            </w:r>
            <w:r w:rsidRPr="00751E35">
              <w:rPr>
                <w:sz w:val="26"/>
                <w:szCs w:val="26"/>
              </w:rPr>
              <w:t>.2</w:t>
            </w:r>
          </w:p>
        </w:tc>
        <w:tc>
          <w:tcPr>
            <w:tcW w:w="4961" w:type="dxa"/>
          </w:tcPr>
          <w:p w14:paraId="33B6DFB8" w14:textId="2C611824" w:rsidR="00E15839" w:rsidRPr="00751E35" w:rsidRDefault="00E15839" w:rsidP="00AB77C9">
            <w:pPr>
              <w:snapToGrid w:val="0"/>
              <w:spacing w:before="40" w:after="40" w:line="240" w:lineRule="auto"/>
              <w:jc w:val="both"/>
              <w:rPr>
                <w:sz w:val="26"/>
                <w:szCs w:val="26"/>
              </w:rPr>
            </w:pPr>
            <w:r w:rsidRPr="00751E35">
              <w:rPr>
                <w:sz w:val="26"/>
                <w:szCs w:val="26"/>
              </w:rPr>
              <w:t xml:space="preserve">Đường kính </w:t>
            </w:r>
            <w:r w:rsidR="00AB77C9">
              <w:rPr>
                <w:sz w:val="26"/>
                <w:szCs w:val="26"/>
              </w:rPr>
              <w:t>gốc cây nhỏ hơn</w:t>
            </w:r>
            <w:r w:rsidRPr="00751E35">
              <w:rPr>
                <w:sz w:val="26"/>
                <w:szCs w:val="26"/>
              </w:rPr>
              <w:t xml:space="preserve"> 30 cm</w:t>
            </w:r>
          </w:p>
        </w:tc>
        <w:tc>
          <w:tcPr>
            <w:tcW w:w="1985" w:type="dxa"/>
            <w:vAlign w:val="center"/>
          </w:tcPr>
          <w:p w14:paraId="09B16CAC"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76A2AB78" w14:textId="77777777" w:rsidR="00E15839" w:rsidRPr="00751E35" w:rsidRDefault="00E15839" w:rsidP="00E15839">
            <w:pPr>
              <w:snapToGrid w:val="0"/>
              <w:spacing w:before="40" w:after="40" w:line="240" w:lineRule="auto"/>
              <w:jc w:val="center"/>
              <w:rPr>
                <w:bCs/>
                <w:sz w:val="26"/>
                <w:szCs w:val="26"/>
              </w:rPr>
            </w:pPr>
            <w:r w:rsidRPr="00751E35">
              <w:rPr>
                <w:sz w:val="26"/>
                <w:szCs w:val="26"/>
              </w:rPr>
              <w:t>0</w:t>
            </w:r>
            <w:r w:rsidRPr="00751E35">
              <w:rPr>
                <w:sz w:val="26"/>
                <w:szCs w:val="26"/>
                <w:lang w:val="vi-VN"/>
              </w:rPr>
              <w:t>,28</w:t>
            </w:r>
            <w:r w:rsidRPr="00751E35">
              <w:rPr>
                <w:sz w:val="26"/>
                <w:szCs w:val="26"/>
              </w:rPr>
              <w:t>0</w:t>
            </w:r>
          </w:p>
        </w:tc>
        <w:tc>
          <w:tcPr>
            <w:tcW w:w="1701" w:type="dxa"/>
            <w:vAlign w:val="center"/>
          </w:tcPr>
          <w:p w14:paraId="59990225" w14:textId="41D75589" w:rsidR="00E15839" w:rsidRPr="00751E35" w:rsidRDefault="00E15839" w:rsidP="00E15839">
            <w:pPr>
              <w:snapToGrid w:val="0"/>
              <w:spacing w:before="40" w:after="40" w:line="240" w:lineRule="auto"/>
              <w:jc w:val="center"/>
              <w:rPr>
                <w:sz w:val="26"/>
                <w:szCs w:val="26"/>
              </w:rPr>
            </w:pPr>
            <w:r w:rsidRPr="00751E35">
              <w:rPr>
                <w:sz w:val="26"/>
                <w:szCs w:val="26"/>
                <w:shd w:val="clear" w:color="auto" w:fill="FFFFFF"/>
              </w:rPr>
              <w:t>2,19-</w:t>
            </w:r>
            <w:r w:rsidR="005F53E3">
              <w:rPr>
                <w:sz w:val="26"/>
                <w:szCs w:val="26"/>
                <w:shd w:val="clear" w:color="auto" w:fill="FFFFFF"/>
              </w:rPr>
              <w:t>2,55</w:t>
            </w:r>
          </w:p>
        </w:tc>
        <w:tc>
          <w:tcPr>
            <w:tcW w:w="2682" w:type="dxa"/>
            <w:vMerge/>
            <w:vAlign w:val="center"/>
          </w:tcPr>
          <w:p w14:paraId="5DF4207A" w14:textId="77777777" w:rsidR="00E15839" w:rsidRPr="00457469" w:rsidRDefault="00E15839" w:rsidP="00E15839">
            <w:pPr>
              <w:snapToGrid w:val="0"/>
              <w:spacing w:before="40" w:after="40" w:line="240" w:lineRule="auto"/>
              <w:jc w:val="both"/>
              <w:rPr>
                <w:sz w:val="26"/>
                <w:szCs w:val="26"/>
              </w:rPr>
            </w:pPr>
          </w:p>
        </w:tc>
      </w:tr>
      <w:tr w:rsidR="00E15839" w:rsidRPr="00751E35" w14:paraId="6BD4A7E5" w14:textId="77777777" w:rsidTr="00314D0C">
        <w:trPr>
          <w:jc w:val="center"/>
        </w:trPr>
        <w:tc>
          <w:tcPr>
            <w:tcW w:w="988" w:type="dxa"/>
            <w:vAlign w:val="center"/>
          </w:tcPr>
          <w:p w14:paraId="78B7E2A7" w14:textId="60C35F6B" w:rsidR="00E15839" w:rsidRPr="00751E35" w:rsidRDefault="00E15839" w:rsidP="00E15839">
            <w:pPr>
              <w:snapToGrid w:val="0"/>
              <w:spacing w:before="40" w:after="40" w:line="240" w:lineRule="auto"/>
              <w:jc w:val="center"/>
              <w:rPr>
                <w:sz w:val="26"/>
                <w:szCs w:val="26"/>
              </w:rPr>
            </w:pPr>
            <w:r>
              <w:rPr>
                <w:sz w:val="26"/>
                <w:szCs w:val="26"/>
              </w:rPr>
              <w:t>1.1</w:t>
            </w:r>
            <w:r w:rsidR="00417100">
              <w:rPr>
                <w:sz w:val="26"/>
                <w:szCs w:val="26"/>
              </w:rPr>
              <w:t>0</w:t>
            </w:r>
            <w:r w:rsidRPr="00751E35">
              <w:rPr>
                <w:sz w:val="26"/>
                <w:szCs w:val="26"/>
              </w:rPr>
              <w:t>.3</w:t>
            </w:r>
          </w:p>
        </w:tc>
        <w:tc>
          <w:tcPr>
            <w:tcW w:w="4961" w:type="dxa"/>
          </w:tcPr>
          <w:p w14:paraId="417F1B53" w14:textId="6D9427D4" w:rsidR="00E15839" w:rsidRPr="00751E35" w:rsidRDefault="00E15839" w:rsidP="00AB77C9">
            <w:pPr>
              <w:snapToGrid w:val="0"/>
              <w:spacing w:before="40" w:after="40" w:line="240" w:lineRule="auto"/>
              <w:jc w:val="both"/>
              <w:rPr>
                <w:sz w:val="26"/>
                <w:szCs w:val="26"/>
              </w:rPr>
            </w:pPr>
            <w:r w:rsidRPr="00751E35">
              <w:rPr>
                <w:sz w:val="26"/>
                <w:szCs w:val="26"/>
              </w:rPr>
              <w:t xml:space="preserve">Đường kính </w:t>
            </w:r>
            <w:r w:rsidR="00AB77C9">
              <w:rPr>
                <w:sz w:val="26"/>
                <w:szCs w:val="26"/>
              </w:rPr>
              <w:t>gốc cây nhỏ hơn</w:t>
            </w:r>
            <w:r w:rsidRPr="00751E35">
              <w:rPr>
                <w:sz w:val="26"/>
                <w:szCs w:val="26"/>
              </w:rPr>
              <w:t xml:space="preserve"> 40 cm</w:t>
            </w:r>
          </w:p>
        </w:tc>
        <w:tc>
          <w:tcPr>
            <w:tcW w:w="1985" w:type="dxa"/>
            <w:vAlign w:val="center"/>
          </w:tcPr>
          <w:p w14:paraId="44482654"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1EF342ED" w14:textId="77777777" w:rsidR="00E15839" w:rsidRPr="00751E35" w:rsidRDefault="00E15839" w:rsidP="00E15839">
            <w:pPr>
              <w:snapToGrid w:val="0"/>
              <w:spacing w:before="40" w:after="40" w:line="240" w:lineRule="auto"/>
              <w:jc w:val="center"/>
              <w:rPr>
                <w:bCs/>
                <w:sz w:val="26"/>
                <w:szCs w:val="26"/>
              </w:rPr>
            </w:pPr>
            <w:r w:rsidRPr="00751E35">
              <w:rPr>
                <w:sz w:val="26"/>
                <w:szCs w:val="26"/>
              </w:rPr>
              <w:t>0</w:t>
            </w:r>
            <w:r w:rsidRPr="00751E35">
              <w:rPr>
                <w:sz w:val="26"/>
                <w:szCs w:val="26"/>
                <w:lang w:val="vi-VN"/>
              </w:rPr>
              <w:t>,53</w:t>
            </w:r>
            <w:r w:rsidRPr="00751E35">
              <w:rPr>
                <w:sz w:val="26"/>
                <w:szCs w:val="26"/>
              </w:rPr>
              <w:t>0</w:t>
            </w:r>
          </w:p>
        </w:tc>
        <w:tc>
          <w:tcPr>
            <w:tcW w:w="1701" w:type="dxa"/>
            <w:vAlign w:val="center"/>
          </w:tcPr>
          <w:p w14:paraId="755B52D7" w14:textId="3CD924AE" w:rsidR="00E15839" w:rsidRPr="00751E35" w:rsidRDefault="00E15839" w:rsidP="00E15839">
            <w:pPr>
              <w:snapToGrid w:val="0"/>
              <w:spacing w:before="40" w:after="40" w:line="240" w:lineRule="auto"/>
              <w:jc w:val="center"/>
              <w:rPr>
                <w:sz w:val="26"/>
                <w:szCs w:val="26"/>
              </w:rPr>
            </w:pPr>
            <w:r w:rsidRPr="00751E35">
              <w:rPr>
                <w:sz w:val="26"/>
                <w:szCs w:val="26"/>
                <w:shd w:val="clear" w:color="auto" w:fill="FFFFFF"/>
              </w:rPr>
              <w:t>2,19-</w:t>
            </w:r>
            <w:r w:rsidR="005F53E3">
              <w:rPr>
                <w:sz w:val="26"/>
                <w:szCs w:val="26"/>
                <w:shd w:val="clear" w:color="auto" w:fill="FFFFFF"/>
              </w:rPr>
              <w:t>2,55</w:t>
            </w:r>
          </w:p>
        </w:tc>
        <w:tc>
          <w:tcPr>
            <w:tcW w:w="2682" w:type="dxa"/>
            <w:vMerge/>
            <w:vAlign w:val="center"/>
          </w:tcPr>
          <w:p w14:paraId="4B85ECA7" w14:textId="77777777" w:rsidR="00E15839" w:rsidRPr="00457469" w:rsidRDefault="00E15839" w:rsidP="00E15839">
            <w:pPr>
              <w:snapToGrid w:val="0"/>
              <w:spacing w:before="40" w:after="40" w:line="240" w:lineRule="auto"/>
              <w:jc w:val="both"/>
              <w:rPr>
                <w:sz w:val="26"/>
                <w:szCs w:val="26"/>
              </w:rPr>
            </w:pPr>
          </w:p>
        </w:tc>
      </w:tr>
      <w:tr w:rsidR="00E15839" w:rsidRPr="00751E35" w14:paraId="03C85FAA" w14:textId="77777777" w:rsidTr="00314D0C">
        <w:trPr>
          <w:jc w:val="center"/>
        </w:trPr>
        <w:tc>
          <w:tcPr>
            <w:tcW w:w="988" w:type="dxa"/>
            <w:vAlign w:val="center"/>
          </w:tcPr>
          <w:p w14:paraId="5839E53D" w14:textId="5572EC05" w:rsidR="00E15839" w:rsidRPr="00751E35" w:rsidRDefault="00E15839" w:rsidP="00E15839">
            <w:pPr>
              <w:snapToGrid w:val="0"/>
              <w:spacing w:before="40" w:after="40" w:line="240" w:lineRule="auto"/>
              <w:jc w:val="center"/>
              <w:rPr>
                <w:sz w:val="26"/>
                <w:szCs w:val="26"/>
              </w:rPr>
            </w:pPr>
            <w:r>
              <w:rPr>
                <w:sz w:val="26"/>
                <w:szCs w:val="26"/>
              </w:rPr>
              <w:t>1.1</w:t>
            </w:r>
            <w:r w:rsidR="00417100">
              <w:rPr>
                <w:sz w:val="26"/>
                <w:szCs w:val="26"/>
              </w:rPr>
              <w:t>0</w:t>
            </w:r>
            <w:r w:rsidRPr="00751E35">
              <w:rPr>
                <w:sz w:val="26"/>
                <w:szCs w:val="26"/>
              </w:rPr>
              <w:t>.4</w:t>
            </w:r>
          </w:p>
        </w:tc>
        <w:tc>
          <w:tcPr>
            <w:tcW w:w="4961" w:type="dxa"/>
          </w:tcPr>
          <w:p w14:paraId="401C487A" w14:textId="52E18759" w:rsidR="00E15839" w:rsidRPr="00751E35" w:rsidRDefault="00E15839" w:rsidP="00AB77C9">
            <w:pPr>
              <w:snapToGrid w:val="0"/>
              <w:spacing w:before="40" w:after="40" w:line="240" w:lineRule="auto"/>
              <w:jc w:val="both"/>
              <w:rPr>
                <w:sz w:val="26"/>
                <w:szCs w:val="26"/>
              </w:rPr>
            </w:pPr>
            <w:r w:rsidRPr="00751E35">
              <w:rPr>
                <w:sz w:val="26"/>
                <w:szCs w:val="26"/>
              </w:rPr>
              <w:t xml:space="preserve">Đường kính </w:t>
            </w:r>
            <w:r w:rsidR="00AB77C9">
              <w:rPr>
                <w:sz w:val="26"/>
                <w:szCs w:val="26"/>
              </w:rPr>
              <w:t>gốc cây nhỏ hơn</w:t>
            </w:r>
            <w:r w:rsidRPr="00751E35">
              <w:rPr>
                <w:sz w:val="26"/>
                <w:szCs w:val="26"/>
              </w:rPr>
              <w:t xml:space="preserve"> 50 cm</w:t>
            </w:r>
          </w:p>
        </w:tc>
        <w:tc>
          <w:tcPr>
            <w:tcW w:w="1985" w:type="dxa"/>
            <w:vAlign w:val="center"/>
          </w:tcPr>
          <w:p w14:paraId="181538B4"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012D16B4" w14:textId="77777777" w:rsidR="00E15839" w:rsidRPr="00751E35" w:rsidRDefault="00E15839" w:rsidP="00E15839">
            <w:pPr>
              <w:snapToGrid w:val="0"/>
              <w:spacing w:before="40" w:after="40" w:line="240" w:lineRule="auto"/>
              <w:jc w:val="center"/>
              <w:rPr>
                <w:bCs/>
                <w:sz w:val="26"/>
                <w:szCs w:val="26"/>
              </w:rPr>
            </w:pPr>
            <w:r w:rsidRPr="00751E35">
              <w:rPr>
                <w:sz w:val="26"/>
                <w:szCs w:val="26"/>
              </w:rPr>
              <w:t>1</w:t>
            </w:r>
            <w:r w:rsidRPr="00751E35">
              <w:rPr>
                <w:sz w:val="26"/>
                <w:szCs w:val="26"/>
                <w:lang w:val="vi-VN"/>
              </w:rPr>
              <w:t>,01</w:t>
            </w:r>
            <w:r w:rsidRPr="00751E35">
              <w:rPr>
                <w:sz w:val="26"/>
                <w:szCs w:val="26"/>
              </w:rPr>
              <w:t>0</w:t>
            </w:r>
          </w:p>
        </w:tc>
        <w:tc>
          <w:tcPr>
            <w:tcW w:w="1701" w:type="dxa"/>
            <w:vAlign w:val="center"/>
          </w:tcPr>
          <w:p w14:paraId="39CCAB8B" w14:textId="0AD48B33" w:rsidR="00E15839" w:rsidRPr="00751E35" w:rsidRDefault="00E15839" w:rsidP="00E15839">
            <w:pPr>
              <w:snapToGrid w:val="0"/>
              <w:spacing w:before="40" w:after="40" w:line="240" w:lineRule="auto"/>
              <w:jc w:val="center"/>
              <w:rPr>
                <w:sz w:val="26"/>
                <w:szCs w:val="26"/>
              </w:rPr>
            </w:pPr>
            <w:r w:rsidRPr="00751E35">
              <w:rPr>
                <w:sz w:val="26"/>
                <w:szCs w:val="26"/>
                <w:shd w:val="clear" w:color="auto" w:fill="FFFFFF"/>
              </w:rPr>
              <w:t>2,19-</w:t>
            </w:r>
            <w:r w:rsidR="005F53E3">
              <w:rPr>
                <w:sz w:val="26"/>
                <w:szCs w:val="26"/>
                <w:shd w:val="clear" w:color="auto" w:fill="FFFFFF"/>
              </w:rPr>
              <w:t>2,55</w:t>
            </w:r>
          </w:p>
        </w:tc>
        <w:tc>
          <w:tcPr>
            <w:tcW w:w="2682" w:type="dxa"/>
            <w:vMerge/>
            <w:vAlign w:val="center"/>
          </w:tcPr>
          <w:p w14:paraId="7BDDB727" w14:textId="77777777" w:rsidR="00E15839" w:rsidRPr="00457469" w:rsidRDefault="00E15839" w:rsidP="00E15839">
            <w:pPr>
              <w:snapToGrid w:val="0"/>
              <w:spacing w:before="40" w:after="40" w:line="240" w:lineRule="auto"/>
              <w:jc w:val="both"/>
              <w:rPr>
                <w:sz w:val="26"/>
                <w:szCs w:val="26"/>
              </w:rPr>
            </w:pPr>
          </w:p>
        </w:tc>
      </w:tr>
      <w:tr w:rsidR="00E15839" w:rsidRPr="00751E35" w14:paraId="72B8DCBD" w14:textId="77777777" w:rsidTr="00314D0C">
        <w:trPr>
          <w:jc w:val="center"/>
        </w:trPr>
        <w:tc>
          <w:tcPr>
            <w:tcW w:w="988" w:type="dxa"/>
            <w:vAlign w:val="center"/>
          </w:tcPr>
          <w:p w14:paraId="390AA00D" w14:textId="7B239315" w:rsidR="00E15839" w:rsidRPr="00751E35" w:rsidRDefault="00E15839" w:rsidP="00E15839">
            <w:pPr>
              <w:snapToGrid w:val="0"/>
              <w:spacing w:before="40" w:after="40" w:line="240" w:lineRule="auto"/>
              <w:jc w:val="center"/>
              <w:rPr>
                <w:sz w:val="26"/>
                <w:szCs w:val="26"/>
              </w:rPr>
            </w:pPr>
            <w:r>
              <w:rPr>
                <w:sz w:val="26"/>
                <w:szCs w:val="26"/>
              </w:rPr>
              <w:t>1.1</w:t>
            </w:r>
            <w:r w:rsidR="00417100">
              <w:rPr>
                <w:sz w:val="26"/>
                <w:szCs w:val="26"/>
              </w:rPr>
              <w:t>0</w:t>
            </w:r>
            <w:r w:rsidRPr="00751E35">
              <w:rPr>
                <w:sz w:val="26"/>
                <w:szCs w:val="26"/>
              </w:rPr>
              <w:t>.5</w:t>
            </w:r>
          </w:p>
        </w:tc>
        <w:tc>
          <w:tcPr>
            <w:tcW w:w="4961" w:type="dxa"/>
          </w:tcPr>
          <w:p w14:paraId="67AADB67" w14:textId="261F24A1" w:rsidR="00E15839" w:rsidRPr="00751E35" w:rsidRDefault="00E15839" w:rsidP="00AB77C9">
            <w:pPr>
              <w:snapToGrid w:val="0"/>
              <w:spacing w:before="40" w:after="40" w:line="240" w:lineRule="auto"/>
              <w:jc w:val="both"/>
              <w:rPr>
                <w:sz w:val="26"/>
                <w:szCs w:val="26"/>
              </w:rPr>
            </w:pPr>
            <w:r w:rsidRPr="00751E35">
              <w:rPr>
                <w:sz w:val="26"/>
                <w:szCs w:val="26"/>
              </w:rPr>
              <w:t xml:space="preserve">Đường kính </w:t>
            </w:r>
            <w:r w:rsidR="00AB77C9">
              <w:rPr>
                <w:sz w:val="26"/>
                <w:szCs w:val="26"/>
              </w:rPr>
              <w:t>gốc cây nhỏ hơn</w:t>
            </w:r>
            <w:r w:rsidRPr="00751E35">
              <w:rPr>
                <w:sz w:val="26"/>
                <w:szCs w:val="26"/>
              </w:rPr>
              <w:t xml:space="preserve"> 60 cm</w:t>
            </w:r>
          </w:p>
        </w:tc>
        <w:tc>
          <w:tcPr>
            <w:tcW w:w="1985" w:type="dxa"/>
            <w:vAlign w:val="center"/>
          </w:tcPr>
          <w:p w14:paraId="20AFDF9A"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1621E0FA" w14:textId="77777777" w:rsidR="00E15839" w:rsidRPr="00751E35" w:rsidRDefault="00E15839" w:rsidP="00E15839">
            <w:pPr>
              <w:snapToGrid w:val="0"/>
              <w:spacing w:before="40" w:after="40" w:line="240" w:lineRule="auto"/>
              <w:jc w:val="center"/>
              <w:rPr>
                <w:bCs/>
                <w:sz w:val="26"/>
                <w:szCs w:val="26"/>
              </w:rPr>
            </w:pPr>
            <w:r w:rsidRPr="00751E35">
              <w:rPr>
                <w:sz w:val="26"/>
                <w:szCs w:val="26"/>
              </w:rPr>
              <w:t>2</w:t>
            </w:r>
            <w:r w:rsidRPr="00751E35">
              <w:rPr>
                <w:sz w:val="26"/>
                <w:szCs w:val="26"/>
                <w:lang w:val="vi-VN"/>
              </w:rPr>
              <w:t>,43</w:t>
            </w:r>
            <w:r w:rsidRPr="00751E35">
              <w:rPr>
                <w:sz w:val="26"/>
                <w:szCs w:val="26"/>
              </w:rPr>
              <w:t>0</w:t>
            </w:r>
          </w:p>
        </w:tc>
        <w:tc>
          <w:tcPr>
            <w:tcW w:w="1701" w:type="dxa"/>
            <w:vAlign w:val="center"/>
          </w:tcPr>
          <w:p w14:paraId="2CC09BFB" w14:textId="6E2FEF11" w:rsidR="00E15839" w:rsidRPr="00751E35" w:rsidRDefault="00E15839" w:rsidP="00E15839">
            <w:pPr>
              <w:snapToGrid w:val="0"/>
              <w:spacing w:before="40" w:after="40" w:line="240" w:lineRule="auto"/>
              <w:jc w:val="center"/>
              <w:rPr>
                <w:sz w:val="26"/>
                <w:szCs w:val="26"/>
              </w:rPr>
            </w:pPr>
            <w:r w:rsidRPr="00751E35">
              <w:rPr>
                <w:sz w:val="26"/>
                <w:szCs w:val="26"/>
                <w:shd w:val="clear" w:color="auto" w:fill="FFFFFF"/>
              </w:rPr>
              <w:t>2,19-</w:t>
            </w:r>
            <w:r w:rsidR="005F53E3">
              <w:rPr>
                <w:sz w:val="26"/>
                <w:szCs w:val="26"/>
                <w:shd w:val="clear" w:color="auto" w:fill="FFFFFF"/>
              </w:rPr>
              <w:t>2,55</w:t>
            </w:r>
          </w:p>
        </w:tc>
        <w:tc>
          <w:tcPr>
            <w:tcW w:w="2682" w:type="dxa"/>
            <w:vMerge/>
            <w:vAlign w:val="center"/>
          </w:tcPr>
          <w:p w14:paraId="742CB8C2" w14:textId="77777777" w:rsidR="00E15839" w:rsidRPr="00457469" w:rsidRDefault="00E15839" w:rsidP="00E15839">
            <w:pPr>
              <w:snapToGrid w:val="0"/>
              <w:spacing w:before="40" w:after="40" w:line="240" w:lineRule="auto"/>
              <w:jc w:val="both"/>
              <w:rPr>
                <w:sz w:val="26"/>
                <w:szCs w:val="26"/>
              </w:rPr>
            </w:pPr>
          </w:p>
        </w:tc>
      </w:tr>
      <w:tr w:rsidR="00E15839" w:rsidRPr="00751E35" w14:paraId="429E7F1E" w14:textId="77777777" w:rsidTr="00314D0C">
        <w:trPr>
          <w:jc w:val="center"/>
        </w:trPr>
        <w:tc>
          <w:tcPr>
            <w:tcW w:w="988" w:type="dxa"/>
            <w:vAlign w:val="center"/>
          </w:tcPr>
          <w:p w14:paraId="38F93F03" w14:textId="74933DFC" w:rsidR="00E15839" w:rsidRPr="00751E35" w:rsidRDefault="00E15839" w:rsidP="00E15839">
            <w:pPr>
              <w:snapToGrid w:val="0"/>
              <w:spacing w:before="40" w:after="40" w:line="240" w:lineRule="auto"/>
              <w:jc w:val="center"/>
              <w:rPr>
                <w:sz w:val="26"/>
                <w:szCs w:val="26"/>
              </w:rPr>
            </w:pPr>
            <w:r w:rsidRPr="00751E35">
              <w:rPr>
                <w:sz w:val="26"/>
                <w:szCs w:val="26"/>
              </w:rPr>
              <w:t>1.</w:t>
            </w:r>
            <w:r>
              <w:rPr>
                <w:sz w:val="26"/>
                <w:szCs w:val="26"/>
              </w:rPr>
              <w:t>1</w:t>
            </w:r>
            <w:r w:rsidR="00417100">
              <w:rPr>
                <w:sz w:val="26"/>
                <w:szCs w:val="26"/>
              </w:rPr>
              <w:t>0</w:t>
            </w:r>
            <w:r w:rsidRPr="00751E35">
              <w:rPr>
                <w:sz w:val="26"/>
                <w:szCs w:val="26"/>
              </w:rPr>
              <w:t>.6</w:t>
            </w:r>
          </w:p>
        </w:tc>
        <w:tc>
          <w:tcPr>
            <w:tcW w:w="4961" w:type="dxa"/>
          </w:tcPr>
          <w:p w14:paraId="4CF335C6" w14:textId="0C6DBBED" w:rsidR="00E15839" w:rsidRPr="00751E35" w:rsidRDefault="00E15839" w:rsidP="00AB77C9">
            <w:pPr>
              <w:snapToGrid w:val="0"/>
              <w:spacing w:before="40" w:after="40" w:line="240" w:lineRule="auto"/>
              <w:rPr>
                <w:sz w:val="26"/>
                <w:szCs w:val="26"/>
              </w:rPr>
            </w:pPr>
            <w:r w:rsidRPr="00751E35">
              <w:rPr>
                <w:sz w:val="26"/>
                <w:szCs w:val="26"/>
              </w:rPr>
              <w:t xml:space="preserve">Đường kính </w:t>
            </w:r>
            <w:r w:rsidR="00AB77C9">
              <w:rPr>
                <w:sz w:val="26"/>
                <w:szCs w:val="26"/>
              </w:rPr>
              <w:t>gốc cây nhỏ hơn</w:t>
            </w:r>
            <w:r w:rsidRPr="00751E35">
              <w:rPr>
                <w:sz w:val="26"/>
                <w:szCs w:val="26"/>
              </w:rPr>
              <w:t xml:space="preserve"> 70 cm</w:t>
            </w:r>
          </w:p>
        </w:tc>
        <w:tc>
          <w:tcPr>
            <w:tcW w:w="1985" w:type="dxa"/>
            <w:vAlign w:val="center"/>
          </w:tcPr>
          <w:p w14:paraId="2962C50C"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4D2E2836" w14:textId="77777777" w:rsidR="00E15839" w:rsidRPr="00751E35" w:rsidRDefault="00E15839" w:rsidP="00E15839">
            <w:pPr>
              <w:snapToGrid w:val="0"/>
              <w:spacing w:before="40" w:after="40" w:line="240" w:lineRule="auto"/>
              <w:jc w:val="center"/>
              <w:rPr>
                <w:bCs/>
                <w:sz w:val="26"/>
                <w:szCs w:val="26"/>
              </w:rPr>
            </w:pPr>
            <w:r w:rsidRPr="00751E35">
              <w:rPr>
                <w:sz w:val="26"/>
                <w:szCs w:val="26"/>
              </w:rPr>
              <w:t>4</w:t>
            </w:r>
            <w:r w:rsidRPr="00751E35">
              <w:rPr>
                <w:sz w:val="26"/>
                <w:szCs w:val="26"/>
                <w:lang w:val="vi-VN"/>
              </w:rPr>
              <w:t>,56</w:t>
            </w:r>
            <w:r w:rsidRPr="00751E35">
              <w:rPr>
                <w:sz w:val="26"/>
                <w:szCs w:val="26"/>
              </w:rPr>
              <w:t>0</w:t>
            </w:r>
          </w:p>
        </w:tc>
        <w:tc>
          <w:tcPr>
            <w:tcW w:w="1701" w:type="dxa"/>
            <w:vAlign w:val="center"/>
          </w:tcPr>
          <w:p w14:paraId="7EC98B10" w14:textId="7A7B6A7D" w:rsidR="00E15839" w:rsidRPr="00751E35" w:rsidRDefault="00E15839" w:rsidP="00E15839">
            <w:pPr>
              <w:snapToGrid w:val="0"/>
              <w:spacing w:before="40" w:after="40" w:line="240" w:lineRule="auto"/>
              <w:jc w:val="center"/>
              <w:rPr>
                <w:sz w:val="26"/>
                <w:szCs w:val="26"/>
              </w:rPr>
            </w:pPr>
            <w:r w:rsidRPr="00751E35">
              <w:rPr>
                <w:sz w:val="26"/>
                <w:szCs w:val="26"/>
                <w:shd w:val="clear" w:color="auto" w:fill="FFFFFF"/>
              </w:rPr>
              <w:t>2,19-</w:t>
            </w:r>
            <w:r w:rsidR="005F53E3">
              <w:rPr>
                <w:sz w:val="26"/>
                <w:szCs w:val="26"/>
                <w:shd w:val="clear" w:color="auto" w:fill="FFFFFF"/>
              </w:rPr>
              <w:t>2,55</w:t>
            </w:r>
          </w:p>
        </w:tc>
        <w:tc>
          <w:tcPr>
            <w:tcW w:w="2682" w:type="dxa"/>
            <w:vMerge/>
            <w:vAlign w:val="center"/>
          </w:tcPr>
          <w:p w14:paraId="14E8D0CA" w14:textId="77777777" w:rsidR="00E15839" w:rsidRPr="00457469" w:rsidRDefault="00E15839" w:rsidP="00E15839">
            <w:pPr>
              <w:snapToGrid w:val="0"/>
              <w:spacing w:before="40" w:after="40" w:line="240" w:lineRule="auto"/>
              <w:jc w:val="both"/>
              <w:rPr>
                <w:sz w:val="26"/>
                <w:szCs w:val="26"/>
              </w:rPr>
            </w:pPr>
          </w:p>
        </w:tc>
      </w:tr>
      <w:tr w:rsidR="00E15839" w:rsidRPr="00751E35" w14:paraId="377DE557" w14:textId="77777777" w:rsidTr="00314D0C">
        <w:trPr>
          <w:jc w:val="center"/>
        </w:trPr>
        <w:tc>
          <w:tcPr>
            <w:tcW w:w="988" w:type="dxa"/>
            <w:vAlign w:val="center"/>
          </w:tcPr>
          <w:p w14:paraId="557F8268" w14:textId="4050A030" w:rsidR="00E15839" w:rsidRPr="00751E35" w:rsidRDefault="00E15839" w:rsidP="00E15839">
            <w:pPr>
              <w:snapToGrid w:val="0"/>
              <w:spacing w:before="40" w:after="40" w:line="240" w:lineRule="auto"/>
              <w:jc w:val="center"/>
              <w:rPr>
                <w:sz w:val="26"/>
                <w:szCs w:val="26"/>
              </w:rPr>
            </w:pPr>
            <w:r>
              <w:rPr>
                <w:sz w:val="26"/>
                <w:szCs w:val="26"/>
              </w:rPr>
              <w:t>1.1</w:t>
            </w:r>
            <w:r w:rsidR="00417100">
              <w:rPr>
                <w:sz w:val="26"/>
                <w:szCs w:val="26"/>
              </w:rPr>
              <w:t>0</w:t>
            </w:r>
            <w:r w:rsidRPr="00751E35">
              <w:rPr>
                <w:sz w:val="26"/>
                <w:szCs w:val="26"/>
              </w:rPr>
              <w:t>.7</w:t>
            </w:r>
          </w:p>
        </w:tc>
        <w:tc>
          <w:tcPr>
            <w:tcW w:w="4961" w:type="dxa"/>
          </w:tcPr>
          <w:p w14:paraId="17BAA7D3" w14:textId="3F333F7E" w:rsidR="00E15839" w:rsidRPr="00751E35" w:rsidRDefault="00E15839" w:rsidP="00AB77C9">
            <w:pPr>
              <w:snapToGrid w:val="0"/>
              <w:spacing w:before="40" w:after="40" w:line="240" w:lineRule="auto"/>
              <w:rPr>
                <w:sz w:val="26"/>
                <w:szCs w:val="26"/>
              </w:rPr>
            </w:pPr>
            <w:r w:rsidRPr="00751E35">
              <w:rPr>
                <w:sz w:val="26"/>
                <w:szCs w:val="26"/>
              </w:rPr>
              <w:t xml:space="preserve">Đường kính </w:t>
            </w:r>
            <w:r w:rsidR="00AB77C9">
              <w:rPr>
                <w:sz w:val="26"/>
                <w:szCs w:val="26"/>
              </w:rPr>
              <w:t>gốc cây lớn hơn</w:t>
            </w:r>
            <w:r w:rsidRPr="00751E35">
              <w:rPr>
                <w:sz w:val="26"/>
                <w:szCs w:val="26"/>
                <w:lang w:val="vi-VN"/>
              </w:rPr>
              <w:t xml:space="preserve"> </w:t>
            </w:r>
            <w:r w:rsidRPr="00751E35">
              <w:rPr>
                <w:sz w:val="26"/>
                <w:szCs w:val="26"/>
              </w:rPr>
              <w:t xml:space="preserve">70 cm </w:t>
            </w:r>
          </w:p>
        </w:tc>
        <w:tc>
          <w:tcPr>
            <w:tcW w:w="1985" w:type="dxa"/>
            <w:vAlign w:val="center"/>
          </w:tcPr>
          <w:p w14:paraId="6EC50D89" w14:textId="77777777" w:rsidR="00E15839" w:rsidRPr="00751E35" w:rsidRDefault="00E15839" w:rsidP="002B63C2">
            <w:pPr>
              <w:snapToGrid w:val="0"/>
              <w:spacing w:before="40" w:after="40" w:line="240" w:lineRule="auto"/>
              <w:jc w:val="center"/>
              <w:rPr>
                <w:sz w:val="26"/>
                <w:szCs w:val="26"/>
              </w:rPr>
            </w:pPr>
            <w:r w:rsidRPr="00751E35">
              <w:rPr>
                <w:sz w:val="26"/>
                <w:szCs w:val="26"/>
              </w:rPr>
              <w:t>Công/gốc</w:t>
            </w:r>
          </w:p>
        </w:tc>
        <w:tc>
          <w:tcPr>
            <w:tcW w:w="1990" w:type="dxa"/>
            <w:vAlign w:val="center"/>
          </w:tcPr>
          <w:p w14:paraId="18A53057" w14:textId="77777777" w:rsidR="00E15839" w:rsidRPr="00751E35" w:rsidRDefault="00E15839" w:rsidP="00E15839">
            <w:pPr>
              <w:snapToGrid w:val="0"/>
              <w:spacing w:before="40" w:after="40" w:line="240" w:lineRule="auto"/>
              <w:jc w:val="center"/>
              <w:rPr>
                <w:bCs/>
                <w:sz w:val="26"/>
                <w:szCs w:val="26"/>
              </w:rPr>
            </w:pPr>
            <w:r w:rsidRPr="00751E35">
              <w:rPr>
                <w:sz w:val="26"/>
                <w:szCs w:val="26"/>
              </w:rPr>
              <w:t>8</w:t>
            </w:r>
            <w:r w:rsidRPr="00751E35">
              <w:rPr>
                <w:sz w:val="26"/>
                <w:szCs w:val="26"/>
                <w:lang w:val="vi-VN"/>
              </w:rPr>
              <w:t>,20</w:t>
            </w:r>
            <w:r w:rsidRPr="00751E35">
              <w:rPr>
                <w:sz w:val="26"/>
                <w:szCs w:val="26"/>
              </w:rPr>
              <w:t>0</w:t>
            </w:r>
          </w:p>
        </w:tc>
        <w:tc>
          <w:tcPr>
            <w:tcW w:w="1701" w:type="dxa"/>
            <w:vAlign w:val="center"/>
          </w:tcPr>
          <w:p w14:paraId="143C3EEB" w14:textId="3F8163B0" w:rsidR="00E15839" w:rsidRPr="00751E35" w:rsidRDefault="00E15839" w:rsidP="00E15839">
            <w:pPr>
              <w:snapToGrid w:val="0"/>
              <w:spacing w:before="40" w:after="40" w:line="240" w:lineRule="auto"/>
              <w:jc w:val="center"/>
              <w:rPr>
                <w:sz w:val="26"/>
                <w:szCs w:val="26"/>
              </w:rPr>
            </w:pPr>
            <w:r w:rsidRPr="00751E35">
              <w:rPr>
                <w:sz w:val="26"/>
                <w:szCs w:val="26"/>
                <w:shd w:val="clear" w:color="auto" w:fill="FFFFFF"/>
              </w:rPr>
              <w:t>2,19-</w:t>
            </w:r>
            <w:r w:rsidR="005F53E3">
              <w:rPr>
                <w:sz w:val="26"/>
                <w:szCs w:val="26"/>
                <w:shd w:val="clear" w:color="auto" w:fill="FFFFFF"/>
              </w:rPr>
              <w:t>2,55</w:t>
            </w:r>
          </w:p>
        </w:tc>
        <w:tc>
          <w:tcPr>
            <w:tcW w:w="2682" w:type="dxa"/>
            <w:vMerge/>
            <w:vAlign w:val="center"/>
          </w:tcPr>
          <w:p w14:paraId="66467185" w14:textId="77777777" w:rsidR="00E15839" w:rsidRPr="00457469" w:rsidRDefault="00E15839" w:rsidP="00E15839">
            <w:pPr>
              <w:snapToGrid w:val="0"/>
              <w:spacing w:before="40" w:after="40" w:line="240" w:lineRule="auto"/>
              <w:jc w:val="both"/>
              <w:rPr>
                <w:sz w:val="26"/>
                <w:szCs w:val="26"/>
              </w:rPr>
            </w:pPr>
          </w:p>
        </w:tc>
      </w:tr>
      <w:tr w:rsidR="00E15839" w:rsidRPr="00751E35" w14:paraId="13E4C073" w14:textId="77777777" w:rsidTr="00314D0C">
        <w:trPr>
          <w:jc w:val="center"/>
        </w:trPr>
        <w:tc>
          <w:tcPr>
            <w:tcW w:w="988" w:type="dxa"/>
            <w:vAlign w:val="center"/>
          </w:tcPr>
          <w:p w14:paraId="73D41544" w14:textId="52CD992D" w:rsidR="00E15839" w:rsidRPr="00CB3427" w:rsidRDefault="00E15839" w:rsidP="00E15839">
            <w:pPr>
              <w:snapToGrid w:val="0"/>
              <w:spacing w:before="40" w:after="40" w:line="240" w:lineRule="auto"/>
              <w:jc w:val="center"/>
              <w:rPr>
                <w:sz w:val="26"/>
                <w:szCs w:val="26"/>
              </w:rPr>
            </w:pPr>
            <w:r>
              <w:rPr>
                <w:sz w:val="26"/>
                <w:szCs w:val="26"/>
              </w:rPr>
              <w:t>1.1</w:t>
            </w:r>
            <w:r w:rsidR="00417100">
              <w:rPr>
                <w:sz w:val="26"/>
                <w:szCs w:val="26"/>
              </w:rPr>
              <w:t>1</w:t>
            </w:r>
          </w:p>
        </w:tc>
        <w:tc>
          <w:tcPr>
            <w:tcW w:w="4961" w:type="dxa"/>
            <w:vAlign w:val="center"/>
          </w:tcPr>
          <w:p w14:paraId="2A40C9AA" w14:textId="77777777" w:rsidR="00E15839" w:rsidRPr="00CB3427" w:rsidRDefault="00E15839" w:rsidP="00E15839">
            <w:pPr>
              <w:snapToGrid w:val="0"/>
              <w:spacing w:before="40" w:after="40" w:line="240" w:lineRule="auto"/>
              <w:rPr>
                <w:sz w:val="26"/>
                <w:szCs w:val="26"/>
              </w:rPr>
            </w:pPr>
            <w:r w:rsidRPr="00CB3427">
              <w:rPr>
                <w:sz w:val="26"/>
                <w:szCs w:val="26"/>
              </w:rPr>
              <w:t>Vệ sinh rừng sau khai thác</w:t>
            </w:r>
          </w:p>
        </w:tc>
        <w:tc>
          <w:tcPr>
            <w:tcW w:w="1985" w:type="dxa"/>
            <w:vAlign w:val="center"/>
          </w:tcPr>
          <w:p w14:paraId="12855142" w14:textId="76B81E7B" w:rsidR="00E15839" w:rsidRPr="00CB3427" w:rsidRDefault="00E15839" w:rsidP="00E15839">
            <w:pPr>
              <w:snapToGrid w:val="0"/>
              <w:spacing w:before="40" w:after="40" w:line="240" w:lineRule="auto"/>
              <w:jc w:val="center"/>
              <w:rPr>
                <w:sz w:val="26"/>
                <w:szCs w:val="26"/>
              </w:rPr>
            </w:pPr>
            <w:r w:rsidRPr="00CB3427">
              <w:rPr>
                <w:sz w:val="26"/>
                <w:szCs w:val="26"/>
              </w:rPr>
              <w:t>Công/ha</w:t>
            </w:r>
          </w:p>
        </w:tc>
        <w:tc>
          <w:tcPr>
            <w:tcW w:w="1990" w:type="dxa"/>
            <w:vAlign w:val="center"/>
          </w:tcPr>
          <w:p w14:paraId="1F8B03EE" w14:textId="2083D2DD" w:rsidR="00E15839" w:rsidRPr="00CB3427" w:rsidRDefault="00E15839" w:rsidP="00E15839">
            <w:pPr>
              <w:snapToGrid w:val="0"/>
              <w:spacing w:before="40" w:after="40" w:line="240" w:lineRule="auto"/>
              <w:jc w:val="center"/>
              <w:rPr>
                <w:sz w:val="26"/>
                <w:szCs w:val="26"/>
              </w:rPr>
            </w:pPr>
            <w:r w:rsidRPr="00CB3427">
              <w:rPr>
                <w:sz w:val="26"/>
                <w:szCs w:val="26"/>
              </w:rPr>
              <w:t>6,200</w:t>
            </w:r>
          </w:p>
        </w:tc>
        <w:tc>
          <w:tcPr>
            <w:tcW w:w="1701" w:type="dxa"/>
            <w:vAlign w:val="center"/>
          </w:tcPr>
          <w:p w14:paraId="332288B8" w14:textId="6B283353"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4EE3CAB7" w14:textId="77777777" w:rsidR="00E15839" w:rsidRPr="00457469" w:rsidRDefault="00E15839" w:rsidP="00E15839">
            <w:pPr>
              <w:snapToGrid w:val="0"/>
              <w:spacing w:before="40" w:after="40" w:line="240" w:lineRule="auto"/>
              <w:jc w:val="both"/>
              <w:rPr>
                <w:sz w:val="26"/>
                <w:szCs w:val="26"/>
              </w:rPr>
            </w:pPr>
          </w:p>
        </w:tc>
      </w:tr>
      <w:tr w:rsidR="00E15839" w:rsidRPr="00751E35" w14:paraId="405ACB72" w14:textId="77777777" w:rsidTr="00314D0C">
        <w:trPr>
          <w:jc w:val="center"/>
        </w:trPr>
        <w:tc>
          <w:tcPr>
            <w:tcW w:w="988" w:type="dxa"/>
            <w:vAlign w:val="center"/>
          </w:tcPr>
          <w:p w14:paraId="49B7B9D1" w14:textId="77777777" w:rsidR="00E15839" w:rsidRPr="00751E35" w:rsidRDefault="00E15839" w:rsidP="00E15839">
            <w:pPr>
              <w:snapToGrid w:val="0"/>
              <w:spacing w:before="40" w:after="40" w:line="240" w:lineRule="auto"/>
              <w:jc w:val="center"/>
              <w:rPr>
                <w:sz w:val="26"/>
                <w:szCs w:val="26"/>
              </w:rPr>
            </w:pPr>
            <w:r>
              <w:rPr>
                <w:sz w:val="26"/>
                <w:szCs w:val="26"/>
              </w:rPr>
              <w:t>2</w:t>
            </w:r>
          </w:p>
        </w:tc>
        <w:tc>
          <w:tcPr>
            <w:tcW w:w="4961" w:type="dxa"/>
            <w:vAlign w:val="center"/>
          </w:tcPr>
          <w:p w14:paraId="2860700D" w14:textId="77777777" w:rsidR="00E15839" w:rsidRPr="00751E35" w:rsidRDefault="00E15839" w:rsidP="00E15839">
            <w:pPr>
              <w:snapToGrid w:val="0"/>
              <w:spacing w:before="40" w:after="40" w:line="240" w:lineRule="auto"/>
              <w:jc w:val="both"/>
              <w:rPr>
                <w:sz w:val="26"/>
                <w:szCs w:val="26"/>
              </w:rPr>
            </w:pPr>
            <w:r w:rsidRPr="00751E35">
              <w:rPr>
                <w:rFonts w:eastAsiaTheme="minorHAnsi"/>
                <w:b/>
                <w:sz w:val="26"/>
                <w:szCs w:val="26"/>
                <w:lang w:val="vi-VN"/>
              </w:rPr>
              <w:t xml:space="preserve">Khai thác </w:t>
            </w:r>
            <w:r w:rsidRPr="00751E35">
              <w:rPr>
                <w:rFonts w:eastAsiaTheme="minorHAnsi"/>
                <w:b/>
                <w:sz w:val="26"/>
                <w:szCs w:val="26"/>
              </w:rPr>
              <w:t xml:space="preserve">chính, khai thác </w:t>
            </w:r>
            <w:r w:rsidRPr="00751E35">
              <w:rPr>
                <w:rFonts w:eastAsiaTheme="minorHAnsi"/>
                <w:b/>
                <w:sz w:val="26"/>
                <w:szCs w:val="26"/>
                <w:lang w:val="vi-VN"/>
              </w:rPr>
              <w:t xml:space="preserve">tận dụng, </w:t>
            </w:r>
            <w:r w:rsidRPr="00751E35">
              <w:rPr>
                <w:rFonts w:eastAsiaTheme="minorHAnsi"/>
                <w:b/>
                <w:sz w:val="26"/>
                <w:szCs w:val="26"/>
              </w:rPr>
              <w:t xml:space="preserve">khai thác </w:t>
            </w:r>
            <w:r w:rsidRPr="00751E35">
              <w:rPr>
                <w:rFonts w:eastAsiaTheme="minorHAnsi"/>
                <w:b/>
                <w:sz w:val="26"/>
                <w:szCs w:val="26"/>
                <w:lang w:val="vi-VN"/>
              </w:rPr>
              <w:t xml:space="preserve">tận thu gỗ </w:t>
            </w:r>
            <w:r w:rsidRPr="00751E35">
              <w:rPr>
                <w:b/>
                <w:sz w:val="26"/>
                <w:szCs w:val="26"/>
              </w:rPr>
              <w:t>rừng trồng trên đồi</w:t>
            </w:r>
            <w:r>
              <w:rPr>
                <w:b/>
                <w:sz w:val="26"/>
                <w:szCs w:val="26"/>
              </w:rPr>
              <w:t xml:space="preserve"> núi</w:t>
            </w:r>
          </w:p>
        </w:tc>
        <w:tc>
          <w:tcPr>
            <w:tcW w:w="1985" w:type="dxa"/>
            <w:vAlign w:val="center"/>
          </w:tcPr>
          <w:p w14:paraId="16B7767F"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17499C76"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7E0428CA"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009DC9FE" w14:textId="77777777" w:rsidR="00E15839" w:rsidRPr="00457469" w:rsidRDefault="00E15839" w:rsidP="00E15839">
            <w:pPr>
              <w:spacing w:before="40" w:after="40" w:line="240" w:lineRule="auto"/>
              <w:rPr>
                <w:sz w:val="26"/>
                <w:szCs w:val="26"/>
              </w:rPr>
            </w:pPr>
          </w:p>
        </w:tc>
      </w:tr>
      <w:tr w:rsidR="00E15839" w:rsidRPr="00751E35" w14:paraId="177F7BC7" w14:textId="77777777" w:rsidTr="00314D0C">
        <w:trPr>
          <w:jc w:val="center"/>
        </w:trPr>
        <w:tc>
          <w:tcPr>
            <w:tcW w:w="988" w:type="dxa"/>
            <w:vAlign w:val="center"/>
          </w:tcPr>
          <w:p w14:paraId="763BBAC4" w14:textId="77777777" w:rsidR="00E15839" w:rsidRPr="00751E35" w:rsidRDefault="00E15839" w:rsidP="00E15839">
            <w:pPr>
              <w:snapToGrid w:val="0"/>
              <w:spacing w:before="40" w:after="40" w:line="240" w:lineRule="auto"/>
              <w:jc w:val="center"/>
              <w:rPr>
                <w:sz w:val="26"/>
                <w:szCs w:val="26"/>
              </w:rPr>
            </w:pPr>
            <w:r w:rsidRPr="00751E35">
              <w:rPr>
                <w:sz w:val="26"/>
                <w:szCs w:val="26"/>
              </w:rPr>
              <w:lastRenderedPageBreak/>
              <w:t>2.1</w:t>
            </w:r>
          </w:p>
        </w:tc>
        <w:tc>
          <w:tcPr>
            <w:tcW w:w="4961" w:type="dxa"/>
            <w:vAlign w:val="center"/>
          </w:tcPr>
          <w:p w14:paraId="6C78DB26" w14:textId="77777777" w:rsidR="00E15839" w:rsidRPr="00751E35" w:rsidRDefault="00E15839" w:rsidP="00E15839">
            <w:pPr>
              <w:snapToGrid w:val="0"/>
              <w:spacing w:before="40" w:after="40" w:line="240" w:lineRule="auto"/>
              <w:jc w:val="both"/>
              <w:rPr>
                <w:sz w:val="26"/>
                <w:szCs w:val="26"/>
              </w:rPr>
            </w:pPr>
            <w:r w:rsidRPr="00751E35">
              <w:rPr>
                <w:sz w:val="26"/>
                <w:szCs w:val="26"/>
              </w:rPr>
              <w:t>Phát dọn cây bui, dây leo khu vực cây khai thác (thủ công)</w:t>
            </w:r>
          </w:p>
        </w:tc>
        <w:tc>
          <w:tcPr>
            <w:tcW w:w="1985" w:type="dxa"/>
            <w:vAlign w:val="center"/>
          </w:tcPr>
          <w:p w14:paraId="737C3B03" w14:textId="77777777" w:rsidR="00E15839" w:rsidRPr="00751E35" w:rsidRDefault="00E15839" w:rsidP="00E15839">
            <w:pPr>
              <w:snapToGrid w:val="0"/>
              <w:spacing w:before="40" w:after="40" w:line="240" w:lineRule="auto"/>
              <w:jc w:val="center"/>
              <w:rPr>
                <w:sz w:val="26"/>
                <w:szCs w:val="26"/>
              </w:rPr>
            </w:pPr>
            <w:r w:rsidRPr="00751E35">
              <w:rPr>
                <w:sz w:val="26"/>
                <w:szCs w:val="26"/>
              </w:rPr>
              <w:t>Công/ha</w:t>
            </w:r>
          </w:p>
        </w:tc>
        <w:tc>
          <w:tcPr>
            <w:tcW w:w="1990" w:type="dxa"/>
            <w:vAlign w:val="center"/>
          </w:tcPr>
          <w:p w14:paraId="7FF0C5D1" w14:textId="77777777" w:rsidR="00E15839" w:rsidRPr="00751E35" w:rsidRDefault="00E15839" w:rsidP="00E15839">
            <w:pPr>
              <w:snapToGrid w:val="0"/>
              <w:spacing w:before="40" w:after="40" w:line="240" w:lineRule="auto"/>
              <w:jc w:val="center"/>
              <w:rPr>
                <w:sz w:val="26"/>
                <w:szCs w:val="26"/>
              </w:rPr>
            </w:pPr>
            <w:r w:rsidRPr="00751E35">
              <w:rPr>
                <w:sz w:val="26"/>
                <w:szCs w:val="26"/>
              </w:rPr>
              <w:t>6,200</w:t>
            </w:r>
          </w:p>
        </w:tc>
        <w:tc>
          <w:tcPr>
            <w:tcW w:w="1701" w:type="dxa"/>
            <w:vAlign w:val="center"/>
          </w:tcPr>
          <w:p w14:paraId="52E1DA23" w14:textId="03979464"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3D7A4A41" w14:textId="6DBCE1B3" w:rsidR="00E15839" w:rsidRPr="00457469" w:rsidRDefault="00E15839" w:rsidP="00E15839">
            <w:pPr>
              <w:spacing w:before="40" w:after="40" w:line="240" w:lineRule="auto"/>
              <w:jc w:val="both"/>
              <w:rPr>
                <w:sz w:val="26"/>
                <w:szCs w:val="26"/>
              </w:rPr>
            </w:pPr>
            <w:r w:rsidRPr="00457469">
              <w:rPr>
                <w:sz w:val="26"/>
                <w:szCs w:val="26"/>
              </w:rPr>
              <w:t>P</w:t>
            </w:r>
            <w:r w:rsidRPr="00457469">
              <w:rPr>
                <w:sz w:val="26"/>
                <w:szCs w:val="26"/>
                <w:lang w:val="vi-VN"/>
              </w:rPr>
              <w:t xml:space="preserve">hát dọn </w:t>
            </w:r>
            <w:r w:rsidRPr="00457469">
              <w:rPr>
                <w:sz w:val="26"/>
                <w:szCs w:val="26"/>
              </w:rPr>
              <w:t>cây bụi, dây leo</w:t>
            </w:r>
            <w:r w:rsidRPr="00457469">
              <w:rPr>
                <w:sz w:val="26"/>
                <w:szCs w:val="26"/>
                <w:lang w:val="vi-VN"/>
              </w:rPr>
              <w:t xml:space="preserve"> quanh gốc cây chặt</w:t>
            </w:r>
            <w:r w:rsidRPr="00457469">
              <w:rPr>
                <w:sz w:val="26"/>
                <w:szCs w:val="26"/>
              </w:rPr>
              <w:t xml:space="preserve"> đảm bảo thuận lợi, an toàn trong chặt hạ cây</w:t>
            </w:r>
            <w:r w:rsidRPr="00457469">
              <w:rPr>
                <w:sz w:val="26"/>
                <w:szCs w:val="26"/>
                <w:lang w:val="vi-VN"/>
              </w:rPr>
              <w:t>.</w:t>
            </w:r>
          </w:p>
        </w:tc>
      </w:tr>
      <w:tr w:rsidR="00E15839" w:rsidRPr="00751E35" w14:paraId="02C5E08B" w14:textId="77777777" w:rsidTr="00314D0C">
        <w:trPr>
          <w:jc w:val="center"/>
        </w:trPr>
        <w:tc>
          <w:tcPr>
            <w:tcW w:w="988" w:type="dxa"/>
            <w:vAlign w:val="center"/>
          </w:tcPr>
          <w:p w14:paraId="10BC44CE" w14:textId="77777777" w:rsidR="00E15839" w:rsidRPr="00751E35" w:rsidRDefault="00E15839" w:rsidP="00E15839">
            <w:pPr>
              <w:snapToGrid w:val="0"/>
              <w:spacing w:before="40" w:after="40" w:line="240" w:lineRule="auto"/>
              <w:jc w:val="center"/>
              <w:rPr>
                <w:sz w:val="26"/>
                <w:szCs w:val="26"/>
              </w:rPr>
            </w:pPr>
            <w:r w:rsidRPr="00751E35">
              <w:rPr>
                <w:sz w:val="26"/>
                <w:szCs w:val="26"/>
              </w:rPr>
              <w:t>2</w:t>
            </w:r>
            <w:r w:rsidRPr="00751E35">
              <w:rPr>
                <w:sz w:val="26"/>
                <w:szCs w:val="26"/>
                <w:lang w:val="vi-VN"/>
              </w:rPr>
              <w:t>.</w:t>
            </w:r>
            <w:r w:rsidRPr="00751E35">
              <w:rPr>
                <w:sz w:val="26"/>
                <w:szCs w:val="26"/>
              </w:rPr>
              <w:t>2</w:t>
            </w:r>
          </w:p>
        </w:tc>
        <w:tc>
          <w:tcPr>
            <w:tcW w:w="4961" w:type="dxa"/>
            <w:vAlign w:val="center"/>
          </w:tcPr>
          <w:p w14:paraId="21A85F91" w14:textId="77777777" w:rsidR="00E15839" w:rsidRPr="00751E35" w:rsidRDefault="00E15839" w:rsidP="00E15839">
            <w:pPr>
              <w:snapToGrid w:val="0"/>
              <w:spacing w:before="40" w:after="40" w:line="240" w:lineRule="auto"/>
              <w:rPr>
                <w:sz w:val="26"/>
                <w:szCs w:val="26"/>
              </w:rPr>
            </w:pPr>
            <w:r w:rsidRPr="00751E35">
              <w:rPr>
                <w:sz w:val="26"/>
                <w:szCs w:val="26"/>
              </w:rPr>
              <w:t>Chặt hạ</w:t>
            </w:r>
          </w:p>
        </w:tc>
        <w:tc>
          <w:tcPr>
            <w:tcW w:w="1985" w:type="dxa"/>
            <w:vAlign w:val="center"/>
          </w:tcPr>
          <w:p w14:paraId="5366F127"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2F3E36D7"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0,250</w:t>
            </w:r>
          </w:p>
        </w:tc>
        <w:tc>
          <w:tcPr>
            <w:tcW w:w="1701" w:type="dxa"/>
            <w:vAlign w:val="center"/>
          </w:tcPr>
          <w:p w14:paraId="00CAAF80" w14:textId="656901F8"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7ABB695C" w14:textId="6A695D96" w:rsidR="00E15839" w:rsidRPr="00457469" w:rsidRDefault="00E15839" w:rsidP="00E15839">
            <w:pPr>
              <w:spacing w:before="40" w:after="40" w:line="240" w:lineRule="auto"/>
              <w:jc w:val="both"/>
              <w:rPr>
                <w:sz w:val="26"/>
                <w:szCs w:val="26"/>
              </w:rPr>
            </w:pPr>
            <w:r w:rsidRPr="00457469">
              <w:rPr>
                <w:sz w:val="26"/>
                <w:szCs w:val="26"/>
                <w:lang w:val="nl-NL"/>
              </w:rPr>
              <w:t>Gỗ chặt hạ phải lấy ra dễ dàng</w:t>
            </w:r>
            <w:r w:rsidRPr="00457469">
              <w:rPr>
                <w:sz w:val="26"/>
                <w:szCs w:val="26"/>
                <w:lang w:val="vi-VN"/>
              </w:rPr>
              <w:t xml:space="preserve">, </w:t>
            </w:r>
            <w:r w:rsidRPr="00457469">
              <w:rPr>
                <w:sz w:val="26"/>
                <w:szCs w:val="26"/>
                <w:lang w:val="nl-NL"/>
              </w:rPr>
              <w:t>không làm ảnh hưởng đến đường lao, kéo  cây khác</w:t>
            </w:r>
            <w:r>
              <w:rPr>
                <w:sz w:val="26"/>
                <w:szCs w:val="26"/>
                <w:lang w:val="nl-NL"/>
              </w:rPr>
              <w:t>.</w:t>
            </w:r>
            <w:r w:rsidRPr="00457469">
              <w:rPr>
                <w:sz w:val="26"/>
                <w:szCs w:val="26"/>
              </w:rPr>
              <w:t xml:space="preserve"> Cây chặt không bị dập toác, chống chày</w:t>
            </w:r>
          </w:p>
        </w:tc>
      </w:tr>
      <w:tr w:rsidR="00E15839" w:rsidRPr="00751E35" w14:paraId="78609893" w14:textId="77777777" w:rsidTr="00314D0C">
        <w:trPr>
          <w:jc w:val="center"/>
        </w:trPr>
        <w:tc>
          <w:tcPr>
            <w:tcW w:w="988" w:type="dxa"/>
            <w:vAlign w:val="center"/>
          </w:tcPr>
          <w:p w14:paraId="7C43E5B8" w14:textId="77777777" w:rsidR="00E15839" w:rsidRPr="00751E35" w:rsidRDefault="00E15839" w:rsidP="00E15839">
            <w:pPr>
              <w:snapToGrid w:val="0"/>
              <w:spacing w:before="40" w:after="40" w:line="240" w:lineRule="auto"/>
              <w:jc w:val="center"/>
              <w:rPr>
                <w:sz w:val="26"/>
                <w:szCs w:val="26"/>
              </w:rPr>
            </w:pPr>
            <w:r w:rsidRPr="00751E35">
              <w:rPr>
                <w:sz w:val="26"/>
                <w:szCs w:val="26"/>
              </w:rPr>
              <w:t>2</w:t>
            </w:r>
            <w:r w:rsidRPr="00751E35">
              <w:rPr>
                <w:sz w:val="26"/>
                <w:szCs w:val="26"/>
                <w:lang w:val="vi-VN"/>
              </w:rPr>
              <w:t>.</w:t>
            </w:r>
            <w:r w:rsidRPr="00751E35">
              <w:rPr>
                <w:sz w:val="26"/>
                <w:szCs w:val="26"/>
              </w:rPr>
              <w:t>3</w:t>
            </w:r>
          </w:p>
        </w:tc>
        <w:tc>
          <w:tcPr>
            <w:tcW w:w="4961" w:type="dxa"/>
            <w:vAlign w:val="center"/>
          </w:tcPr>
          <w:p w14:paraId="53D0D103" w14:textId="77777777" w:rsidR="00E15839" w:rsidRPr="00751E35" w:rsidRDefault="00E15839" w:rsidP="00E15839">
            <w:pPr>
              <w:snapToGrid w:val="0"/>
              <w:spacing w:before="40" w:after="40" w:line="240" w:lineRule="auto"/>
              <w:rPr>
                <w:sz w:val="26"/>
                <w:szCs w:val="26"/>
              </w:rPr>
            </w:pPr>
            <w:r w:rsidRPr="00751E35">
              <w:rPr>
                <w:sz w:val="26"/>
                <w:szCs w:val="26"/>
              </w:rPr>
              <w:t>Cắt khúc</w:t>
            </w:r>
          </w:p>
        </w:tc>
        <w:tc>
          <w:tcPr>
            <w:tcW w:w="1985" w:type="dxa"/>
            <w:vAlign w:val="center"/>
          </w:tcPr>
          <w:p w14:paraId="0CEF32BD"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4F7A3D8C"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0,050</w:t>
            </w:r>
          </w:p>
        </w:tc>
        <w:tc>
          <w:tcPr>
            <w:tcW w:w="1701" w:type="dxa"/>
            <w:vAlign w:val="center"/>
          </w:tcPr>
          <w:p w14:paraId="1F98093D" w14:textId="1E6A0248"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26A739C9" w14:textId="597E8074" w:rsidR="00E15839" w:rsidRPr="00457469" w:rsidRDefault="00E15839" w:rsidP="00E15839">
            <w:pPr>
              <w:snapToGrid w:val="0"/>
              <w:spacing w:before="40" w:after="40" w:line="240" w:lineRule="auto"/>
              <w:jc w:val="both"/>
              <w:rPr>
                <w:sz w:val="26"/>
                <w:szCs w:val="26"/>
              </w:rPr>
            </w:pPr>
            <w:r w:rsidRPr="00457469">
              <w:rPr>
                <w:sz w:val="26"/>
                <w:szCs w:val="26"/>
                <w:lang w:val="nl-NL"/>
              </w:rPr>
              <w:t>Gỗ được cắt khúc hợp lý để sử dụng gỗ tới mức cao nhất và đảm bảo quy cách, phẩm chất đã quy định</w:t>
            </w:r>
          </w:p>
        </w:tc>
      </w:tr>
      <w:tr w:rsidR="00E15839" w:rsidRPr="00751E35" w14:paraId="04EE041C" w14:textId="77777777" w:rsidTr="00314D0C">
        <w:trPr>
          <w:jc w:val="center"/>
        </w:trPr>
        <w:tc>
          <w:tcPr>
            <w:tcW w:w="988" w:type="dxa"/>
            <w:vAlign w:val="center"/>
          </w:tcPr>
          <w:p w14:paraId="2CCA4753" w14:textId="77777777" w:rsidR="00E15839" w:rsidRPr="00751E35" w:rsidRDefault="00E15839" w:rsidP="00E15839">
            <w:pPr>
              <w:snapToGrid w:val="0"/>
              <w:spacing w:before="40" w:after="40" w:line="240" w:lineRule="auto"/>
              <w:jc w:val="center"/>
              <w:rPr>
                <w:sz w:val="26"/>
                <w:szCs w:val="26"/>
              </w:rPr>
            </w:pPr>
            <w:r w:rsidRPr="00751E35">
              <w:rPr>
                <w:sz w:val="26"/>
                <w:szCs w:val="26"/>
              </w:rPr>
              <w:t>2</w:t>
            </w:r>
            <w:r w:rsidRPr="00751E35">
              <w:rPr>
                <w:sz w:val="26"/>
                <w:szCs w:val="26"/>
                <w:lang w:val="vi-VN"/>
              </w:rPr>
              <w:t>.</w:t>
            </w:r>
            <w:r w:rsidRPr="00751E35">
              <w:rPr>
                <w:sz w:val="26"/>
                <w:szCs w:val="26"/>
              </w:rPr>
              <w:t>4</w:t>
            </w:r>
          </w:p>
        </w:tc>
        <w:tc>
          <w:tcPr>
            <w:tcW w:w="4961" w:type="dxa"/>
          </w:tcPr>
          <w:p w14:paraId="671F01CF" w14:textId="77777777" w:rsidR="00E15839" w:rsidRPr="00751E35" w:rsidRDefault="00E15839" w:rsidP="00E15839">
            <w:pPr>
              <w:snapToGrid w:val="0"/>
              <w:spacing w:before="40" w:after="40" w:line="240" w:lineRule="auto"/>
              <w:rPr>
                <w:sz w:val="26"/>
                <w:szCs w:val="26"/>
              </w:rPr>
            </w:pPr>
            <w:r w:rsidRPr="00751E35">
              <w:rPr>
                <w:sz w:val="26"/>
                <w:szCs w:val="26"/>
              </w:rPr>
              <w:t>Vận xuất gỗ ra bãi gom</w:t>
            </w:r>
          </w:p>
        </w:tc>
        <w:tc>
          <w:tcPr>
            <w:tcW w:w="1985" w:type="dxa"/>
          </w:tcPr>
          <w:p w14:paraId="2B95470E" w14:textId="77777777" w:rsidR="00E15839" w:rsidRPr="00751E35" w:rsidRDefault="00E15839" w:rsidP="00E15839">
            <w:pPr>
              <w:snapToGrid w:val="0"/>
              <w:spacing w:before="40" w:after="40" w:line="240" w:lineRule="auto"/>
              <w:jc w:val="center"/>
              <w:rPr>
                <w:sz w:val="26"/>
                <w:szCs w:val="26"/>
              </w:rPr>
            </w:pPr>
          </w:p>
        </w:tc>
        <w:tc>
          <w:tcPr>
            <w:tcW w:w="1990" w:type="dxa"/>
          </w:tcPr>
          <w:p w14:paraId="18D3AA4C" w14:textId="57FD960B" w:rsidR="00E15839" w:rsidRPr="00751E35" w:rsidRDefault="00E15839" w:rsidP="00E15839">
            <w:pPr>
              <w:snapToGrid w:val="0"/>
              <w:spacing w:before="40" w:after="40" w:line="240" w:lineRule="auto"/>
              <w:jc w:val="center"/>
              <w:rPr>
                <w:bCs/>
                <w:sz w:val="26"/>
                <w:szCs w:val="26"/>
              </w:rPr>
            </w:pPr>
          </w:p>
        </w:tc>
        <w:tc>
          <w:tcPr>
            <w:tcW w:w="1701" w:type="dxa"/>
          </w:tcPr>
          <w:p w14:paraId="0B38E0A8" w14:textId="77777777" w:rsidR="00E15839" w:rsidRPr="00751E35" w:rsidRDefault="00E15839" w:rsidP="00E15839">
            <w:pPr>
              <w:snapToGrid w:val="0"/>
              <w:spacing w:before="40" w:after="40" w:line="240" w:lineRule="auto"/>
              <w:jc w:val="center"/>
              <w:rPr>
                <w:sz w:val="26"/>
                <w:szCs w:val="26"/>
              </w:rPr>
            </w:pPr>
          </w:p>
        </w:tc>
        <w:tc>
          <w:tcPr>
            <w:tcW w:w="2682" w:type="dxa"/>
            <w:vAlign w:val="center"/>
          </w:tcPr>
          <w:p w14:paraId="200F459B" w14:textId="77777777" w:rsidR="00E15839" w:rsidRPr="00457469" w:rsidRDefault="00E15839" w:rsidP="00E15839">
            <w:pPr>
              <w:snapToGrid w:val="0"/>
              <w:spacing w:before="40" w:after="40" w:line="240" w:lineRule="auto"/>
              <w:jc w:val="both"/>
              <w:rPr>
                <w:sz w:val="26"/>
                <w:szCs w:val="26"/>
              </w:rPr>
            </w:pPr>
          </w:p>
        </w:tc>
      </w:tr>
      <w:tr w:rsidR="00E15839" w:rsidRPr="00751E35" w14:paraId="19EF1070" w14:textId="77777777" w:rsidTr="00314D0C">
        <w:trPr>
          <w:jc w:val="center"/>
        </w:trPr>
        <w:tc>
          <w:tcPr>
            <w:tcW w:w="988" w:type="dxa"/>
            <w:vAlign w:val="center"/>
          </w:tcPr>
          <w:p w14:paraId="3A204D83" w14:textId="77777777" w:rsidR="00E15839" w:rsidRPr="00751E35" w:rsidRDefault="00E15839" w:rsidP="00E15839">
            <w:pPr>
              <w:snapToGrid w:val="0"/>
              <w:spacing w:before="40" w:after="40" w:line="240" w:lineRule="auto"/>
              <w:jc w:val="center"/>
              <w:rPr>
                <w:sz w:val="26"/>
                <w:szCs w:val="26"/>
              </w:rPr>
            </w:pPr>
            <w:r w:rsidRPr="00751E35">
              <w:rPr>
                <w:sz w:val="26"/>
                <w:szCs w:val="26"/>
              </w:rPr>
              <w:t>2.4.1</w:t>
            </w:r>
          </w:p>
        </w:tc>
        <w:tc>
          <w:tcPr>
            <w:tcW w:w="4961" w:type="dxa"/>
            <w:vAlign w:val="center"/>
          </w:tcPr>
          <w:p w14:paraId="044A5BEE" w14:textId="77777777" w:rsidR="00E15839" w:rsidRPr="00751E35" w:rsidRDefault="00E15839" w:rsidP="00E15839">
            <w:pPr>
              <w:snapToGrid w:val="0"/>
              <w:spacing w:before="40" w:after="40" w:line="240" w:lineRule="auto"/>
              <w:rPr>
                <w:sz w:val="26"/>
                <w:szCs w:val="26"/>
              </w:rPr>
            </w:pPr>
            <w:r w:rsidRPr="00751E35">
              <w:rPr>
                <w:sz w:val="26"/>
                <w:szCs w:val="26"/>
              </w:rPr>
              <w:t>Vận</w:t>
            </w:r>
            <w:r w:rsidRPr="00751E35">
              <w:rPr>
                <w:sz w:val="26"/>
                <w:szCs w:val="26"/>
                <w:lang w:val="vi-VN"/>
              </w:rPr>
              <w:t xml:space="preserve"> xuất bằng cơ giới</w:t>
            </w:r>
          </w:p>
        </w:tc>
        <w:tc>
          <w:tcPr>
            <w:tcW w:w="1985" w:type="dxa"/>
            <w:vAlign w:val="center"/>
          </w:tcPr>
          <w:p w14:paraId="33B57BEC"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545FEAFE"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0,150</w:t>
            </w:r>
          </w:p>
        </w:tc>
        <w:tc>
          <w:tcPr>
            <w:tcW w:w="1701" w:type="dxa"/>
            <w:vAlign w:val="center"/>
          </w:tcPr>
          <w:p w14:paraId="7EC6FF71" w14:textId="4F8A88F1" w:rsidR="00E15839" w:rsidRPr="00751E35" w:rsidRDefault="005F53E3" w:rsidP="00E15839">
            <w:pPr>
              <w:snapToGrid w:val="0"/>
              <w:spacing w:before="40" w:after="40" w:line="240" w:lineRule="auto"/>
              <w:jc w:val="center"/>
              <w:rPr>
                <w:sz w:val="26"/>
                <w:szCs w:val="26"/>
              </w:rPr>
            </w:pPr>
            <w:r>
              <w:rPr>
                <w:sz w:val="26"/>
                <w:szCs w:val="26"/>
                <w:shd w:val="clear" w:color="auto" w:fill="FFFFFF"/>
              </w:rPr>
              <w:t>2,55-2,91</w:t>
            </w:r>
          </w:p>
        </w:tc>
        <w:tc>
          <w:tcPr>
            <w:tcW w:w="2682" w:type="dxa"/>
            <w:vAlign w:val="center"/>
          </w:tcPr>
          <w:p w14:paraId="334284D8" w14:textId="6FEFBC2C" w:rsidR="00E15839" w:rsidRPr="00457469" w:rsidRDefault="00E15839" w:rsidP="00E15839">
            <w:pPr>
              <w:snapToGrid w:val="0"/>
              <w:spacing w:before="40" w:after="40" w:line="240" w:lineRule="auto"/>
              <w:jc w:val="both"/>
              <w:rPr>
                <w:sz w:val="26"/>
                <w:szCs w:val="26"/>
              </w:rPr>
            </w:pPr>
            <w:r w:rsidRPr="00457469">
              <w:rPr>
                <w:sz w:val="26"/>
                <w:szCs w:val="26"/>
                <w:lang w:val="nl-NL"/>
              </w:rPr>
              <w:t>Yêu cầu kéo gỗ đảm bảo an toàn</w:t>
            </w:r>
            <w:r w:rsidRPr="00457469">
              <w:rPr>
                <w:sz w:val="26"/>
                <w:szCs w:val="26"/>
                <w:lang w:val="vi-VN"/>
              </w:rPr>
              <w:t>,</w:t>
            </w:r>
            <w:r w:rsidRPr="00457469">
              <w:rPr>
                <w:sz w:val="26"/>
                <w:szCs w:val="26"/>
              </w:rPr>
              <w:t xml:space="preserve"> không bị vỡ, dập gỗ trong quá trình vận xuất</w:t>
            </w:r>
            <w:r w:rsidRPr="00457469">
              <w:rPr>
                <w:sz w:val="26"/>
                <w:szCs w:val="26"/>
                <w:lang w:val="nl-NL"/>
              </w:rPr>
              <w:t>, xếp gỗ tại bãi gọn gàng, đúng nơi quy định</w:t>
            </w:r>
          </w:p>
        </w:tc>
      </w:tr>
      <w:tr w:rsidR="00E15839" w:rsidRPr="00751E35" w14:paraId="04F9A950" w14:textId="77777777" w:rsidTr="00314D0C">
        <w:trPr>
          <w:jc w:val="center"/>
        </w:trPr>
        <w:tc>
          <w:tcPr>
            <w:tcW w:w="988" w:type="dxa"/>
            <w:vAlign w:val="center"/>
          </w:tcPr>
          <w:p w14:paraId="0356547C" w14:textId="77777777" w:rsidR="00E15839" w:rsidRPr="00751E35" w:rsidRDefault="00E15839" w:rsidP="00E15839">
            <w:pPr>
              <w:snapToGrid w:val="0"/>
              <w:spacing w:before="40" w:after="40" w:line="240" w:lineRule="auto"/>
              <w:jc w:val="center"/>
              <w:rPr>
                <w:sz w:val="26"/>
                <w:szCs w:val="26"/>
              </w:rPr>
            </w:pPr>
            <w:r w:rsidRPr="00751E35">
              <w:rPr>
                <w:sz w:val="26"/>
                <w:szCs w:val="26"/>
              </w:rPr>
              <w:t>2.4.2</w:t>
            </w:r>
          </w:p>
        </w:tc>
        <w:tc>
          <w:tcPr>
            <w:tcW w:w="4961" w:type="dxa"/>
            <w:vAlign w:val="center"/>
          </w:tcPr>
          <w:p w14:paraId="21F3CA94" w14:textId="77777777" w:rsidR="00E15839" w:rsidRPr="00751E35" w:rsidRDefault="00E15839" w:rsidP="00E15839">
            <w:pPr>
              <w:snapToGrid w:val="0"/>
              <w:spacing w:before="40" w:after="40" w:line="240" w:lineRule="auto"/>
              <w:rPr>
                <w:sz w:val="26"/>
                <w:szCs w:val="26"/>
              </w:rPr>
            </w:pPr>
            <w:r w:rsidRPr="00751E35">
              <w:rPr>
                <w:sz w:val="26"/>
                <w:szCs w:val="26"/>
              </w:rPr>
              <w:t>Vận</w:t>
            </w:r>
            <w:r w:rsidRPr="00751E35">
              <w:rPr>
                <w:sz w:val="26"/>
                <w:szCs w:val="26"/>
                <w:lang w:val="vi-VN"/>
              </w:rPr>
              <w:t xml:space="preserve"> xuất thủ công (lao, vác gỗ)</w:t>
            </w:r>
          </w:p>
        </w:tc>
        <w:tc>
          <w:tcPr>
            <w:tcW w:w="1985" w:type="dxa"/>
            <w:vAlign w:val="center"/>
          </w:tcPr>
          <w:p w14:paraId="20AF45B7"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7F124EED"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0,399</w:t>
            </w:r>
          </w:p>
        </w:tc>
        <w:tc>
          <w:tcPr>
            <w:tcW w:w="1701" w:type="dxa"/>
            <w:vAlign w:val="center"/>
          </w:tcPr>
          <w:p w14:paraId="7C6AC4F1" w14:textId="36488674"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271252A7" w14:textId="07EFFEE2" w:rsidR="00E15839" w:rsidRPr="00457469" w:rsidRDefault="00E15839" w:rsidP="00E15839">
            <w:pPr>
              <w:snapToGrid w:val="0"/>
              <w:spacing w:before="40" w:after="40" w:line="240" w:lineRule="auto"/>
              <w:jc w:val="both"/>
              <w:rPr>
                <w:sz w:val="26"/>
                <w:szCs w:val="26"/>
                <w:lang w:val="vi-VN"/>
              </w:rPr>
            </w:pPr>
            <w:r w:rsidRPr="00457469">
              <w:rPr>
                <w:sz w:val="26"/>
                <w:szCs w:val="26"/>
                <w:lang w:val="nl-NL"/>
              </w:rPr>
              <w:t>Phải đảm bảo an toàn lao động, tránh va chạm nứt vỡ gỗ</w:t>
            </w:r>
            <w:r w:rsidRPr="00457469">
              <w:rPr>
                <w:sz w:val="26"/>
                <w:szCs w:val="26"/>
                <w:lang w:val="vi-VN"/>
              </w:rPr>
              <w:t xml:space="preserve">. </w:t>
            </w:r>
            <w:r>
              <w:rPr>
                <w:sz w:val="26"/>
                <w:szCs w:val="26"/>
                <w:lang w:val="nl-NL"/>
              </w:rPr>
              <w:t>X</w:t>
            </w:r>
            <w:r w:rsidRPr="00457469">
              <w:rPr>
                <w:sz w:val="26"/>
                <w:szCs w:val="26"/>
                <w:lang w:val="nl-NL"/>
              </w:rPr>
              <w:t>ếp gỗ tại bãi gọn gàng, đúng nơi quy định</w:t>
            </w:r>
          </w:p>
        </w:tc>
      </w:tr>
      <w:tr w:rsidR="00E15839" w:rsidRPr="00751E35" w14:paraId="39FBA0DF" w14:textId="77777777" w:rsidTr="00314D0C">
        <w:trPr>
          <w:jc w:val="center"/>
        </w:trPr>
        <w:tc>
          <w:tcPr>
            <w:tcW w:w="988" w:type="dxa"/>
            <w:vAlign w:val="center"/>
          </w:tcPr>
          <w:p w14:paraId="78E110F7" w14:textId="77777777" w:rsidR="00E15839" w:rsidRPr="00751E35" w:rsidRDefault="00E15839" w:rsidP="00E15839">
            <w:pPr>
              <w:snapToGrid w:val="0"/>
              <w:spacing w:before="40" w:after="40" w:line="240" w:lineRule="auto"/>
              <w:jc w:val="center"/>
              <w:rPr>
                <w:sz w:val="26"/>
                <w:szCs w:val="26"/>
              </w:rPr>
            </w:pPr>
            <w:r w:rsidRPr="00751E35">
              <w:rPr>
                <w:sz w:val="26"/>
                <w:szCs w:val="26"/>
              </w:rPr>
              <w:t>2</w:t>
            </w:r>
            <w:r w:rsidRPr="00751E35">
              <w:rPr>
                <w:sz w:val="26"/>
                <w:szCs w:val="26"/>
                <w:lang w:val="vi-VN"/>
              </w:rPr>
              <w:t>.</w:t>
            </w:r>
            <w:r w:rsidRPr="00751E35">
              <w:rPr>
                <w:sz w:val="26"/>
                <w:szCs w:val="26"/>
              </w:rPr>
              <w:t>5</w:t>
            </w:r>
          </w:p>
        </w:tc>
        <w:tc>
          <w:tcPr>
            <w:tcW w:w="4961" w:type="dxa"/>
          </w:tcPr>
          <w:p w14:paraId="6D54C8B1" w14:textId="77777777" w:rsidR="00E15839" w:rsidRPr="00751E35" w:rsidRDefault="00E15839" w:rsidP="00E15839">
            <w:pPr>
              <w:snapToGrid w:val="0"/>
              <w:spacing w:before="40" w:after="40" w:line="240" w:lineRule="auto"/>
              <w:rPr>
                <w:sz w:val="26"/>
                <w:szCs w:val="26"/>
              </w:rPr>
            </w:pPr>
            <w:r w:rsidRPr="00751E35">
              <w:rPr>
                <w:sz w:val="26"/>
                <w:szCs w:val="26"/>
              </w:rPr>
              <w:t>Bóc vỏ cây</w:t>
            </w:r>
          </w:p>
        </w:tc>
        <w:tc>
          <w:tcPr>
            <w:tcW w:w="1985" w:type="dxa"/>
          </w:tcPr>
          <w:p w14:paraId="68A41CF8"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tcPr>
          <w:p w14:paraId="7AF83ADE"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0,158</w:t>
            </w:r>
          </w:p>
        </w:tc>
        <w:tc>
          <w:tcPr>
            <w:tcW w:w="1701" w:type="dxa"/>
          </w:tcPr>
          <w:p w14:paraId="1FF7629E" w14:textId="0912A35C"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708F068F" w14:textId="77777777" w:rsidR="00E15839" w:rsidRPr="00457469" w:rsidRDefault="00E15839" w:rsidP="00E15839">
            <w:pPr>
              <w:snapToGrid w:val="0"/>
              <w:spacing w:before="40" w:after="40" w:line="240" w:lineRule="auto"/>
              <w:jc w:val="both"/>
              <w:rPr>
                <w:sz w:val="26"/>
                <w:szCs w:val="26"/>
              </w:rPr>
            </w:pPr>
          </w:p>
        </w:tc>
      </w:tr>
      <w:tr w:rsidR="00E15839" w:rsidRPr="00751E35" w14:paraId="02491413" w14:textId="77777777" w:rsidTr="00314D0C">
        <w:trPr>
          <w:jc w:val="center"/>
        </w:trPr>
        <w:tc>
          <w:tcPr>
            <w:tcW w:w="988" w:type="dxa"/>
            <w:vAlign w:val="center"/>
          </w:tcPr>
          <w:p w14:paraId="05576DD9" w14:textId="77777777" w:rsidR="00E15839" w:rsidRPr="00751E35" w:rsidRDefault="00E15839" w:rsidP="00E15839">
            <w:pPr>
              <w:snapToGrid w:val="0"/>
              <w:spacing w:before="40" w:after="40" w:line="240" w:lineRule="auto"/>
              <w:jc w:val="center"/>
              <w:rPr>
                <w:sz w:val="26"/>
                <w:szCs w:val="26"/>
              </w:rPr>
            </w:pPr>
            <w:r w:rsidRPr="00751E35">
              <w:rPr>
                <w:sz w:val="26"/>
                <w:szCs w:val="26"/>
              </w:rPr>
              <w:lastRenderedPageBreak/>
              <w:t>2.6</w:t>
            </w:r>
          </w:p>
        </w:tc>
        <w:tc>
          <w:tcPr>
            <w:tcW w:w="4961" w:type="dxa"/>
            <w:vAlign w:val="center"/>
          </w:tcPr>
          <w:p w14:paraId="061DC15A" w14:textId="77777777" w:rsidR="00E15839" w:rsidRPr="00751E35" w:rsidRDefault="00E15839" w:rsidP="00E15839">
            <w:pPr>
              <w:snapToGrid w:val="0"/>
              <w:spacing w:before="40" w:after="40" w:line="240" w:lineRule="auto"/>
              <w:rPr>
                <w:sz w:val="26"/>
                <w:szCs w:val="26"/>
              </w:rPr>
            </w:pPr>
            <w:r w:rsidRPr="00751E35">
              <w:rPr>
                <w:sz w:val="26"/>
                <w:szCs w:val="26"/>
              </w:rPr>
              <w:t>Phân loại gỗ</w:t>
            </w:r>
          </w:p>
        </w:tc>
        <w:tc>
          <w:tcPr>
            <w:tcW w:w="1985" w:type="dxa"/>
            <w:vAlign w:val="center"/>
          </w:tcPr>
          <w:p w14:paraId="3E8F50EB"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1B201C31" w14:textId="77777777" w:rsidR="00E15839" w:rsidRPr="00751E35" w:rsidRDefault="00E15839" w:rsidP="00E15839">
            <w:pPr>
              <w:snapToGrid w:val="0"/>
              <w:spacing w:before="40" w:after="40" w:line="240" w:lineRule="auto"/>
              <w:jc w:val="center"/>
              <w:rPr>
                <w:sz w:val="26"/>
                <w:szCs w:val="26"/>
              </w:rPr>
            </w:pPr>
            <w:r w:rsidRPr="00751E35">
              <w:rPr>
                <w:sz w:val="26"/>
                <w:szCs w:val="26"/>
              </w:rPr>
              <w:t>0,100</w:t>
            </w:r>
          </w:p>
        </w:tc>
        <w:tc>
          <w:tcPr>
            <w:tcW w:w="1701" w:type="dxa"/>
            <w:vAlign w:val="center"/>
          </w:tcPr>
          <w:p w14:paraId="39E64EF4" w14:textId="4B875846" w:rsidR="00E15839" w:rsidRPr="00751E35" w:rsidRDefault="005F53E3" w:rsidP="00E15839">
            <w:pPr>
              <w:snapToGrid w:val="0"/>
              <w:spacing w:before="40" w:after="40" w:line="240" w:lineRule="auto"/>
              <w:jc w:val="center"/>
              <w:rPr>
                <w:sz w:val="26"/>
                <w:szCs w:val="26"/>
              </w:rPr>
            </w:pPr>
            <w:r>
              <w:rPr>
                <w:sz w:val="26"/>
                <w:szCs w:val="26"/>
                <w:shd w:val="clear" w:color="auto" w:fill="FFFFFF"/>
              </w:rPr>
              <w:t>2,55-2,91</w:t>
            </w:r>
          </w:p>
        </w:tc>
        <w:tc>
          <w:tcPr>
            <w:tcW w:w="2682" w:type="dxa"/>
            <w:vAlign w:val="center"/>
          </w:tcPr>
          <w:p w14:paraId="536FC799" w14:textId="03614A31" w:rsidR="00E15839" w:rsidRPr="00457469" w:rsidRDefault="00E15839" w:rsidP="00E15839">
            <w:pPr>
              <w:snapToGrid w:val="0"/>
              <w:spacing w:before="40" w:after="40" w:line="240" w:lineRule="auto"/>
              <w:jc w:val="both"/>
              <w:rPr>
                <w:sz w:val="26"/>
                <w:szCs w:val="26"/>
              </w:rPr>
            </w:pPr>
            <w:r w:rsidRPr="00457469">
              <w:rPr>
                <w:sz w:val="26"/>
                <w:szCs w:val="26"/>
              </w:rPr>
              <w:t>Gỗ</w:t>
            </w:r>
            <w:r w:rsidRPr="00457469">
              <w:rPr>
                <w:sz w:val="26"/>
                <w:szCs w:val="26"/>
                <w:lang w:val="vi-VN"/>
              </w:rPr>
              <w:t xml:space="preserve"> được xếp đống gọn gàng và được p</w:t>
            </w:r>
            <w:r w:rsidRPr="00457469">
              <w:rPr>
                <w:sz w:val="26"/>
                <w:szCs w:val="26"/>
              </w:rPr>
              <w:t>hân loại theo quy cách sản phẩm; thuận lợi cho vận xuất</w:t>
            </w:r>
          </w:p>
        </w:tc>
      </w:tr>
      <w:tr w:rsidR="00417100" w:rsidRPr="00751E35" w14:paraId="46479823" w14:textId="77777777" w:rsidTr="00314D0C">
        <w:trPr>
          <w:jc w:val="center"/>
        </w:trPr>
        <w:tc>
          <w:tcPr>
            <w:tcW w:w="988" w:type="dxa"/>
            <w:vAlign w:val="center"/>
          </w:tcPr>
          <w:p w14:paraId="19DFEB72" w14:textId="5E4ED993" w:rsidR="00417100" w:rsidRPr="00751E35" w:rsidRDefault="00417100" w:rsidP="00E15839">
            <w:pPr>
              <w:snapToGrid w:val="0"/>
              <w:spacing w:before="40" w:after="40" w:line="240" w:lineRule="auto"/>
              <w:jc w:val="center"/>
              <w:rPr>
                <w:sz w:val="26"/>
                <w:szCs w:val="26"/>
              </w:rPr>
            </w:pPr>
            <w:r>
              <w:rPr>
                <w:sz w:val="26"/>
                <w:szCs w:val="26"/>
              </w:rPr>
              <w:t>2.7</w:t>
            </w:r>
          </w:p>
        </w:tc>
        <w:tc>
          <w:tcPr>
            <w:tcW w:w="4961" w:type="dxa"/>
            <w:vAlign w:val="center"/>
          </w:tcPr>
          <w:p w14:paraId="3E583D78" w14:textId="788E2645" w:rsidR="00417100" w:rsidRPr="00751E35" w:rsidRDefault="00417100" w:rsidP="00E15839">
            <w:pPr>
              <w:snapToGrid w:val="0"/>
              <w:spacing w:before="40" w:after="40" w:line="240" w:lineRule="auto"/>
              <w:rPr>
                <w:sz w:val="26"/>
                <w:szCs w:val="26"/>
              </w:rPr>
            </w:pPr>
            <w:r w:rsidRPr="00751E35">
              <w:rPr>
                <w:sz w:val="26"/>
                <w:szCs w:val="26"/>
              </w:rPr>
              <w:t>Bốc gỗ lên phương tiện vận chuyển</w:t>
            </w:r>
          </w:p>
        </w:tc>
        <w:tc>
          <w:tcPr>
            <w:tcW w:w="1985" w:type="dxa"/>
            <w:vAlign w:val="center"/>
          </w:tcPr>
          <w:p w14:paraId="5A3B0241" w14:textId="77777777" w:rsidR="00417100" w:rsidRPr="00751E35" w:rsidRDefault="00417100" w:rsidP="00E15839">
            <w:pPr>
              <w:snapToGrid w:val="0"/>
              <w:spacing w:before="40" w:after="40" w:line="240" w:lineRule="auto"/>
              <w:jc w:val="center"/>
              <w:rPr>
                <w:sz w:val="26"/>
                <w:szCs w:val="26"/>
              </w:rPr>
            </w:pPr>
          </w:p>
        </w:tc>
        <w:tc>
          <w:tcPr>
            <w:tcW w:w="1990" w:type="dxa"/>
            <w:vAlign w:val="center"/>
          </w:tcPr>
          <w:p w14:paraId="24D25367" w14:textId="77777777" w:rsidR="00417100" w:rsidRPr="00751E35" w:rsidRDefault="00417100" w:rsidP="00E15839">
            <w:pPr>
              <w:snapToGrid w:val="0"/>
              <w:spacing w:before="40" w:after="40" w:line="240" w:lineRule="auto"/>
              <w:jc w:val="center"/>
              <w:rPr>
                <w:sz w:val="26"/>
                <w:szCs w:val="26"/>
              </w:rPr>
            </w:pPr>
          </w:p>
        </w:tc>
        <w:tc>
          <w:tcPr>
            <w:tcW w:w="1701" w:type="dxa"/>
            <w:vAlign w:val="center"/>
          </w:tcPr>
          <w:p w14:paraId="33D65D73" w14:textId="77777777" w:rsidR="00417100" w:rsidRPr="00751E35" w:rsidRDefault="00417100" w:rsidP="00E15839">
            <w:pPr>
              <w:snapToGrid w:val="0"/>
              <w:spacing w:before="40" w:after="40" w:line="240" w:lineRule="auto"/>
              <w:jc w:val="center"/>
              <w:rPr>
                <w:sz w:val="26"/>
                <w:szCs w:val="26"/>
                <w:shd w:val="clear" w:color="auto" w:fill="FFFFFF"/>
              </w:rPr>
            </w:pPr>
          </w:p>
        </w:tc>
        <w:tc>
          <w:tcPr>
            <w:tcW w:w="2682" w:type="dxa"/>
            <w:vAlign w:val="center"/>
          </w:tcPr>
          <w:p w14:paraId="41CBE61C" w14:textId="77777777" w:rsidR="00417100" w:rsidRPr="00457469" w:rsidRDefault="00417100" w:rsidP="00E15839">
            <w:pPr>
              <w:snapToGrid w:val="0"/>
              <w:spacing w:before="40" w:after="40" w:line="240" w:lineRule="auto"/>
              <w:jc w:val="both"/>
              <w:rPr>
                <w:sz w:val="26"/>
                <w:szCs w:val="26"/>
              </w:rPr>
            </w:pPr>
          </w:p>
        </w:tc>
      </w:tr>
      <w:tr w:rsidR="00E15839" w:rsidRPr="00751E35" w14:paraId="7ED926DA" w14:textId="77777777" w:rsidTr="00314D0C">
        <w:trPr>
          <w:jc w:val="center"/>
        </w:trPr>
        <w:tc>
          <w:tcPr>
            <w:tcW w:w="988" w:type="dxa"/>
            <w:vAlign w:val="center"/>
          </w:tcPr>
          <w:p w14:paraId="4893C810" w14:textId="5B59AE81" w:rsidR="00E15839" w:rsidRPr="00751E35" w:rsidRDefault="00E15839" w:rsidP="00E15839">
            <w:pPr>
              <w:snapToGrid w:val="0"/>
              <w:spacing w:before="40" w:after="40" w:line="240" w:lineRule="auto"/>
              <w:jc w:val="center"/>
              <w:rPr>
                <w:sz w:val="26"/>
                <w:szCs w:val="26"/>
              </w:rPr>
            </w:pPr>
            <w:r w:rsidRPr="00751E35">
              <w:rPr>
                <w:sz w:val="26"/>
                <w:szCs w:val="26"/>
              </w:rPr>
              <w:t>2</w:t>
            </w:r>
            <w:r w:rsidRPr="00751E35">
              <w:rPr>
                <w:sz w:val="26"/>
                <w:szCs w:val="26"/>
                <w:lang w:val="vi-VN"/>
              </w:rPr>
              <w:t>.</w:t>
            </w:r>
            <w:r w:rsidRPr="00751E35">
              <w:rPr>
                <w:sz w:val="26"/>
                <w:szCs w:val="26"/>
              </w:rPr>
              <w:t>7</w:t>
            </w:r>
            <w:r w:rsidR="00417100">
              <w:rPr>
                <w:sz w:val="26"/>
                <w:szCs w:val="26"/>
              </w:rPr>
              <w:t>.1</w:t>
            </w:r>
          </w:p>
        </w:tc>
        <w:tc>
          <w:tcPr>
            <w:tcW w:w="4961" w:type="dxa"/>
            <w:vAlign w:val="center"/>
          </w:tcPr>
          <w:p w14:paraId="686ED944" w14:textId="1A88726B" w:rsidR="00E15839" w:rsidRPr="00751E35" w:rsidRDefault="00E15839" w:rsidP="00E15839">
            <w:pPr>
              <w:snapToGrid w:val="0"/>
              <w:spacing w:before="40" w:after="40" w:line="240" w:lineRule="auto"/>
              <w:jc w:val="both"/>
              <w:rPr>
                <w:sz w:val="26"/>
                <w:szCs w:val="26"/>
              </w:rPr>
            </w:pPr>
            <w:r w:rsidRPr="00751E35">
              <w:rPr>
                <w:sz w:val="26"/>
                <w:szCs w:val="26"/>
              </w:rPr>
              <w:t xml:space="preserve">Bốc gỗ  </w:t>
            </w:r>
            <w:r>
              <w:rPr>
                <w:sz w:val="26"/>
                <w:szCs w:val="26"/>
              </w:rPr>
              <w:t>bằng</w:t>
            </w:r>
            <w:r>
              <w:rPr>
                <w:sz w:val="26"/>
                <w:szCs w:val="26"/>
                <w:lang w:val="vi-VN"/>
              </w:rPr>
              <w:t xml:space="preserve"> </w:t>
            </w:r>
            <w:r w:rsidRPr="00751E35">
              <w:rPr>
                <w:sz w:val="26"/>
                <w:szCs w:val="26"/>
              </w:rPr>
              <w:t>thủ công</w:t>
            </w:r>
          </w:p>
        </w:tc>
        <w:tc>
          <w:tcPr>
            <w:tcW w:w="1985" w:type="dxa"/>
            <w:vAlign w:val="center"/>
          </w:tcPr>
          <w:p w14:paraId="7F91F32B"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1D2AC749"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0,140</w:t>
            </w:r>
          </w:p>
        </w:tc>
        <w:tc>
          <w:tcPr>
            <w:tcW w:w="1701" w:type="dxa"/>
            <w:vAlign w:val="center"/>
          </w:tcPr>
          <w:p w14:paraId="0D2C0F5E" w14:textId="3C0304C0"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6E564670" w14:textId="23C02DE0" w:rsidR="00E15839" w:rsidRPr="00457469" w:rsidRDefault="00E15839" w:rsidP="00E15839">
            <w:pPr>
              <w:snapToGrid w:val="0"/>
              <w:spacing w:before="40" w:after="40" w:line="240" w:lineRule="auto"/>
              <w:jc w:val="both"/>
              <w:rPr>
                <w:sz w:val="26"/>
                <w:szCs w:val="26"/>
              </w:rPr>
            </w:pPr>
            <w:r w:rsidRPr="00457469">
              <w:rPr>
                <w:sz w:val="26"/>
                <w:szCs w:val="26"/>
              </w:rPr>
              <w:t>Bốc, xếp theo chủng loại, sản phầm; đảm</w:t>
            </w:r>
            <w:r w:rsidRPr="00457469">
              <w:rPr>
                <w:sz w:val="26"/>
                <w:szCs w:val="26"/>
                <w:lang w:val="vi-VN"/>
              </w:rPr>
              <w:t xml:space="preserve"> bảo an toàn trong lúc bốc gỗ và </w:t>
            </w:r>
            <w:r w:rsidRPr="00457469">
              <w:rPr>
                <w:sz w:val="26"/>
                <w:szCs w:val="26"/>
              </w:rPr>
              <w:t>an toàn trong vận chuyển</w:t>
            </w:r>
          </w:p>
        </w:tc>
      </w:tr>
      <w:tr w:rsidR="00E15839" w:rsidRPr="00751E35" w14:paraId="13777E3E" w14:textId="77777777" w:rsidTr="00314D0C">
        <w:trPr>
          <w:jc w:val="center"/>
        </w:trPr>
        <w:tc>
          <w:tcPr>
            <w:tcW w:w="988" w:type="dxa"/>
            <w:vAlign w:val="center"/>
          </w:tcPr>
          <w:p w14:paraId="4DD1FC49" w14:textId="30E90D1C" w:rsidR="00E15839" w:rsidRPr="00751E35" w:rsidRDefault="00E15839" w:rsidP="00E15839">
            <w:pPr>
              <w:snapToGrid w:val="0"/>
              <w:spacing w:before="40" w:after="40" w:line="240" w:lineRule="auto"/>
              <w:jc w:val="center"/>
              <w:rPr>
                <w:sz w:val="26"/>
                <w:szCs w:val="26"/>
              </w:rPr>
            </w:pPr>
            <w:r>
              <w:rPr>
                <w:sz w:val="26"/>
                <w:szCs w:val="26"/>
              </w:rPr>
              <w:t>2.</w:t>
            </w:r>
            <w:r w:rsidR="00417100">
              <w:rPr>
                <w:sz w:val="26"/>
                <w:szCs w:val="26"/>
              </w:rPr>
              <w:t>7.2</w:t>
            </w:r>
          </w:p>
        </w:tc>
        <w:tc>
          <w:tcPr>
            <w:tcW w:w="4961" w:type="dxa"/>
            <w:vAlign w:val="center"/>
          </w:tcPr>
          <w:p w14:paraId="0BC84BCC" w14:textId="77A8BA5E" w:rsidR="00E15839" w:rsidRPr="00D209C6" w:rsidRDefault="00E15839" w:rsidP="00E15839">
            <w:pPr>
              <w:snapToGrid w:val="0"/>
              <w:spacing w:before="40" w:after="40" w:line="240" w:lineRule="auto"/>
              <w:jc w:val="both"/>
              <w:rPr>
                <w:sz w:val="26"/>
                <w:szCs w:val="26"/>
                <w:lang w:val="vi-VN"/>
              </w:rPr>
            </w:pPr>
            <w:r w:rsidRPr="00D209C6">
              <w:rPr>
                <w:sz w:val="26"/>
                <w:szCs w:val="26"/>
              </w:rPr>
              <w:t>Bốc gỗ bằng</w:t>
            </w:r>
            <w:r w:rsidRPr="00D209C6">
              <w:rPr>
                <w:sz w:val="26"/>
                <w:szCs w:val="26"/>
                <w:lang w:val="vi-VN"/>
              </w:rPr>
              <w:t xml:space="preserve"> </w:t>
            </w:r>
            <w:r w:rsidRPr="00D209C6">
              <w:rPr>
                <w:sz w:val="26"/>
                <w:szCs w:val="26"/>
              </w:rPr>
              <w:t>cơ</w:t>
            </w:r>
            <w:r w:rsidRPr="00D209C6">
              <w:rPr>
                <w:sz w:val="26"/>
                <w:szCs w:val="26"/>
                <w:lang w:val="vi-VN"/>
              </w:rPr>
              <w:t xml:space="preserve"> giới</w:t>
            </w:r>
          </w:p>
        </w:tc>
        <w:tc>
          <w:tcPr>
            <w:tcW w:w="1985" w:type="dxa"/>
            <w:vAlign w:val="center"/>
          </w:tcPr>
          <w:p w14:paraId="1E108B55" w14:textId="049724AE" w:rsidR="00E15839" w:rsidRPr="00D209C6" w:rsidRDefault="00E15839" w:rsidP="00E15839">
            <w:pPr>
              <w:snapToGrid w:val="0"/>
              <w:spacing w:before="40" w:after="40" w:line="240" w:lineRule="auto"/>
              <w:jc w:val="center"/>
              <w:rPr>
                <w:sz w:val="26"/>
                <w:szCs w:val="26"/>
                <w:lang w:val="vi-VN"/>
              </w:rPr>
            </w:pPr>
            <w:r w:rsidRPr="00D209C6">
              <w:rPr>
                <w:sz w:val="26"/>
                <w:szCs w:val="26"/>
              </w:rPr>
              <w:t>Ca</w:t>
            </w:r>
            <w:r w:rsidRPr="00D209C6">
              <w:rPr>
                <w:sz w:val="26"/>
                <w:szCs w:val="26"/>
                <w:lang w:val="vi-VN"/>
              </w:rPr>
              <w:t>/m3</w:t>
            </w:r>
          </w:p>
        </w:tc>
        <w:tc>
          <w:tcPr>
            <w:tcW w:w="1990" w:type="dxa"/>
            <w:vAlign w:val="center"/>
          </w:tcPr>
          <w:p w14:paraId="7BBDF485" w14:textId="4A0C73A5" w:rsidR="00E15839" w:rsidRPr="00D209C6" w:rsidRDefault="00E15839" w:rsidP="00E15839">
            <w:pPr>
              <w:snapToGrid w:val="0"/>
              <w:spacing w:before="40" w:after="40" w:line="240" w:lineRule="auto"/>
              <w:jc w:val="center"/>
              <w:rPr>
                <w:sz w:val="26"/>
                <w:szCs w:val="26"/>
                <w:lang w:val="vi-VN"/>
              </w:rPr>
            </w:pPr>
            <w:r w:rsidRPr="00D209C6">
              <w:rPr>
                <w:sz w:val="26"/>
                <w:szCs w:val="26"/>
              </w:rPr>
              <w:t>0</w:t>
            </w:r>
            <w:r w:rsidRPr="00D209C6">
              <w:rPr>
                <w:sz w:val="26"/>
                <w:szCs w:val="26"/>
                <w:lang w:val="vi-VN"/>
              </w:rPr>
              <w:t>,007</w:t>
            </w:r>
          </w:p>
        </w:tc>
        <w:tc>
          <w:tcPr>
            <w:tcW w:w="1701" w:type="dxa"/>
            <w:vAlign w:val="center"/>
          </w:tcPr>
          <w:p w14:paraId="415A9ECF"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4C8B34DA" w14:textId="4613E7D0" w:rsidR="00E15839" w:rsidRPr="00457469" w:rsidRDefault="00E15839" w:rsidP="00E15839">
            <w:pPr>
              <w:snapToGrid w:val="0"/>
              <w:spacing w:before="40" w:after="40" w:line="240" w:lineRule="auto"/>
              <w:jc w:val="both"/>
              <w:rPr>
                <w:sz w:val="26"/>
                <w:szCs w:val="26"/>
              </w:rPr>
            </w:pPr>
            <w:r w:rsidRPr="00457469">
              <w:rPr>
                <w:sz w:val="26"/>
                <w:szCs w:val="26"/>
              </w:rPr>
              <w:t>Bốc, xếp theo chủng loại, sản phầm; đảm</w:t>
            </w:r>
            <w:r w:rsidRPr="00457469">
              <w:rPr>
                <w:sz w:val="26"/>
                <w:szCs w:val="26"/>
                <w:lang w:val="vi-VN"/>
              </w:rPr>
              <w:t xml:space="preserve"> bảo an toàn trong lúc bốc gỗ và </w:t>
            </w:r>
            <w:r w:rsidRPr="00457469">
              <w:rPr>
                <w:sz w:val="26"/>
                <w:szCs w:val="26"/>
              </w:rPr>
              <w:t>an toàn trong vận chuyển</w:t>
            </w:r>
          </w:p>
        </w:tc>
      </w:tr>
      <w:tr w:rsidR="00E15839" w:rsidRPr="00D209C6" w14:paraId="0C59BA9F" w14:textId="77777777" w:rsidTr="00314D0C">
        <w:trPr>
          <w:jc w:val="center"/>
        </w:trPr>
        <w:tc>
          <w:tcPr>
            <w:tcW w:w="988" w:type="dxa"/>
            <w:vAlign w:val="center"/>
          </w:tcPr>
          <w:p w14:paraId="0E8DEFFB" w14:textId="43F8B6C1" w:rsidR="00E15839" w:rsidRPr="00D209C6" w:rsidRDefault="00E15839" w:rsidP="00E15839">
            <w:pPr>
              <w:snapToGrid w:val="0"/>
              <w:spacing w:before="40" w:after="40" w:line="240" w:lineRule="auto"/>
              <w:jc w:val="center"/>
              <w:rPr>
                <w:sz w:val="26"/>
                <w:szCs w:val="26"/>
              </w:rPr>
            </w:pPr>
            <w:r w:rsidRPr="00D209C6">
              <w:rPr>
                <w:sz w:val="26"/>
                <w:szCs w:val="26"/>
              </w:rPr>
              <w:t>2</w:t>
            </w:r>
            <w:r w:rsidRPr="00D209C6">
              <w:rPr>
                <w:sz w:val="26"/>
                <w:szCs w:val="26"/>
                <w:lang w:val="vi-VN"/>
              </w:rPr>
              <w:t>.</w:t>
            </w:r>
            <w:r w:rsidR="00417100">
              <w:rPr>
                <w:sz w:val="26"/>
                <w:szCs w:val="26"/>
              </w:rPr>
              <w:t>8</w:t>
            </w:r>
          </w:p>
        </w:tc>
        <w:tc>
          <w:tcPr>
            <w:tcW w:w="4961" w:type="dxa"/>
            <w:vAlign w:val="center"/>
          </w:tcPr>
          <w:p w14:paraId="763C1798" w14:textId="77777777" w:rsidR="00E15839" w:rsidRPr="00D209C6" w:rsidRDefault="00E15839" w:rsidP="00E15839">
            <w:pPr>
              <w:snapToGrid w:val="0"/>
              <w:spacing w:before="40" w:after="40" w:line="240" w:lineRule="auto"/>
              <w:jc w:val="both"/>
              <w:rPr>
                <w:sz w:val="26"/>
                <w:szCs w:val="26"/>
              </w:rPr>
            </w:pPr>
            <w:r w:rsidRPr="00D209C6">
              <w:rPr>
                <w:sz w:val="26"/>
                <w:szCs w:val="26"/>
              </w:rPr>
              <w:t>Vận chuyển gỗ ra bãi giao (ô</w:t>
            </w:r>
            <w:r w:rsidRPr="00D209C6">
              <w:rPr>
                <w:sz w:val="26"/>
                <w:szCs w:val="26"/>
                <w:lang w:val="vi-VN"/>
              </w:rPr>
              <w:t xml:space="preserve"> tô 12 tấn, </w:t>
            </w:r>
            <w:r w:rsidRPr="00D209C6">
              <w:rPr>
                <w:sz w:val="26"/>
                <w:szCs w:val="26"/>
              </w:rPr>
              <w:t>khối lượng 10 m</w:t>
            </w:r>
            <w:r w:rsidRPr="00D209C6">
              <w:rPr>
                <w:sz w:val="26"/>
                <w:szCs w:val="26"/>
                <w:vertAlign w:val="superscript"/>
              </w:rPr>
              <w:t>3</w:t>
            </w:r>
            <w:r w:rsidRPr="00D209C6">
              <w:rPr>
                <w:sz w:val="26"/>
                <w:szCs w:val="26"/>
              </w:rPr>
              <w:t>)</w:t>
            </w:r>
          </w:p>
        </w:tc>
        <w:tc>
          <w:tcPr>
            <w:tcW w:w="1985" w:type="dxa"/>
            <w:vAlign w:val="center"/>
          </w:tcPr>
          <w:p w14:paraId="7A6210E2" w14:textId="77777777" w:rsidR="00E15839" w:rsidRPr="00D209C6" w:rsidRDefault="00E15839" w:rsidP="00E15839">
            <w:pPr>
              <w:snapToGrid w:val="0"/>
              <w:spacing w:before="40" w:after="40" w:line="240" w:lineRule="auto"/>
              <w:jc w:val="center"/>
              <w:rPr>
                <w:sz w:val="26"/>
                <w:szCs w:val="26"/>
              </w:rPr>
            </w:pPr>
          </w:p>
        </w:tc>
        <w:tc>
          <w:tcPr>
            <w:tcW w:w="1990" w:type="dxa"/>
            <w:vAlign w:val="center"/>
          </w:tcPr>
          <w:p w14:paraId="1F2EB93F" w14:textId="77777777" w:rsidR="00E15839" w:rsidRPr="00D209C6" w:rsidRDefault="00E15839" w:rsidP="00E15839">
            <w:pPr>
              <w:snapToGrid w:val="0"/>
              <w:spacing w:before="40" w:after="40" w:line="240" w:lineRule="auto"/>
              <w:jc w:val="center"/>
              <w:rPr>
                <w:bCs/>
                <w:sz w:val="26"/>
                <w:szCs w:val="26"/>
                <w:lang w:val="vi-VN"/>
              </w:rPr>
            </w:pPr>
          </w:p>
        </w:tc>
        <w:tc>
          <w:tcPr>
            <w:tcW w:w="1701" w:type="dxa"/>
            <w:vAlign w:val="center"/>
          </w:tcPr>
          <w:p w14:paraId="5E856533" w14:textId="77777777" w:rsidR="00E15839" w:rsidRPr="00D209C6" w:rsidRDefault="00E15839" w:rsidP="00E15839">
            <w:pPr>
              <w:snapToGrid w:val="0"/>
              <w:spacing w:before="40" w:after="40" w:line="240" w:lineRule="auto"/>
              <w:jc w:val="center"/>
              <w:rPr>
                <w:sz w:val="26"/>
                <w:szCs w:val="26"/>
              </w:rPr>
            </w:pPr>
          </w:p>
        </w:tc>
        <w:tc>
          <w:tcPr>
            <w:tcW w:w="2682" w:type="dxa"/>
            <w:vMerge w:val="restart"/>
            <w:vAlign w:val="center"/>
          </w:tcPr>
          <w:p w14:paraId="3E884206" w14:textId="442F6634" w:rsidR="00E15839" w:rsidRPr="00D76F8C" w:rsidRDefault="00E15839" w:rsidP="00E15839">
            <w:pPr>
              <w:snapToGrid w:val="0"/>
              <w:spacing w:before="40" w:after="40" w:line="240" w:lineRule="auto"/>
              <w:jc w:val="both"/>
              <w:rPr>
                <w:sz w:val="26"/>
                <w:szCs w:val="26"/>
              </w:rPr>
            </w:pPr>
            <w:r w:rsidRPr="00D76F8C">
              <w:rPr>
                <w:sz w:val="26"/>
                <w:szCs w:val="26"/>
              </w:rPr>
              <w:t xml:space="preserve">Mục AM. 2472 </w:t>
            </w:r>
            <w:r w:rsidR="00D76F8C" w:rsidRPr="00D76F8C">
              <w:rPr>
                <w:sz w:val="26"/>
                <w:szCs w:val="26"/>
              </w:rPr>
              <w:t>Thông tư số 38/2026/TT-BXD</w:t>
            </w:r>
          </w:p>
        </w:tc>
      </w:tr>
      <w:tr w:rsidR="00E15839" w:rsidRPr="00D209C6" w14:paraId="58367EF1" w14:textId="77777777" w:rsidTr="00314D0C">
        <w:trPr>
          <w:jc w:val="center"/>
        </w:trPr>
        <w:tc>
          <w:tcPr>
            <w:tcW w:w="988" w:type="dxa"/>
            <w:vAlign w:val="center"/>
          </w:tcPr>
          <w:p w14:paraId="439BB5CB" w14:textId="7509E4BF" w:rsidR="00E15839" w:rsidRPr="00D209C6" w:rsidRDefault="00E15839" w:rsidP="00E15839">
            <w:pPr>
              <w:snapToGrid w:val="0"/>
              <w:spacing w:before="40" w:after="40" w:line="240" w:lineRule="auto"/>
              <w:jc w:val="center"/>
              <w:rPr>
                <w:sz w:val="26"/>
                <w:szCs w:val="26"/>
              </w:rPr>
            </w:pPr>
            <w:r w:rsidRPr="00D209C6">
              <w:rPr>
                <w:sz w:val="26"/>
                <w:szCs w:val="26"/>
              </w:rPr>
              <w:t>2.</w:t>
            </w:r>
            <w:r w:rsidR="00417100">
              <w:rPr>
                <w:sz w:val="26"/>
                <w:szCs w:val="26"/>
              </w:rPr>
              <w:t>8</w:t>
            </w:r>
            <w:r w:rsidRPr="00D209C6">
              <w:rPr>
                <w:sz w:val="26"/>
                <w:szCs w:val="26"/>
              </w:rPr>
              <w:t>.1</w:t>
            </w:r>
          </w:p>
        </w:tc>
        <w:tc>
          <w:tcPr>
            <w:tcW w:w="4961" w:type="dxa"/>
            <w:vAlign w:val="center"/>
          </w:tcPr>
          <w:p w14:paraId="4799FCEB" w14:textId="77777777" w:rsidR="00E15839" w:rsidRPr="00D209C6" w:rsidRDefault="00E15839" w:rsidP="00E15839">
            <w:pPr>
              <w:snapToGrid w:val="0"/>
              <w:spacing w:before="40" w:after="40" w:line="240" w:lineRule="auto"/>
              <w:jc w:val="both"/>
              <w:rPr>
                <w:sz w:val="26"/>
                <w:szCs w:val="26"/>
              </w:rPr>
            </w:pPr>
            <w:r w:rsidRPr="00D209C6">
              <w:rPr>
                <w:sz w:val="26"/>
                <w:szCs w:val="26"/>
              </w:rPr>
              <w:t>Cự ly vận chuyển trong phạm vi ≤1km</w:t>
            </w:r>
          </w:p>
        </w:tc>
        <w:tc>
          <w:tcPr>
            <w:tcW w:w="1985" w:type="dxa"/>
            <w:vAlign w:val="center"/>
          </w:tcPr>
          <w:p w14:paraId="7988AAD8" w14:textId="77777777"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sidRPr="00D209C6">
              <w:rPr>
                <w:sz w:val="26"/>
                <w:szCs w:val="26"/>
              </w:rPr>
              <w:t>m</w:t>
            </w:r>
            <w:r w:rsidRPr="00D209C6">
              <w:rPr>
                <w:sz w:val="26"/>
                <w:szCs w:val="26"/>
                <w:vertAlign w:val="superscript"/>
              </w:rPr>
              <w:t>3</w:t>
            </w:r>
          </w:p>
        </w:tc>
        <w:tc>
          <w:tcPr>
            <w:tcW w:w="1990" w:type="dxa"/>
            <w:vAlign w:val="center"/>
          </w:tcPr>
          <w:p w14:paraId="0B0F1AC1" w14:textId="789619E9"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0,015</w:t>
            </w:r>
          </w:p>
        </w:tc>
        <w:tc>
          <w:tcPr>
            <w:tcW w:w="1701" w:type="dxa"/>
            <w:vAlign w:val="center"/>
          </w:tcPr>
          <w:p w14:paraId="5D82225F"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646D828E" w14:textId="77777777" w:rsidR="00E15839" w:rsidRPr="00457469" w:rsidRDefault="00E15839" w:rsidP="00E15839">
            <w:pPr>
              <w:snapToGrid w:val="0"/>
              <w:spacing w:before="40" w:after="40" w:line="240" w:lineRule="auto"/>
              <w:jc w:val="both"/>
              <w:rPr>
                <w:sz w:val="26"/>
                <w:szCs w:val="26"/>
              </w:rPr>
            </w:pPr>
          </w:p>
        </w:tc>
      </w:tr>
      <w:tr w:rsidR="00E15839" w:rsidRPr="00D209C6" w14:paraId="03227DE7" w14:textId="77777777" w:rsidTr="00314D0C">
        <w:trPr>
          <w:jc w:val="center"/>
        </w:trPr>
        <w:tc>
          <w:tcPr>
            <w:tcW w:w="988" w:type="dxa"/>
            <w:vAlign w:val="center"/>
          </w:tcPr>
          <w:p w14:paraId="3DB0B8F8" w14:textId="746D1F9A" w:rsidR="00E15839" w:rsidRPr="00D209C6" w:rsidRDefault="00E15839" w:rsidP="00E15839">
            <w:pPr>
              <w:snapToGrid w:val="0"/>
              <w:spacing w:before="40" w:after="40" w:line="240" w:lineRule="auto"/>
              <w:jc w:val="center"/>
              <w:rPr>
                <w:sz w:val="26"/>
                <w:szCs w:val="26"/>
              </w:rPr>
            </w:pPr>
            <w:r w:rsidRPr="00D209C6">
              <w:rPr>
                <w:sz w:val="26"/>
                <w:szCs w:val="26"/>
              </w:rPr>
              <w:t>2.</w:t>
            </w:r>
            <w:r w:rsidR="00417100">
              <w:rPr>
                <w:sz w:val="26"/>
                <w:szCs w:val="26"/>
              </w:rPr>
              <w:t>8</w:t>
            </w:r>
            <w:r w:rsidRPr="00D209C6">
              <w:rPr>
                <w:sz w:val="26"/>
                <w:szCs w:val="26"/>
              </w:rPr>
              <w:t>.2</w:t>
            </w:r>
          </w:p>
        </w:tc>
        <w:tc>
          <w:tcPr>
            <w:tcW w:w="4961" w:type="dxa"/>
            <w:vAlign w:val="center"/>
          </w:tcPr>
          <w:p w14:paraId="3FB4DEA1" w14:textId="77777777" w:rsidR="00E15839" w:rsidRPr="00D209C6" w:rsidRDefault="00E15839" w:rsidP="00E15839">
            <w:pPr>
              <w:snapToGrid w:val="0"/>
              <w:spacing w:before="40" w:after="40" w:line="240" w:lineRule="auto"/>
              <w:jc w:val="both"/>
              <w:rPr>
                <w:sz w:val="26"/>
                <w:szCs w:val="26"/>
              </w:rPr>
            </w:pPr>
            <w:r w:rsidRPr="00D209C6">
              <w:rPr>
                <w:sz w:val="26"/>
                <w:szCs w:val="26"/>
              </w:rPr>
              <w:t>Cự ly vận chuyển</w:t>
            </w:r>
            <w:r w:rsidRPr="00D209C6">
              <w:rPr>
                <w:rFonts w:ascii="Arial" w:hAnsi="Arial" w:cs="Arial"/>
                <w:sz w:val="26"/>
                <w:szCs w:val="26"/>
              </w:rPr>
              <w:t xml:space="preserve"> </w:t>
            </w:r>
            <w:r w:rsidRPr="00D209C6">
              <w:rPr>
                <w:sz w:val="26"/>
                <w:szCs w:val="26"/>
              </w:rPr>
              <w:t>trong phạm vi từ 1 km tiếp theo đến ≤10km</w:t>
            </w:r>
          </w:p>
        </w:tc>
        <w:tc>
          <w:tcPr>
            <w:tcW w:w="1985" w:type="dxa"/>
            <w:vAlign w:val="center"/>
          </w:tcPr>
          <w:p w14:paraId="18CDACD8" w14:textId="77777777"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sidRPr="00D209C6">
              <w:rPr>
                <w:sz w:val="26"/>
                <w:szCs w:val="26"/>
              </w:rPr>
              <w:t>m</w:t>
            </w:r>
            <w:r w:rsidRPr="00D209C6">
              <w:rPr>
                <w:sz w:val="26"/>
                <w:szCs w:val="26"/>
                <w:vertAlign w:val="superscript"/>
              </w:rPr>
              <w:t>3</w:t>
            </w:r>
          </w:p>
        </w:tc>
        <w:tc>
          <w:tcPr>
            <w:tcW w:w="1990" w:type="dxa"/>
            <w:vAlign w:val="center"/>
          </w:tcPr>
          <w:p w14:paraId="256C9298" w14:textId="3B5E33A6"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0,011</w:t>
            </w:r>
          </w:p>
        </w:tc>
        <w:tc>
          <w:tcPr>
            <w:tcW w:w="1701" w:type="dxa"/>
            <w:vAlign w:val="center"/>
          </w:tcPr>
          <w:p w14:paraId="51408691"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33774F1B" w14:textId="77777777" w:rsidR="00E15839" w:rsidRPr="00457469" w:rsidRDefault="00E15839" w:rsidP="00E15839">
            <w:pPr>
              <w:snapToGrid w:val="0"/>
              <w:spacing w:before="40" w:after="40" w:line="240" w:lineRule="auto"/>
              <w:jc w:val="both"/>
              <w:rPr>
                <w:sz w:val="26"/>
                <w:szCs w:val="26"/>
              </w:rPr>
            </w:pPr>
          </w:p>
        </w:tc>
      </w:tr>
      <w:tr w:rsidR="00E15839" w:rsidRPr="00751E35" w14:paraId="662E77A5" w14:textId="77777777" w:rsidTr="00314D0C">
        <w:trPr>
          <w:jc w:val="center"/>
        </w:trPr>
        <w:tc>
          <w:tcPr>
            <w:tcW w:w="988" w:type="dxa"/>
            <w:vAlign w:val="center"/>
          </w:tcPr>
          <w:p w14:paraId="5D44B825" w14:textId="6CECBC2B" w:rsidR="00E15839" w:rsidRPr="00D209C6" w:rsidRDefault="00E15839" w:rsidP="00E15839">
            <w:pPr>
              <w:snapToGrid w:val="0"/>
              <w:spacing w:before="40" w:after="40" w:line="240" w:lineRule="auto"/>
              <w:jc w:val="center"/>
              <w:rPr>
                <w:sz w:val="26"/>
                <w:szCs w:val="26"/>
              </w:rPr>
            </w:pPr>
            <w:r w:rsidRPr="00D209C6">
              <w:rPr>
                <w:sz w:val="26"/>
                <w:szCs w:val="26"/>
              </w:rPr>
              <w:t>2.</w:t>
            </w:r>
            <w:r w:rsidR="00417100">
              <w:rPr>
                <w:sz w:val="26"/>
                <w:szCs w:val="26"/>
              </w:rPr>
              <w:t>8</w:t>
            </w:r>
            <w:r w:rsidRPr="00D209C6">
              <w:rPr>
                <w:sz w:val="26"/>
                <w:szCs w:val="26"/>
              </w:rPr>
              <w:t>.3</w:t>
            </w:r>
          </w:p>
        </w:tc>
        <w:tc>
          <w:tcPr>
            <w:tcW w:w="4961" w:type="dxa"/>
            <w:vAlign w:val="center"/>
          </w:tcPr>
          <w:p w14:paraId="30594A3F" w14:textId="131FC8F7" w:rsidR="00E15839" w:rsidRPr="00D209C6" w:rsidRDefault="00E15839" w:rsidP="00403CEF">
            <w:pPr>
              <w:snapToGrid w:val="0"/>
              <w:spacing w:before="40" w:after="40" w:line="240" w:lineRule="auto"/>
              <w:jc w:val="both"/>
              <w:rPr>
                <w:sz w:val="26"/>
                <w:szCs w:val="26"/>
              </w:rPr>
            </w:pPr>
            <w:r w:rsidRPr="00D209C6">
              <w:rPr>
                <w:sz w:val="26"/>
                <w:szCs w:val="26"/>
              </w:rPr>
              <w:t>Cự l</w:t>
            </w:r>
            <w:r w:rsidR="00403CEF">
              <w:rPr>
                <w:sz w:val="26"/>
                <w:szCs w:val="26"/>
              </w:rPr>
              <w:t>y vận chuyển trong phạm vi từ 1</w:t>
            </w:r>
            <w:r w:rsidRPr="00D209C6">
              <w:rPr>
                <w:sz w:val="26"/>
                <w:szCs w:val="26"/>
              </w:rPr>
              <w:t xml:space="preserve"> km tiếp theo </w:t>
            </w:r>
          </w:p>
        </w:tc>
        <w:tc>
          <w:tcPr>
            <w:tcW w:w="1985" w:type="dxa"/>
            <w:vAlign w:val="center"/>
          </w:tcPr>
          <w:p w14:paraId="6C822575" w14:textId="77777777"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sidRPr="00D209C6">
              <w:rPr>
                <w:sz w:val="26"/>
                <w:szCs w:val="26"/>
              </w:rPr>
              <w:t>m</w:t>
            </w:r>
            <w:r w:rsidRPr="00D209C6">
              <w:rPr>
                <w:sz w:val="26"/>
                <w:szCs w:val="26"/>
                <w:vertAlign w:val="superscript"/>
              </w:rPr>
              <w:t>3</w:t>
            </w:r>
          </w:p>
        </w:tc>
        <w:tc>
          <w:tcPr>
            <w:tcW w:w="1990" w:type="dxa"/>
            <w:vAlign w:val="center"/>
          </w:tcPr>
          <w:p w14:paraId="57E3D9C9" w14:textId="46AC9DDD"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0,006</w:t>
            </w:r>
          </w:p>
        </w:tc>
        <w:tc>
          <w:tcPr>
            <w:tcW w:w="1701" w:type="dxa"/>
            <w:vAlign w:val="center"/>
          </w:tcPr>
          <w:p w14:paraId="5B26DD98"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7D0FE76F" w14:textId="77777777" w:rsidR="00E15839" w:rsidRPr="00457469" w:rsidRDefault="00E15839" w:rsidP="00E15839">
            <w:pPr>
              <w:snapToGrid w:val="0"/>
              <w:spacing w:before="40" w:after="40" w:line="240" w:lineRule="auto"/>
              <w:jc w:val="both"/>
              <w:rPr>
                <w:sz w:val="26"/>
                <w:szCs w:val="26"/>
              </w:rPr>
            </w:pPr>
          </w:p>
        </w:tc>
      </w:tr>
      <w:tr w:rsidR="00E15839" w:rsidRPr="00751E35" w14:paraId="05B83A41" w14:textId="77777777" w:rsidTr="00314D0C">
        <w:trPr>
          <w:jc w:val="center"/>
        </w:trPr>
        <w:tc>
          <w:tcPr>
            <w:tcW w:w="988" w:type="dxa"/>
          </w:tcPr>
          <w:p w14:paraId="5D2300CE" w14:textId="76FC1AE0" w:rsidR="00E15839" w:rsidRPr="0042516C" w:rsidRDefault="00E15839" w:rsidP="00E15839">
            <w:pPr>
              <w:snapToGrid w:val="0"/>
              <w:spacing w:before="40" w:after="40" w:line="240" w:lineRule="auto"/>
              <w:jc w:val="center"/>
              <w:rPr>
                <w:sz w:val="26"/>
                <w:szCs w:val="26"/>
              </w:rPr>
            </w:pPr>
            <w:r w:rsidRPr="00751E35">
              <w:rPr>
                <w:sz w:val="26"/>
                <w:szCs w:val="26"/>
              </w:rPr>
              <w:t>2</w:t>
            </w:r>
            <w:r>
              <w:rPr>
                <w:sz w:val="26"/>
                <w:szCs w:val="26"/>
                <w:lang w:val="vi-VN"/>
              </w:rPr>
              <w:t>.</w:t>
            </w:r>
            <w:r w:rsidR="00417100">
              <w:rPr>
                <w:sz w:val="26"/>
                <w:szCs w:val="26"/>
              </w:rPr>
              <w:t>9</w:t>
            </w:r>
          </w:p>
        </w:tc>
        <w:tc>
          <w:tcPr>
            <w:tcW w:w="4961" w:type="dxa"/>
          </w:tcPr>
          <w:p w14:paraId="22E2BAED" w14:textId="77777777" w:rsidR="00E15839" w:rsidRPr="00751E35" w:rsidRDefault="00E15839" w:rsidP="00E15839">
            <w:pPr>
              <w:snapToGrid w:val="0"/>
              <w:spacing w:before="40" w:after="40" w:line="240" w:lineRule="auto"/>
              <w:jc w:val="both"/>
              <w:rPr>
                <w:sz w:val="26"/>
                <w:szCs w:val="26"/>
              </w:rPr>
            </w:pPr>
            <w:r w:rsidRPr="00751E35">
              <w:rPr>
                <w:sz w:val="26"/>
                <w:szCs w:val="26"/>
              </w:rPr>
              <w:t>D</w:t>
            </w:r>
            <w:r w:rsidRPr="00751E35">
              <w:rPr>
                <w:sz w:val="26"/>
                <w:szCs w:val="26"/>
                <w:lang w:val="vi-VN"/>
              </w:rPr>
              <w:t>ỡ gỗ từ xe vận chuyển xuống</w:t>
            </w:r>
          </w:p>
        </w:tc>
        <w:tc>
          <w:tcPr>
            <w:tcW w:w="1985" w:type="dxa"/>
          </w:tcPr>
          <w:p w14:paraId="6F29D2A3" w14:textId="77777777" w:rsidR="00E15839" w:rsidRPr="00751E35" w:rsidRDefault="00E15839" w:rsidP="00E15839">
            <w:pPr>
              <w:snapToGrid w:val="0"/>
              <w:spacing w:before="40" w:after="40" w:line="240" w:lineRule="auto"/>
              <w:jc w:val="center"/>
              <w:rPr>
                <w:iCs/>
                <w:sz w:val="26"/>
                <w:szCs w:val="26"/>
                <w:lang w:eastAsia="vi-VN"/>
              </w:rPr>
            </w:pPr>
            <w:r w:rsidRPr="00751E35">
              <w:rPr>
                <w:sz w:val="26"/>
                <w:szCs w:val="26"/>
              </w:rPr>
              <w:t>Công/m</w:t>
            </w:r>
            <w:r w:rsidRPr="00751E35">
              <w:rPr>
                <w:sz w:val="26"/>
                <w:szCs w:val="26"/>
                <w:vertAlign w:val="superscript"/>
              </w:rPr>
              <w:t>3</w:t>
            </w:r>
          </w:p>
        </w:tc>
        <w:tc>
          <w:tcPr>
            <w:tcW w:w="1990" w:type="dxa"/>
          </w:tcPr>
          <w:p w14:paraId="3282AE6D" w14:textId="77777777" w:rsidR="00E15839" w:rsidRPr="00751E35" w:rsidRDefault="00E15839" w:rsidP="00E15839">
            <w:pPr>
              <w:snapToGrid w:val="0"/>
              <w:spacing w:before="40" w:after="40" w:line="240" w:lineRule="auto"/>
              <w:jc w:val="center"/>
              <w:rPr>
                <w:sz w:val="26"/>
                <w:szCs w:val="26"/>
                <w:lang w:eastAsia="vi-VN"/>
              </w:rPr>
            </w:pPr>
            <w:r w:rsidRPr="00751E35">
              <w:rPr>
                <w:sz w:val="26"/>
                <w:szCs w:val="26"/>
              </w:rPr>
              <w:t>0,090</w:t>
            </w:r>
          </w:p>
        </w:tc>
        <w:tc>
          <w:tcPr>
            <w:tcW w:w="1701" w:type="dxa"/>
          </w:tcPr>
          <w:p w14:paraId="5A6A6523" w14:textId="570B99E6"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3EB6CBE1" w14:textId="77777777" w:rsidR="00E15839" w:rsidRPr="00457469" w:rsidRDefault="00E15839" w:rsidP="00E15839">
            <w:pPr>
              <w:snapToGrid w:val="0"/>
              <w:spacing w:before="40" w:after="40" w:line="240" w:lineRule="auto"/>
              <w:jc w:val="center"/>
              <w:rPr>
                <w:sz w:val="26"/>
                <w:szCs w:val="26"/>
              </w:rPr>
            </w:pPr>
          </w:p>
        </w:tc>
      </w:tr>
      <w:tr w:rsidR="00E15839" w:rsidRPr="00751E35" w14:paraId="3EF67439" w14:textId="77777777" w:rsidTr="00314D0C">
        <w:trPr>
          <w:jc w:val="center"/>
        </w:trPr>
        <w:tc>
          <w:tcPr>
            <w:tcW w:w="988" w:type="dxa"/>
            <w:vAlign w:val="center"/>
          </w:tcPr>
          <w:p w14:paraId="079F75FB" w14:textId="55E9D42F" w:rsidR="00E15839" w:rsidRPr="00751E35" w:rsidRDefault="00E15839" w:rsidP="00E15839">
            <w:pPr>
              <w:snapToGrid w:val="0"/>
              <w:spacing w:before="40" w:after="40" w:line="240" w:lineRule="auto"/>
              <w:jc w:val="center"/>
              <w:rPr>
                <w:sz w:val="26"/>
                <w:szCs w:val="26"/>
              </w:rPr>
            </w:pPr>
            <w:r w:rsidRPr="00751E35">
              <w:rPr>
                <w:sz w:val="26"/>
                <w:szCs w:val="26"/>
              </w:rPr>
              <w:t>2</w:t>
            </w:r>
            <w:r w:rsidRPr="00751E35">
              <w:rPr>
                <w:sz w:val="26"/>
                <w:szCs w:val="26"/>
                <w:lang w:val="vi-VN"/>
              </w:rPr>
              <w:t>.</w:t>
            </w:r>
            <w:r>
              <w:rPr>
                <w:sz w:val="26"/>
                <w:szCs w:val="26"/>
              </w:rPr>
              <w:t>1</w:t>
            </w:r>
            <w:r w:rsidR="00417100">
              <w:rPr>
                <w:sz w:val="26"/>
                <w:szCs w:val="26"/>
              </w:rPr>
              <w:t>0</w:t>
            </w:r>
          </w:p>
        </w:tc>
        <w:tc>
          <w:tcPr>
            <w:tcW w:w="4961" w:type="dxa"/>
          </w:tcPr>
          <w:p w14:paraId="0B7DD1AA" w14:textId="77777777" w:rsidR="00E15839" w:rsidRPr="00751E35" w:rsidRDefault="00E15839" w:rsidP="00E15839">
            <w:pPr>
              <w:snapToGrid w:val="0"/>
              <w:spacing w:before="40" w:after="40" w:line="240" w:lineRule="auto"/>
              <w:jc w:val="both"/>
              <w:rPr>
                <w:sz w:val="26"/>
                <w:szCs w:val="26"/>
              </w:rPr>
            </w:pPr>
            <w:r w:rsidRPr="00751E35">
              <w:rPr>
                <w:sz w:val="26"/>
                <w:szCs w:val="26"/>
              </w:rPr>
              <w:t>Đào/nhổ cây (bao gồm cả</w:t>
            </w:r>
            <w:r w:rsidRPr="00751E35">
              <w:rPr>
                <w:sz w:val="26"/>
                <w:szCs w:val="26"/>
                <w:lang w:val="vi-VN"/>
              </w:rPr>
              <w:t xml:space="preserve"> gốc</w:t>
            </w:r>
            <w:r w:rsidRPr="00751E35">
              <w:rPr>
                <w:sz w:val="26"/>
                <w:szCs w:val="26"/>
              </w:rPr>
              <w:t xml:space="preserve"> cây): Áp dụng tương tự mục 1.10, mục 1, phần B</w:t>
            </w:r>
          </w:p>
        </w:tc>
        <w:tc>
          <w:tcPr>
            <w:tcW w:w="1985" w:type="dxa"/>
          </w:tcPr>
          <w:p w14:paraId="74E11210" w14:textId="77777777" w:rsidR="00E15839" w:rsidRPr="00751E35" w:rsidRDefault="00E15839" w:rsidP="00E15839">
            <w:pPr>
              <w:snapToGrid w:val="0"/>
              <w:spacing w:before="40" w:after="40" w:line="240" w:lineRule="auto"/>
              <w:jc w:val="center"/>
              <w:rPr>
                <w:sz w:val="26"/>
                <w:szCs w:val="26"/>
              </w:rPr>
            </w:pPr>
          </w:p>
        </w:tc>
        <w:tc>
          <w:tcPr>
            <w:tcW w:w="1990" w:type="dxa"/>
          </w:tcPr>
          <w:p w14:paraId="797EEF90" w14:textId="77777777" w:rsidR="00E15839" w:rsidRPr="00751E35" w:rsidRDefault="00E15839" w:rsidP="00E15839">
            <w:pPr>
              <w:snapToGrid w:val="0"/>
              <w:spacing w:before="40" w:after="40" w:line="240" w:lineRule="auto"/>
              <w:jc w:val="center"/>
              <w:rPr>
                <w:sz w:val="26"/>
                <w:szCs w:val="26"/>
              </w:rPr>
            </w:pPr>
          </w:p>
        </w:tc>
        <w:tc>
          <w:tcPr>
            <w:tcW w:w="1701" w:type="dxa"/>
          </w:tcPr>
          <w:p w14:paraId="15B95BFB"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tcPr>
          <w:p w14:paraId="030A589F" w14:textId="77777777" w:rsidR="00E15839" w:rsidRPr="00457469" w:rsidRDefault="00E15839" w:rsidP="00E15839">
            <w:pPr>
              <w:snapToGrid w:val="0"/>
              <w:spacing w:before="40" w:after="40" w:line="240" w:lineRule="auto"/>
              <w:jc w:val="center"/>
              <w:rPr>
                <w:sz w:val="26"/>
                <w:szCs w:val="26"/>
              </w:rPr>
            </w:pPr>
          </w:p>
        </w:tc>
      </w:tr>
      <w:tr w:rsidR="00E15839" w:rsidRPr="00751E35" w14:paraId="1FD4CAE2" w14:textId="77777777" w:rsidTr="00314D0C">
        <w:trPr>
          <w:jc w:val="center"/>
        </w:trPr>
        <w:tc>
          <w:tcPr>
            <w:tcW w:w="988" w:type="dxa"/>
            <w:vAlign w:val="center"/>
          </w:tcPr>
          <w:p w14:paraId="0FD58BD9" w14:textId="28B8FB08" w:rsidR="00E15839" w:rsidRPr="00CB3427" w:rsidRDefault="00E15839" w:rsidP="00E15839">
            <w:pPr>
              <w:snapToGrid w:val="0"/>
              <w:spacing w:before="40" w:after="40" w:line="240" w:lineRule="auto"/>
              <w:jc w:val="center"/>
              <w:rPr>
                <w:sz w:val="26"/>
                <w:szCs w:val="26"/>
              </w:rPr>
            </w:pPr>
            <w:r>
              <w:rPr>
                <w:sz w:val="26"/>
                <w:szCs w:val="26"/>
              </w:rPr>
              <w:t>2.1</w:t>
            </w:r>
            <w:r w:rsidR="00417100">
              <w:rPr>
                <w:sz w:val="26"/>
                <w:szCs w:val="26"/>
              </w:rPr>
              <w:t>1</w:t>
            </w:r>
          </w:p>
        </w:tc>
        <w:tc>
          <w:tcPr>
            <w:tcW w:w="4961" w:type="dxa"/>
            <w:vAlign w:val="center"/>
          </w:tcPr>
          <w:p w14:paraId="0E62C5D9" w14:textId="77777777" w:rsidR="00E15839" w:rsidRPr="00CB3427" w:rsidRDefault="00E15839" w:rsidP="00E15839">
            <w:pPr>
              <w:snapToGrid w:val="0"/>
              <w:spacing w:before="40" w:after="40" w:line="240" w:lineRule="auto"/>
              <w:rPr>
                <w:sz w:val="26"/>
                <w:szCs w:val="26"/>
              </w:rPr>
            </w:pPr>
            <w:r w:rsidRPr="00CB3427">
              <w:rPr>
                <w:sz w:val="26"/>
                <w:szCs w:val="26"/>
              </w:rPr>
              <w:t>Vệ sinh rừng sau khai thác</w:t>
            </w:r>
          </w:p>
        </w:tc>
        <w:tc>
          <w:tcPr>
            <w:tcW w:w="1985" w:type="dxa"/>
            <w:vAlign w:val="center"/>
          </w:tcPr>
          <w:p w14:paraId="7E4CCA47" w14:textId="77777777" w:rsidR="00E15839" w:rsidRPr="00CB3427" w:rsidRDefault="00E15839" w:rsidP="00E15839">
            <w:pPr>
              <w:snapToGrid w:val="0"/>
              <w:spacing w:before="40" w:after="40" w:line="240" w:lineRule="auto"/>
              <w:jc w:val="center"/>
              <w:rPr>
                <w:sz w:val="26"/>
                <w:szCs w:val="26"/>
              </w:rPr>
            </w:pPr>
            <w:r w:rsidRPr="00CB3427">
              <w:rPr>
                <w:sz w:val="26"/>
                <w:szCs w:val="26"/>
              </w:rPr>
              <w:t>Công/ha</w:t>
            </w:r>
          </w:p>
        </w:tc>
        <w:tc>
          <w:tcPr>
            <w:tcW w:w="1990" w:type="dxa"/>
            <w:vAlign w:val="center"/>
          </w:tcPr>
          <w:p w14:paraId="62F90BB0" w14:textId="77777777" w:rsidR="00E15839" w:rsidRPr="00CB3427" w:rsidRDefault="00E15839" w:rsidP="00E15839">
            <w:pPr>
              <w:snapToGrid w:val="0"/>
              <w:spacing w:before="40" w:after="40" w:line="240" w:lineRule="auto"/>
              <w:jc w:val="center"/>
              <w:rPr>
                <w:sz w:val="26"/>
                <w:szCs w:val="26"/>
              </w:rPr>
            </w:pPr>
            <w:r w:rsidRPr="00CB3427">
              <w:rPr>
                <w:sz w:val="26"/>
                <w:szCs w:val="26"/>
              </w:rPr>
              <w:t>6,200</w:t>
            </w:r>
          </w:p>
        </w:tc>
        <w:tc>
          <w:tcPr>
            <w:tcW w:w="1701" w:type="dxa"/>
            <w:vAlign w:val="center"/>
          </w:tcPr>
          <w:p w14:paraId="07424F8F" w14:textId="32BF766E"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15F2D4A7" w14:textId="77777777" w:rsidR="00E15839" w:rsidRPr="00457469" w:rsidRDefault="00E15839" w:rsidP="00E15839">
            <w:pPr>
              <w:snapToGrid w:val="0"/>
              <w:spacing w:before="40" w:after="40" w:line="240" w:lineRule="auto"/>
              <w:jc w:val="center"/>
              <w:rPr>
                <w:sz w:val="26"/>
                <w:szCs w:val="26"/>
              </w:rPr>
            </w:pPr>
          </w:p>
        </w:tc>
      </w:tr>
      <w:tr w:rsidR="00E15839" w:rsidRPr="00751E35" w14:paraId="74FA065E" w14:textId="77777777" w:rsidTr="00314D0C">
        <w:trPr>
          <w:jc w:val="center"/>
        </w:trPr>
        <w:tc>
          <w:tcPr>
            <w:tcW w:w="988" w:type="dxa"/>
            <w:vAlign w:val="center"/>
          </w:tcPr>
          <w:p w14:paraId="41780D21" w14:textId="77777777" w:rsidR="00E15839" w:rsidRPr="00751E35" w:rsidRDefault="00E15839" w:rsidP="00E15839">
            <w:pPr>
              <w:snapToGrid w:val="0"/>
              <w:spacing w:before="40" w:after="40" w:line="240" w:lineRule="auto"/>
              <w:jc w:val="center"/>
              <w:rPr>
                <w:sz w:val="26"/>
                <w:szCs w:val="26"/>
              </w:rPr>
            </w:pPr>
            <w:r w:rsidRPr="00751E35">
              <w:rPr>
                <w:b/>
                <w:sz w:val="26"/>
                <w:szCs w:val="26"/>
              </w:rPr>
              <w:lastRenderedPageBreak/>
              <w:t>3</w:t>
            </w:r>
          </w:p>
        </w:tc>
        <w:tc>
          <w:tcPr>
            <w:tcW w:w="4961" w:type="dxa"/>
          </w:tcPr>
          <w:p w14:paraId="359C7A57" w14:textId="6A56ACB4" w:rsidR="00E15839" w:rsidRPr="00314D0C" w:rsidRDefault="00E15839" w:rsidP="00E15839">
            <w:pPr>
              <w:snapToGrid w:val="0"/>
              <w:spacing w:before="40" w:after="40" w:line="240" w:lineRule="auto"/>
              <w:jc w:val="both"/>
              <w:rPr>
                <w:rFonts w:ascii="Times New Roman Bold" w:hAnsi="Times New Roman Bold"/>
                <w:spacing w:val="-8"/>
                <w:sz w:val="26"/>
                <w:szCs w:val="26"/>
              </w:rPr>
            </w:pPr>
            <w:r w:rsidRPr="00314D0C">
              <w:rPr>
                <w:rFonts w:ascii="Times New Roman Bold" w:hAnsi="Times New Roman Bold"/>
                <w:b/>
                <w:spacing w:val="-8"/>
                <w:sz w:val="26"/>
                <w:szCs w:val="26"/>
              </w:rPr>
              <w:t xml:space="preserve">Khai thác </w:t>
            </w:r>
            <w:r w:rsidRPr="00314D0C">
              <w:rPr>
                <w:rFonts w:ascii="Times New Roman Bold" w:eastAsiaTheme="minorHAnsi" w:hAnsi="Times New Roman Bold"/>
                <w:b/>
                <w:spacing w:val="-8"/>
                <w:sz w:val="26"/>
                <w:szCs w:val="26"/>
              </w:rPr>
              <w:t xml:space="preserve">chính, khai thác </w:t>
            </w:r>
            <w:r w:rsidRPr="00314D0C">
              <w:rPr>
                <w:rFonts w:ascii="Times New Roman Bold" w:eastAsiaTheme="minorHAnsi" w:hAnsi="Times New Roman Bold"/>
                <w:b/>
                <w:spacing w:val="-8"/>
                <w:sz w:val="26"/>
                <w:szCs w:val="26"/>
                <w:lang w:val="vi-VN"/>
              </w:rPr>
              <w:t xml:space="preserve">tận dụng, </w:t>
            </w:r>
            <w:r w:rsidRPr="00314D0C">
              <w:rPr>
                <w:rFonts w:ascii="Times New Roman Bold" w:eastAsiaTheme="minorHAnsi" w:hAnsi="Times New Roman Bold"/>
                <w:b/>
                <w:spacing w:val="-8"/>
                <w:sz w:val="26"/>
                <w:szCs w:val="26"/>
              </w:rPr>
              <w:t xml:space="preserve">khai thác </w:t>
            </w:r>
            <w:r w:rsidRPr="00314D0C">
              <w:rPr>
                <w:rFonts w:ascii="Times New Roman Bold" w:eastAsiaTheme="minorHAnsi" w:hAnsi="Times New Roman Bold"/>
                <w:b/>
                <w:spacing w:val="-8"/>
                <w:sz w:val="26"/>
                <w:szCs w:val="26"/>
                <w:lang w:val="vi-VN"/>
              </w:rPr>
              <w:t xml:space="preserve">tận thu </w:t>
            </w:r>
            <w:r w:rsidRPr="00314D0C">
              <w:rPr>
                <w:rFonts w:ascii="Times New Roman Bold" w:hAnsi="Times New Roman Bold"/>
                <w:b/>
                <w:spacing w:val="-8"/>
                <w:sz w:val="26"/>
                <w:szCs w:val="26"/>
              </w:rPr>
              <w:t>rừng trồng ngập mặn/ngập nước</w:t>
            </w:r>
            <w:r w:rsidR="003E6E42" w:rsidRPr="00314D0C">
              <w:rPr>
                <w:rStyle w:val="FootnoteReference"/>
                <w:rFonts w:ascii="Times New Roman Bold" w:hAnsi="Times New Roman Bold"/>
                <w:b/>
                <w:spacing w:val="-8"/>
                <w:sz w:val="26"/>
                <w:szCs w:val="26"/>
              </w:rPr>
              <w:footnoteReference w:id="1"/>
            </w:r>
            <w:r w:rsidRPr="00314D0C">
              <w:rPr>
                <w:rFonts w:ascii="Times New Roman Bold" w:hAnsi="Times New Roman Bold"/>
                <w:b/>
                <w:spacing w:val="-8"/>
                <w:sz w:val="26"/>
                <w:szCs w:val="26"/>
                <w:lang w:val="vi-VN"/>
              </w:rPr>
              <w:t xml:space="preserve"> </w:t>
            </w:r>
          </w:p>
        </w:tc>
        <w:tc>
          <w:tcPr>
            <w:tcW w:w="1985" w:type="dxa"/>
            <w:vAlign w:val="center"/>
          </w:tcPr>
          <w:p w14:paraId="4F0E1CCB"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6B7372A2"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4701975A"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vAlign w:val="center"/>
          </w:tcPr>
          <w:p w14:paraId="2318441E" w14:textId="77777777" w:rsidR="00E15839" w:rsidRPr="00457469" w:rsidRDefault="00E15839" w:rsidP="00E15839">
            <w:pPr>
              <w:snapToGrid w:val="0"/>
              <w:spacing w:before="40" w:after="40" w:line="240" w:lineRule="auto"/>
              <w:jc w:val="center"/>
              <w:rPr>
                <w:sz w:val="26"/>
                <w:szCs w:val="26"/>
              </w:rPr>
            </w:pPr>
          </w:p>
        </w:tc>
      </w:tr>
      <w:tr w:rsidR="00E15839" w:rsidRPr="00751E35" w14:paraId="1C13645B" w14:textId="77777777" w:rsidTr="00314D0C">
        <w:trPr>
          <w:jc w:val="center"/>
        </w:trPr>
        <w:tc>
          <w:tcPr>
            <w:tcW w:w="988" w:type="dxa"/>
            <w:vAlign w:val="center"/>
          </w:tcPr>
          <w:p w14:paraId="36D32B53" w14:textId="77777777" w:rsidR="00E15839" w:rsidRPr="00751E35" w:rsidRDefault="00E15839" w:rsidP="00E15839">
            <w:pPr>
              <w:snapToGrid w:val="0"/>
              <w:spacing w:before="40" w:after="40" w:line="240" w:lineRule="auto"/>
              <w:jc w:val="center"/>
              <w:rPr>
                <w:sz w:val="26"/>
                <w:szCs w:val="26"/>
              </w:rPr>
            </w:pPr>
            <w:r w:rsidRPr="00751E35">
              <w:rPr>
                <w:sz w:val="26"/>
                <w:szCs w:val="26"/>
              </w:rPr>
              <w:t>3</w:t>
            </w:r>
            <w:r w:rsidRPr="00751E35">
              <w:rPr>
                <w:sz w:val="26"/>
                <w:szCs w:val="26"/>
                <w:lang w:val="vi-VN"/>
              </w:rPr>
              <w:t>.</w:t>
            </w:r>
            <w:r w:rsidRPr="00751E35">
              <w:rPr>
                <w:sz w:val="26"/>
                <w:szCs w:val="26"/>
              </w:rPr>
              <w:t>1</w:t>
            </w:r>
          </w:p>
        </w:tc>
        <w:tc>
          <w:tcPr>
            <w:tcW w:w="4961" w:type="dxa"/>
            <w:vAlign w:val="center"/>
          </w:tcPr>
          <w:p w14:paraId="5E31EDA3" w14:textId="77777777" w:rsidR="00E15839" w:rsidRPr="00751E35" w:rsidRDefault="00E15839" w:rsidP="00E15839">
            <w:pPr>
              <w:snapToGrid w:val="0"/>
              <w:spacing w:before="40" w:after="40" w:line="240" w:lineRule="auto"/>
              <w:rPr>
                <w:sz w:val="26"/>
                <w:szCs w:val="26"/>
              </w:rPr>
            </w:pPr>
            <w:r w:rsidRPr="00751E35">
              <w:rPr>
                <w:sz w:val="26"/>
                <w:szCs w:val="26"/>
              </w:rPr>
              <w:t>Chặt hạ</w:t>
            </w:r>
          </w:p>
        </w:tc>
        <w:tc>
          <w:tcPr>
            <w:tcW w:w="1985" w:type="dxa"/>
            <w:vAlign w:val="center"/>
          </w:tcPr>
          <w:p w14:paraId="3C7661ED"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2497A787" w14:textId="004D4104" w:rsidR="00E15839" w:rsidRPr="00D209C6" w:rsidRDefault="00E15839" w:rsidP="00E15839">
            <w:pPr>
              <w:snapToGrid w:val="0"/>
              <w:spacing w:before="40" w:after="40" w:line="240" w:lineRule="auto"/>
              <w:jc w:val="center"/>
              <w:rPr>
                <w:bCs/>
                <w:sz w:val="26"/>
                <w:szCs w:val="26"/>
                <w:lang w:val="vi-VN"/>
              </w:rPr>
            </w:pPr>
            <w:r w:rsidRPr="00D209C6">
              <w:rPr>
                <w:sz w:val="26"/>
                <w:szCs w:val="26"/>
              </w:rPr>
              <w:t>0,312</w:t>
            </w:r>
          </w:p>
        </w:tc>
        <w:tc>
          <w:tcPr>
            <w:tcW w:w="1701" w:type="dxa"/>
            <w:vAlign w:val="center"/>
          </w:tcPr>
          <w:p w14:paraId="6902A521" w14:textId="53578E35"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2585E0F2" w14:textId="6A1829A3" w:rsidR="00E15839" w:rsidRPr="00457469" w:rsidRDefault="00E15839" w:rsidP="00E15839">
            <w:pPr>
              <w:spacing w:before="40" w:after="40" w:line="240" w:lineRule="auto"/>
              <w:jc w:val="both"/>
              <w:rPr>
                <w:sz w:val="26"/>
                <w:szCs w:val="26"/>
              </w:rPr>
            </w:pPr>
            <w:r w:rsidRPr="00457469">
              <w:rPr>
                <w:sz w:val="26"/>
                <w:szCs w:val="26"/>
                <w:lang w:val="nl-NL"/>
              </w:rPr>
              <w:t>Gỗ chặt hạ phải lấy ra dễ dàng</w:t>
            </w:r>
            <w:r w:rsidRPr="00457469">
              <w:rPr>
                <w:sz w:val="26"/>
                <w:szCs w:val="26"/>
                <w:lang w:val="vi-VN"/>
              </w:rPr>
              <w:t xml:space="preserve">, </w:t>
            </w:r>
            <w:r w:rsidRPr="00457469">
              <w:rPr>
                <w:sz w:val="26"/>
                <w:szCs w:val="26"/>
                <w:lang w:val="nl-NL"/>
              </w:rPr>
              <w:t>không làm ảnh hưởng đến đường lao, kéo  cây khác</w:t>
            </w:r>
            <w:r>
              <w:rPr>
                <w:sz w:val="26"/>
                <w:szCs w:val="26"/>
                <w:lang w:val="nl-NL"/>
              </w:rPr>
              <w:t>.</w:t>
            </w:r>
            <w:r w:rsidRPr="00457469">
              <w:rPr>
                <w:sz w:val="26"/>
                <w:szCs w:val="26"/>
              </w:rPr>
              <w:t xml:space="preserve"> </w:t>
            </w:r>
            <w:r>
              <w:rPr>
                <w:sz w:val="26"/>
                <w:szCs w:val="26"/>
              </w:rPr>
              <w:t>C</w:t>
            </w:r>
            <w:r w:rsidRPr="00457469">
              <w:rPr>
                <w:sz w:val="26"/>
                <w:szCs w:val="26"/>
              </w:rPr>
              <w:t>ây chặt không bị dập toác, chống chày</w:t>
            </w:r>
          </w:p>
        </w:tc>
      </w:tr>
      <w:tr w:rsidR="00E15839" w:rsidRPr="00751E35" w14:paraId="0F16104F" w14:textId="77777777" w:rsidTr="00314D0C">
        <w:trPr>
          <w:jc w:val="center"/>
        </w:trPr>
        <w:tc>
          <w:tcPr>
            <w:tcW w:w="988" w:type="dxa"/>
            <w:vAlign w:val="center"/>
          </w:tcPr>
          <w:p w14:paraId="2EFDB2A1" w14:textId="77777777" w:rsidR="00E15839" w:rsidRPr="00751E35" w:rsidRDefault="00E15839" w:rsidP="00E15839">
            <w:pPr>
              <w:snapToGrid w:val="0"/>
              <w:spacing w:before="40" w:after="40" w:line="240" w:lineRule="auto"/>
              <w:jc w:val="center"/>
              <w:rPr>
                <w:sz w:val="26"/>
                <w:szCs w:val="26"/>
              </w:rPr>
            </w:pPr>
            <w:r w:rsidRPr="00751E35">
              <w:rPr>
                <w:sz w:val="26"/>
                <w:szCs w:val="26"/>
              </w:rPr>
              <w:t>3</w:t>
            </w:r>
            <w:r w:rsidRPr="00751E35">
              <w:rPr>
                <w:sz w:val="26"/>
                <w:szCs w:val="26"/>
                <w:lang w:val="vi-VN"/>
              </w:rPr>
              <w:t>.</w:t>
            </w:r>
            <w:r w:rsidRPr="00751E35">
              <w:rPr>
                <w:sz w:val="26"/>
                <w:szCs w:val="26"/>
              </w:rPr>
              <w:t>2</w:t>
            </w:r>
          </w:p>
        </w:tc>
        <w:tc>
          <w:tcPr>
            <w:tcW w:w="4961" w:type="dxa"/>
            <w:vAlign w:val="center"/>
          </w:tcPr>
          <w:p w14:paraId="55BA8D79" w14:textId="77777777" w:rsidR="00E15839" w:rsidRPr="00751E35" w:rsidRDefault="00E15839" w:rsidP="00E15839">
            <w:pPr>
              <w:snapToGrid w:val="0"/>
              <w:spacing w:before="40" w:after="40" w:line="240" w:lineRule="auto"/>
              <w:rPr>
                <w:sz w:val="26"/>
                <w:szCs w:val="26"/>
              </w:rPr>
            </w:pPr>
            <w:r w:rsidRPr="00751E35">
              <w:rPr>
                <w:sz w:val="26"/>
                <w:szCs w:val="26"/>
              </w:rPr>
              <w:t>Cắt khúc</w:t>
            </w:r>
          </w:p>
        </w:tc>
        <w:tc>
          <w:tcPr>
            <w:tcW w:w="1985" w:type="dxa"/>
            <w:vAlign w:val="center"/>
          </w:tcPr>
          <w:p w14:paraId="70D243A1"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4D796E2D" w14:textId="288123DB" w:rsidR="00E15839" w:rsidRPr="00D209C6" w:rsidRDefault="00E15839" w:rsidP="00E15839">
            <w:pPr>
              <w:snapToGrid w:val="0"/>
              <w:spacing w:before="40" w:after="40" w:line="240" w:lineRule="auto"/>
              <w:jc w:val="center"/>
              <w:rPr>
                <w:bCs/>
                <w:sz w:val="26"/>
                <w:szCs w:val="26"/>
                <w:lang w:val="vi-VN"/>
              </w:rPr>
            </w:pPr>
            <w:r w:rsidRPr="00D209C6">
              <w:rPr>
                <w:sz w:val="26"/>
                <w:szCs w:val="26"/>
              </w:rPr>
              <w:t>0,100</w:t>
            </w:r>
          </w:p>
        </w:tc>
        <w:tc>
          <w:tcPr>
            <w:tcW w:w="1701" w:type="dxa"/>
            <w:vAlign w:val="center"/>
          </w:tcPr>
          <w:p w14:paraId="46848366" w14:textId="642CD543"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64B1ABBB" w14:textId="748DEAB4" w:rsidR="00E15839" w:rsidRPr="00457469" w:rsidRDefault="00E15839" w:rsidP="00E15839">
            <w:pPr>
              <w:snapToGrid w:val="0"/>
              <w:spacing w:before="40" w:after="40" w:line="240" w:lineRule="auto"/>
              <w:jc w:val="both"/>
              <w:rPr>
                <w:sz w:val="26"/>
                <w:szCs w:val="26"/>
              </w:rPr>
            </w:pPr>
            <w:r w:rsidRPr="00457469">
              <w:rPr>
                <w:sz w:val="26"/>
                <w:szCs w:val="26"/>
                <w:lang w:val="nl-NL"/>
              </w:rPr>
              <w:t>Gỗ được cắt khúc hợp lý để sử dụng gỗ tới mức cao nhất và đảm bảo quy cách, phẩm chất đã quy định</w:t>
            </w:r>
          </w:p>
        </w:tc>
      </w:tr>
      <w:tr w:rsidR="00E15839" w:rsidRPr="00751E35" w14:paraId="03DA419D" w14:textId="77777777" w:rsidTr="00314D0C">
        <w:trPr>
          <w:jc w:val="center"/>
        </w:trPr>
        <w:tc>
          <w:tcPr>
            <w:tcW w:w="988" w:type="dxa"/>
            <w:vAlign w:val="center"/>
          </w:tcPr>
          <w:p w14:paraId="24050922" w14:textId="3BF9D6F5" w:rsidR="00E15839" w:rsidRPr="00751E35" w:rsidRDefault="00E15839" w:rsidP="00E15839">
            <w:pPr>
              <w:snapToGrid w:val="0"/>
              <w:spacing w:before="40" w:after="40" w:line="240" w:lineRule="auto"/>
              <w:jc w:val="center"/>
              <w:rPr>
                <w:sz w:val="26"/>
                <w:szCs w:val="26"/>
              </w:rPr>
            </w:pPr>
            <w:r>
              <w:rPr>
                <w:sz w:val="26"/>
                <w:szCs w:val="26"/>
              </w:rPr>
              <w:t>3.3</w:t>
            </w:r>
          </w:p>
        </w:tc>
        <w:tc>
          <w:tcPr>
            <w:tcW w:w="4961" w:type="dxa"/>
            <w:vAlign w:val="center"/>
          </w:tcPr>
          <w:p w14:paraId="703C274E" w14:textId="76AFEA50" w:rsidR="00E15839" w:rsidRPr="00751E35" w:rsidRDefault="00E15839" w:rsidP="00E15839">
            <w:pPr>
              <w:snapToGrid w:val="0"/>
              <w:spacing w:before="40" w:after="40" w:line="240" w:lineRule="auto"/>
              <w:rPr>
                <w:sz w:val="26"/>
                <w:szCs w:val="26"/>
              </w:rPr>
            </w:pPr>
            <w:r>
              <w:rPr>
                <w:sz w:val="26"/>
                <w:szCs w:val="26"/>
              </w:rPr>
              <w:t>Tập kết về bãi gom</w:t>
            </w:r>
          </w:p>
        </w:tc>
        <w:tc>
          <w:tcPr>
            <w:tcW w:w="1985" w:type="dxa"/>
            <w:vAlign w:val="center"/>
          </w:tcPr>
          <w:p w14:paraId="4EBCBFE4" w14:textId="6ADEF4E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3A1A5EAD" w14:textId="3BA4561D" w:rsidR="00E15839" w:rsidRPr="00D209C6" w:rsidRDefault="00E15839" w:rsidP="00E15839">
            <w:pPr>
              <w:snapToGrid w:val="0"/>
              <w:spacing w:before="40" w:after="40" w:line="240" w:lineRule="auto"/>
              <w:jc w:val="center"/>
              <w:rPr>
                <w:sz w:val="26"/>
                <w:szCs w:val="26"/>
              </w:rPr>
            </w:pPr>
            <w:r w:rsidRPr="00D209C6">
              <w:rPr>
                <w:sz w:val="26"/>
                <w:szCs w:val="26"/>
              </w:rPr>
              <w:t>0,399</w:t>
            </w:r>
          </w:p>
        </w:tc>
        <w:tc>
          <w:tcPr>
            <w:tcW w:w="1701" w:type="dxa"/>
            <w:vAlign w:val="center"/>
          </w:tcPr>
          <w:p w14:paraId="20AEEC50" w14:textId="4FEC614A" w:rsidR="00E15839" w:rsidRPr="00D209C6" w:rsidRDefault="005F53E3" w:rsidP="00E15839">
            <w:pPr>
              <w:snapToGrid w:val="0"/>
              <w:spacing w:before="40" w:after="40" w:line="240" w:lineRule="auto"/>
              <w:jc w:val="center"/>
              <w:rPr>
                <w:sz w:val="26"/>
                <w:szCs w:val="26"/>
                <w:shd w:val="clear" w:color="auto" w:fill="FFFFFF"/>
              </w:rPr>
            </w:pPr>
            <w:r>
              <w:rPr>
                <w:sz w:val="26"/>
                <w:szCs w:val="26"/>
                <w:shd w:val="clear" w:color="auto" w:fill="FFFFFF"/>
              </w:rPr>
              <w:t>2,01-2,37</w:t>
            </w:r>
          </w:p>
        </w:tc>
        <w:tc>
          <w:tcPr>
            <w:tcW w:w="2682" w:type="dxa"/>
            <w:vAlign w:val="center"/>
          </w:tcPr>
          <w:p w14:paraId="71AC8E41" w14:textId="4667FA17" w:rsidR="00E15839" w:rsidRPr="00457469" w:rsidRDefault="00E15839" w:rsidP="00E15839">
            <w:pPr>
              <w:snapToGrid w:val="0"/>
              <w:spacing w:before="40" w:after="40" w:line="240" w:lineRule="auto"/>
              <w:jc w:val="both"/>
              <w:rPr>
                <w:sz w:val="26"/>
                <w:szCs w:val="26"/>
              </w:rPr>
            </w:pPr>
            <w:r w:rsidRPr="00457469">
              <w:rPr>
                <w:sz w:val="26"/>
                <w:szCs w:val="26"/>
              </w:rPr>
              <w:t>Gỗ</w:t>
            </w:r>
            <w:r w:rsidRPr="00457469">
              <w:rPr>
                <w:sz w:val="26"/>
                <w:szCs w:val="26"/>
                <w:lang w:val="vi-VN"/>
              </w:rPr>
              <w:t xml:space="preserve"> được xếp đống gọn gàng và được p</w:t>
            </w:r>
            <w:r w:rsidRPr="00457469">
              <w:rPr>
                <w:sz w:val="26"/>
                <w:szCs w:val="26"/>
              </w:rPr>
              <w:t>hân loại theo quy cách sản phẩm; thuận lợi cho vận xuất</w:t>
            </w:r>
          </w:p>
        </w:tc>
      </w:tr>
      <w:tr w:rsidR="00E15839" w:rsidRPr="00751E35" w14:paraId="15B13DA8" w14:textId="77777777" w:rsidTr="00314D0C">
        <w:trPr>
          <w:jc w:val="center"/>
        </w:trPr>
        <w:tc>
          <w:tcPr>
            <w:tcW w:w="988" w:type="dxa"/>
            <w:vAlign w:val="center"/>
          </w:tcPr>
          <w:p w14:paraId="5C7C6556" w14:textId="55185FC6" w:rsidR="00E15839" w:rsidRPr="00751E35" w:rsidRDefault="00E15839" w:rsidP="00E15839">
            <w:pPr>
              <w:snapToGrid w:val="0"/>
              <w:spacing w:before="40" w:after="40" w:line="240" w:lineRule="auto"/>
              <w:jc w:val="center"/>
              <w:rPr>
                <w:sz w:val="26"/>
                <w:szCs w:val="26"/>
              </w:rPr>
            </w:pPr>
            <w:r w:rsidRPr="00751E35">
              <w:rPr>
                <w:sz w:val="26"/>
                <w:szCs w:val="26"/>
              </w:rPr>
              <w:t>3</w:t>
            </w:r>
            <w:r w:rsidRPr="00751E35">
              <w:rPr>
                <w:sz w:val="26"/>
                <w:szCs w:val="26"/>
                <w:lang w:val="vi-VN"/>
              </w:rPr>
              <w:t>.</w:t>
            </w:r>
            <w:r>
              <w:rPr>
                <w:sz w:val="26"/>
                <w:szCs w:val="26"/>
              </w:rPr>
              <w:t>4</w:t>
            </w:r>
          </w:p>
        </w:tc>
        <w:tc>
          <w:tcPr>
            <w:tcW w:w="4961" w:type="dxa"/>
            <w:vAlign w:val="center"/>
          </w:tcPr>
          <w:p w14:paraId="2B488EC0" w14:textId="7597091E" w:rsidR="00E15839" w:rsidRPr="00751E35" w:rsidRDefault="00E15839" w:rsidP="00E15839">
            <w:pPr>
              <w:snapToGrid w:val="0"/>
              <w:spacing w:before="40" w:after="40" w:line="240" w:lineRule="auto"/>
              <w:rPr>
                <w:sz w:val="26"/>
                <w:szCs w:val="26"/>
              </w:rPr>
            </w:pPr>
            <w:r>
              <w:rPr>
                <w:sz w:val="26"/>
                <w:szCs w:val="26"/>
              </w:rPr>
              <w:t>Vác gỗ xếp lên thuyền nhỏ</w:t>
            </w:r>
          </w:p>
        </w:tc>
        <w:tc>
          <w:tcPr>
            <w:tcW w:w="1985" w:type="dxa"/>
            <w:vAlign w:val="center"/>
          </w:tcPr>
          <w:p w14:paraId="199934EB"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258FD4B1" w14:textId="373AFC5E" w:rsidR="00E15839" w:rsidRPr="00751E35" w:rsidRDefault="00E15839" w:rsidP="00E15839">
            <w:pPr>
              <w:snapToGrid w:val="0"/>
              <w:spacing w:before="40" w:after="40" w:line="240" w:lineRule="auto"/>
              <w:jc w:val="center"/>
              <w:rPr>
                <w:bCs/>
                <w:sz w:val="26"/>
                <w:szCs w:val="26"/>
                <w:lang w:val="vi-VN"/>
              </w:rPr>
            </w:pPr>
            <w:r>
              <w:rPr>
                <w:sz w:val="26"/>
                <w:szCs w:val="26"/>
              </w:rPr>
              <w:t>0,140</w:t>
            </w:r>
          </w:p>
        </w:tc>
        <w:tc>
          <w:tcPr>
            <w:tcW w:w="1701" w:type="dxa"/>
            <w:vAlign w:val="center"/>
          </w:tcPr>
          <w:p w14:paraId="19DF626B" w14:textId="6377AC9D" w:rsidR="00E15839" w:rsidRPr="008D1F64"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29CF6DBA" w14:textId="6E3C8B7D" w:rsidR="00E15839" w:rsidRPr="00457469" w:rsidRDefault="00E15839" w:rsidP="00E15839">
            <w:pPr>
              <w:snapToGrid w:val="0"/>
              <w:spacing w:before="40" w:after="40" w:line="240" w:lineRule="auto"/>
              <w:jc w:val="both"/>
              <w:rPr>
                <w:sz w:val="26"/>
                <w:szCs w:val="26"/>
              </w:rPr>
            </w:pPr>
            <w:r w:rsidRPr="00457469">
              <w:rPr>
                <w:sz w:val="26"/>
                <w:szCs w:val="26"/>
              </w:rPr>
              <w:t>Bốc, xếp theo chủng loại, sản phầm; đảm</w:t>
            </w:r>
            <w:r w:rsidRPr="00457469">
              <w:rPr>
                <w:sz w:val="26"/>
                <w:szCs w:val="26"/>
                <w:lang w:val="vi-VN"/>
              </w:rPr>
              <w:t xml:space="preserve"> bảo an toàn trong lúc bốc gỗ và </w:t>
            </w:r>
            <w:r w:rsidRPr="00457469">
              <w:rPr>
                <w:sz w:val="26"/>
                <w:szCs w:val="26"/>
              </w:rPr>
              <w:t>an toàn trong vận chuyển</w:t>
            </w:r>
          </w:p>
        </w:tc>
      </w:tr>
      <w:tr w:rsidR="00E15839" w:rsidRPr="00751E35" w14:paraId="2AC08B86" w14:textId="77777777" w:rsidTr="00314D0C">
        <w:trPr>
          <w:jc w:val="center"/>
        </w:trPr>
        <w:tc>
          <w:tcPr>
            <w:tcW w:w="988" w:type="dxa"/>
            <w:vAlign w:val="center"/>
          </w:tcPr>
          <w:p w14:paraId="4B971BA4" w14:textId="082F5B29" w:rsidR="00E15839" w:rsidRPr="00751E35" w:rsidRDefault="00E15839" w:rsidP="00E15839">
            <w:pPr>
              <w:snapToGrid w:val="0"/>
              <w:spacing w:before="40" w:after="40" w:line="240" w:lineRule="auto"/>
              <w:jc w:val="center"/>
              <w:rPr>
                <w:sz w:val="26"/>
                <w:szCs w:val="26"/>
              </w:rPr>
            </w:pPr>
            <w:r>
              <w:rPr>
                <w:sz w:val="26"/>
                <w:szCs w:val="26"/>
              </w:rPr>
              <w:t>3.5</w:t>
            </w:r>
          </w:p>
        </w:tc>
        <w:tc>
          <w:tcPr>
            <w:tcW w:w="4961" w:type="dxa"/>
            <w:vAlign w:val="center"/>
          </w:tcPr>
          <w:p w14:paraId="7F0C3299" w14:textId="1D2C2A5B" w:rsidR="00E15839" w:rsidRPr="00751E35" w:rsidRDefault="00E15839" w:rsidP="00E15839">
            <w:pPr>
              <w:snapToGrid w:val="0"/>
              <w:spacing w:before="40" w:after="40" w:line="240" w:lineRule="auto"/>
              <w:jc w:val="both"/>
              <w:rPr>
                <w:sz w:val="26"/>
                <w:szCs w:val="26"/>
              </w:rPr>
            </w:pPr>
            <w:r>
              <w:rPr>
                <w:sz w:val="26"/>
                <w:szCs w:val="26"/>
              </w:rPr>
              <w:t>Vận xuất bằng thuyền nhỏ dọc bờ kênh ra thuyền lớn</w:t>
            </w:r>
          </w:p>
        </w:tc>
        <w:tc>
          <w:tcPr>
            <w:tcW w:w="1985" w:type="dxa"/>
            <w:vAlign w:val="center"/>
          </w:tcPr>
          <w:p w14:paraId="11FE177D"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5BD7CC48" w14:textId="1EF3969F" w:rsidR="00E15839" w:rsidRPr="00751E35" w:rsidRDefault="00E15839" w:rsidP="00E15839">
            <w:pPr>
              <w:snapToGrid w:val="0"/>
              <w:spacing w:before="40" w:after="40" w:line="240" w:lineRule="auto"/>
              <w:jc w:val="center"/>
              <w:rPr>
                <w:bCs/>
                <w:sz w:val="26"/>
                <w:szCs w:val="26"/>
                <w:lang w:val="vi-VN"/>
              </w:rPr>
            </w:pPr>
            <w:r>
              <w:rPr>
                <w:sz w:val="26"/>
                <w:szCs w:val="26"/>
              </w:rPr>
              <w:t>0,25</w:t>
            </w:r>
            <w:r w:rsidRPr="00751E35">
              <w:rPr>
                <w:sz w:val="26"/>
                <w:szCs w:val="26"/>
              </w:rPr>
              <w:t>0</w:t>
            </w:r>
          </w:p>
        </w:tc>
        <w:tc>
          <w:tcPr>
            <w:tcW w:w="1701" w:type="dxa"/>
            <w:vAlign w:val="center"/>
          </w:tcPr>
          <w:p w14:paraId="00C4D701" w14:textId="4BD18B19" w:rsidR="00E15839" w:rsidRPr="00751E35" w:rsidRDefault="005F53E3" w:rsidP="00E15839">
            <w:pPr>
              <w:snapToGrid w:val="0"/>
              <w:spacing w:before="40" w:after="40" w:line="240" w:lineRule="auto"/>
              <w:jc w:val="center"/>
              <w:rPr>
                <w:sz w:val="26"/>
                <w:szCs w:val="26"/>
              </w:rPr>
            </w:pPr>
            <w:r>
              <w:rPr>
                <w:sz w:val="26"/>
                <w:szCs w:val="26"/>
                <w:shd w:val="clear" w:color="auto" w:fill="FFFFFF"/>
              </w:rPr>
              <w:t>2,55-2,91</w:t>
            </w:r>
          </w:p>
        </w:tc>
        <w:tc>
          <w:tcPr>
            <w:tcW w:w="2682" w:type="dxa"/>
            <w:vAlign w:val="center"/>
          </w:tcPr>
          <w:p w14:paraId="1A78E39C" w14:textId="75E51C29" w:rsidR="00E15839" w:rsidRPr="00457469" w:rsidRDefault="00E15839" w:rsidP="00E15839">
            <w:pPr>
              <w:snapToGrid w:val="0"/>
              <w:spacing w:before="40" w:after="40" w:line="240" w:lineRule="auto"/>
              <w:jc w:val="both"/>
              <w:rPr>
                <w:sz w:val="26"/>
                <w:szCs w:val="26"/>
                <w:lang w:val="vi-VN"/>
              </w:rPr>
            </w:pPr>
            <w:r w:rsidRPr="00457469">
              <w:rPr>
                <w:sz w:val="26"/>
                <w:szCs w:val="26"/>
                <w:lang w:val="nl-NL"/>
              </w:rPr>
              <w:t>Phải đảm bảo an toàn lao động, tránh va chạm nứt vỡ gỗ</w:t>
            </w:r>
            <w:r w:rsidRPr="00457469">
              <w:rPr>
                <w:sz w:val="26"/>
                <w:szCs w:val="26"/>
                <w:lang w:val="vi-VN"/>
              </w:rPr>
              <w:t xml:space="preserve">. </w:t>
            </w:r>
            <w:r>
              <w:rPr>
                <w:sz w:val="26"/>
                <w:szCs w:val="26"/>
                <w:lang w:val="nl-NL"/>
              </w:rPr>
              <w:t>X</w:t>
            </w:r>
            <w:r w:rsidRPr="00457469">
              <w:rPr>
                <w:sz w:val="26"/>
                <w:szCs w:val="26"/>
                <w:lang w:val="nl-NL"/>
              </w:rPr>
              <w:t>ếp gỗ gọn gàng</w:t>
            </w:r>
            <w:r w:rsidRPr="00457469">
              <w:rPr>
                <w:sz w:val="26"/>
                <w:szCs w:val="26"/>
                <w:lang w:val="vi-VN"/>
              </w:rPr>
              <w:t>.</w:t>
            </w:r>
          </w:p>
        </w:tc>
      </w:tr>
      <w:tr w:rsidR="00E15839" w:rsidRPr="00751E35" w14:paraId="309B7E2A" w14:textId="77777777" w:rsidTr="00314D0C">
        <w:trPr>
          <w:jc w:val="center"/>
        </w:trPr>
        <w:tc>
          <w:tcPr>
            <w:tcW w:w="988" w:type="dxa"/>
            <w:vAlign w:val="center"/>
          </w:tcPr>
          <w:p w14:paraId="37B56D55" w14:textId="2B20560E" w:rsidR="00E15839" w:rsidRPr="00751E35" w:rsidRDefault="00E15839" w:rsidP="00E15839">
            <w:pPr>
              <w:snapToGrid w:val="0"/>
              <w:spacing w:before="40" w:after="40" w:line="240" w:lineRule="auto"/>
              <w:jc w:val="center"/>
              <w:rPr>
                <w:sz w:val="26"/>
                <w:szCs w:val="26"/>
              </w:rPr>
            </w:pPr>
            <w:r>
              <w:rPr>
                <w:sz w:val="26"/>
                <w:szCs w:val="26"/>
              </w:rPr>
              <w:lastRenderedPageBreak/>
              <w:t>3.6</w:t>
            </w:r>
          </w:p>
        </w:tc>
        <w:tc>
          <w:tcPr>
            <w:tcW w:w="4961" w:type="dxa"/>
            <w:vAlign w:val="center"/>
          </w:tcPr>
          <w:p w14:paraId="46302950" w14:textId="109DDD83" w:rsidR="00E15839" w:rsidRPr="00751E35" w:rsidRDefault="00E15839" w:rsidP="00E15839">
            <w:pPr>
              <w:snapToGrid w:val="0"/>
              <w:spacing w:before="40" w:after="40" w:line="240" w:lineRule="auto"/>
              <w:jc w:val="both"/>
              <w:rPr>
                <w:sz w:val="26"/>
                <w:szCs w:val="26"/>
              </w:rPr>
            </w:pPr>
            <w:r>
              <w:rPr>
                <w:sz w:val="26"/>
                <w:szCs w:val="26"/>
              </w:rPr>
              <w:t>Bốc gỗ sang thuyền lớn (thủ công)</w:t>
            </w:r>
          </w:p>
        </w:tc>
        <w:tc>
          <w:tcPr>
            <w:tcW w:w="1985" w:type="dxa"/>
            <w:vAlign w:val="center"/>
          </w:tcPr>
          <w:p w14:paraId="40ADB289" w14:textId="77777777" w:rsidR="00E15839" w:rsidRPr="00751E35" w:rsidRDefault="00E15839" w:rsidP="00E15839">
            <w:pPr>
              <w:snapToGrid w:val="0"/>
              <w:spacing w:before="40" w:after="40" w:line="240" w:lineRule="auto"/>
              <w:jc w:val="center"/>
              <w:rPr>
                <w:sz w:val="26"/>
                <w:szCs w:val="26"/>
              </w:rPr>
            </w:pPr>
            <w:r w:rsidRPr="00751E35">
              <w:rPr>
                <w:sz w:val="26"/>
                <w:szCs w:val="26"/>
              </w:rPr>
              <w:t>Công/m</w:t>
            </w:r>
            <w:r w:rsidRPr="00751E35">
              <w:rPr>
                <w:sz w:val="26"/>
                <w:szCs w:val="26"/>
                <w:vertAlign w:val="superscript"/>
              </w:rPr>
              <w:t>3</w:t>
            </w:r>
          </w:p>
        </w:tc>
        <w:tc>
          <w:tcPr>
            <w:tcW w:w="1990" w:type="dxa"/>
            <w:vAlign w:val="center"/>
          </w:tcPr>
          <w:p w14:paraId="62A70EC1" w14:textId="145A8119" w:rsidR="00E15839" w:rsidRPr="001449E6" w:rsidRDefault="00E15839" w:rsidP="00E15839">
            <w:pPr>
              <w:snapToGrid w:val="0"/>
              <w:spacing w:before="40" w:after="40" w:line="240" w:lineRule="auto"/>
              <w:jc w:val="center"/>
              <w:rPr>
                <w:bCs/>
                <w:color w:val="FF0000"/>
                <w:sz w:val="26"/>
                <w:szCs w:val="26"/>
                <w:lang w:val="vi-VN"/>
              </w:rPr>
            </w:pPr>
            <w:r w:rsidRPr="00D209C6">
              <w:rPr>
                <w:sz w:val="26"/>
                <w:szCs w:val="26"/>
              </w:rPr>
              <w:t>0,230</w:t>
            </w:r>
          </w:p>
        </w:tc>
        <w:tc>
          <w:tcPr>
            <w:tcW w:w="1701" w:type="dxa"/>
            <w:vAlign w:val="center"/>
          </w:tcPr>
          <w:p w14:paraId="3DEDEBEA" w14:textId="539EE1B6"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vAlign w:val="center"/>
          </w:tcPr>
          <w:p w14:paraId="6B8035C4" w14:textId="30CAC6E2" w:rsidR="00E15839" w:rsidRPr="00457469" w:rsidRDefault="00E15839" w:rsidP="00E15839">
            <w:pPr>
              <w:snapToGrid w:val="0"/>
              <w:spacing w:before="40" w:after="40" w:line="240" w:lineRule="auto"/>
              <w:jc w:val="both"/>
              <w:rPr>
                <w:sz w:val="26"/>
                <w:szCs w:val="26"/>
              </w:rPr>
            </w:pPr>
            <w:r w:rsidRPr="00457469">
              <w:rPr>
                <w:sz w:val="26"/>
                <w:szCs w:val="26"/>
              </w:rPr>
              <w:t>Bốc, xếp theo chủng loại, sản phầm; đảm</w:t>
            </w:r>
            <w:r w:rsidRPr="00457469">
              <w:rPr>
                <w:sz w:val="26"/>
                <w:szCs w:val="26"/>
                <w:lang w:val="vi-VN"/>
              </w:rPr>
              <w:t xml:space="preserve"> bảo an toàn trong lúc bốc gỗ và </w:t>
            </w:r>
            <w:r w:rsidRPr="00457469">
              <w:rPr>
                <w:sz w:val="26"/>
                <w:szCs w:val="26"/>
              </w:rPr>
              <w:t>an toàn trong vận chuyển</w:t>
            </w:r>
          </w:p>
        </w:tc>
      </w:tr>
      <w:tr w:rsidR="00E15839" w:rsidRPr="00751E35" w14:paraId="7F8EF356" w14:textId="77777777" w:rsidTr="00314D0C">
        <w:trPr>
          <w:jc w:val="center"/>
        </w:trPr>
        <w:tc>
          <w:tcPr>
            <w:tcW w:w="988" w:type="dxa"/>
            <w:vAlign w:val="center"/>
          </w:tcPr>
          <w:p w14:paraId="5C4B2F08" w14:textId="10A39C4E" w:rsidR="00E15839" w:rsidRPr="00CB3427" w:rsidRDefault="00E15839" w:rsidP="00E15839">
            <w:pPr>
              <w:snapToGrid w:val="0"/>
              <w:spacing w:before="40" w:after="40" w:line="240" w:lineRule="auto"/>
              <w:jc w:val="center"/>
              <w:rPr>
                <w:sz w:val="26"/>
                <w:szCs w:val="26"/>
              </w:rPr>
            </w:pPr>
            <w:r>
              <w:rPr>
                <w:sz w:val="26"/>
                <w:szCs w:val="26"/>
              </w:rPr>
              <w:t>3.7</w:t>
            </w:r>
          </w:p>
        </w:tc>
        <w:tc>
          <w:tcPr>
            <w:tcW w:w="4961" w:type="dxa"/>
            <w:vAlign w:val="center"/>
          </w:tcPr>
          <w:p w14:paraId="4B5831A7" w14:textId="77777777" w:rsidR="00E15839" w:rsidRPr="00CB3427" w:rsidRDefault="00E15839" w:rsidP="00E15839">
            <w:pPr>
              <w:snapToGrid w:val="0"/>
              <w:spacing w:before="40" w:after="40" w:line="240" w:lineRule="auto"/>
              <w:rPr>
                <w:sz w:val="26"/>
                <w:szCs w:val="26"/>
              </w:rPr>
            </w:pPr>
            <w:r w:rsidRPr="00CB3427">
              <w:rPr>
                <w:sz w:val="26"/>
                <w:szCs w:val="26"/>
              </w:rPr>
              <w:t>V</w:t>
            </w:r>
            <w:r w:rsidRPr="00CB3427">
              <w:rPr>
                <w:sz w:val="26"/>
                <w:szCs w:val="26"/>
                <w:lang w:val="vi-VN"/>
              </w:rPr>
              <w:t>ệ sinh rừng sau khai thác</w:t>
            </w:r>
          </w:p>
        </w:tc>
        <w:tc>
          <w:tcPr>
            <w:tcW w:w="1985" w:type="dxa"/>
            <w:vAlign w:val="center"/>
          </w:tcPr>
          <w:p w14:paraId="1175B527" w14:textId="6BE4DD89" w:rsidR="00E15839" w:rsidRPr="00CB3427" w:rsidRDefault="00E15839" w:rsidP="00E15839">
            <w:pPr>
              <w:snapToGrid w:val="0"/>
              <w:spacing w:before="40" w:after="40" w:line="240" w:lineRule="auto"/>
              <w:jc w:val="center"/>
              <w:rPr>
                <w:sz w:val="26"/>
                <w:szCs w:val="26"/>
              </w:rPr>
            </w:pPr>
            <w:r w:rsidRPr="00CB3427">
              <w:rPr>
                <w:iCs/>
                <w:sz w:val="26"/>
                <w:szCs w:val="26"/>
                <w:lang w:val="vi-VN" w:eastAsia="vi-VN"/>
              </w:rPr>
              <w:t>Công/</w:t>
            </w:r>
            <w:r w:rsidRPr="00CB3427">
              <w:rPr>
                <w:iCs/>
                <w:sz w:val="26"/>
                <w:szCs w:val="26"/>
                <w:lang w:eastAsia="vi-VN"/>
              </w:rPr>
              <w:t>ha</w:t>
            </w:r>
          </w:p>
        </w:tc>
        <w:tc>
          <w:tcPr>
            <w:tcW w:w="1990" w:type="dxa"/>
            <w:vAlign w:val="center"/>
          </w:tcPr>
          <w:p w14:paraId="6BB358B4" w14:textId="0AC1A4BC" w:rsidR="00E15839" w:rsidRPr="00CB3427" w:rsidRDefault="00E15839" w:rsidP="00E15839">
            <w:pPr>
              <w:snapToGrid w:val="0"/>
              <w:spacing w:before="40" w:after="40" w:line="240" w:lineRule="auto"/>
              <w:jc w:val="center"/>
              <w:rPr>
                <w:sz w:val="26"/>
                <w:szCs w:val="26"/>
              </w:rPr>
            </w:pPr>
            <w:r w:rsidRPr="00CB3427">
              <w:rPr>
                <w:sz w:val="26"/>
                <w:szCs w:val="26"/>
                <w:lang w:eastAsia="vi-VN"/>
              </w:rPr>
              <w:t>6,200</w:t>
            </w:r>
          </w:p>
        </w:tc>
        <w:tc>
          <w:tcPr>
            <w:tcW w:w="1701" w:type="dxa"/>
            <w:vAlign w:val="center"/>
          </w:tcPr>
          <w:p w14:paraId="5A5EF2CA" w14:textId="66336CE6"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079523E6" w14:textId="77777777" w:rsidR="00E15839" w:rsidRPr="00457469" w:rsidRDefault="00E15839" w:rsidP="00E15839">
            <w:pPr>
              <w:spacing w:before="40" w:after="40" w:line="240" w:lineRule="auto"/>
              <w:rPr>
                <w:sz w:val="26"/>
                <w:szCs w:val="26"/>
              </w:rPr>
            </w:pPr>
          </w:p>
        </w:tc>
      </w:tr>
      <w:tr w:rsidR="00E15839" w:rsidRPr="00751E35" w14:paraId="37F47C35" w14:textId="77777777" w:rsidTr="00314D0C">
        <w:trPr>
          <w:jc w:val="center"/>
        </w:trPr>
        <w:tc>
          <w:tcPr>
            <w:tcW w:w="988" w:type="dxa"/>
          </w:tcPr>
          <w:p w14:paraId="2A1A20B5" w14:textId="77777777" w:rsidR="00E15839" w:rsidRPr="00751E35" w:rsidRDefault="00E15839" w:rsidP="00E15839">
            <w:pPr>
              <w:snapToGrid w:val="0"/>
              <w:spacing w:before="40" w:after="40" w:line="240" w:lineRule="auto"/>
              <w:jc w:val="center"/>
              <w:rPr>
                <w:sz w:val="26"/>
                <w:szCs w:val="26"/>
              </w:rPr>
            </w:pPr>
            <w:r w:rsidRPr="00751E35">
              <w:rPr>
                <w:b/>
                <w:sz w:val="26"/>
                <w:szCs w:val="26"/>
              </w:rPr>
              <w:t>4</w:t>
            </w:r>
          </w:p>
        </w:tc>
        <w:tc>
          <w:tcPr>
            <w:tcW w:w="4961" w:type="dxa"/>
          </w:tcPr>
          <w:p w14:paraId="476579F9" w14:textId="77777777" w:rsidR="00E15839" w:rsidRPr="00751E35" w:rsidRDefault="00E15839" w:rsidP="00E15839">
            <w:pPr>
              <w:snapToGrid w:val="0"/>
              <w:spacing w:before="40" w:after="40" w:line="240" w:lineRule="auto"/>
              <w:jc w:val="both"/>
              <w:rPr>
                <w:sz w:val="26"/>
                <w:szCs w:val="26"/>
              </w:rPr>
            </w:pPr>
            <w:r w:rsidRPr="00751E35">
              <w:rPr>
                <w:b/>
                <w:sz w:val="26"/>
                <w:szCs w:val="26"/>
              </w:rPr>
              <w:t>Khai thác thực</w:t>
            </w:r>
            <w:r w:rsidRPr="00751E35">
              <w:rPr>
                <w:b/>
                <w:sz w:val="26"/>
                <w:szCs w:val="26"/>
                <w:lang w:val="vi-VN"/>
              </w:rPr>
              <w:t xml:space="preserve"> vật rừng</w:t>
            </w:r>
            <w:r w:rsidRPr="00751E35">
              <w:rPr>
                <w:b/>
                <w:sz w:val="26"/>
                <w:szCs w:val="26"/>
              </w:rPr>
              <w:t xml:space="preserve"> ngoài gỗ</w:t>
            </w:r>
          </w:p>
        </w:tc>
        <w:tc>
          <w:tcPr>
            <w:tcW w:w="1985" w:type="dxa"/>
            <w:vAlign w:val="center"/>
          </w:tcPr>
          <w:p w14:paraId="1B052478" w14:textId="77777777" w:rsidR="00E15839" w:rsidRPr="00751E35" w:rsidRDefault="00E15839" w:rsidP="00E15839">
            <w:pPr>
              <w:snapToGrid w:val="0"/>
              <w:spacing w:before="40" w:after="40" w:line="240" w:lineRule="auto"/>
              <w:jc w:val="center"/>
              <w:rPr>
                <w:iCs/>
                <w:sz w:val="26"/>
                <w:szCs w:val="26"/>
                <w:lang w:val="vi-VN" w:eastAsia="vi-VN"/>
              </w:rPr>
            </w:pPr>
          </w:p>
        </w:tc>
        <w:tc>
          <w:tcPr>
            <w:tcW w:w="1990" w:type="dxa"/>
            <w:vAlign w:val="center"/>
          </w:tcPr>
          <w:p w14:paraId="2F54CF5C" w14:textId="77777777" w:rsidR="00E15839" w:rsidRPr="00751E35" w:rsidRDefault="00E15839" w:rsidP="00E15839">
            <w:pPr>
              <w:snapToGrid w:val="0"/>
              <w:spacing w:before="40" w:after="40" w:line="240" w:lineRule="auto"/>
              <w:jc w:val="center"/>
              <w:rPr>
                <w:sz w:val="26"/>
                <w:szCs w:val="26"/>
                <w:lang w:eastAsia="vi-VN"/>
              </w:rPr>
            </w:pPr>
          </w:p>
        </w:tc>
        <w:tc>
          <w:tcPr>
            <w:tcW w:w="1701" w:type="dxa"/>
            <w:vAlign w:val="center"/>
          </w:tcPr>
          <w:p w14:paraId="63A3C600"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tcPr>
          <w:p w14:paraId="1CEFD614" w14:textId="77777777" w:rsidR="00E15839" w:rsidRPr="00457469" w:rsidRDefault="00E15839" w:rsidP="00E15839">
            <w:pPr>
              <w:spacing w:before="40" w:after="40" w:line="240" w:lineRule="auto"/>
              <w:rPr>
                <w:sz w:val="26"/>
                <w:szCs w:val="26"/>
              </w:rPr>
            </w:pPr>
          </w:p>
        </w:tc>
      </w:tr>
      <w:tr w:rsidR="00E15839" w:rsidRPr="00751E35" w14:paraId="0C72B86F" w14:textId="77777777" w:rsidTr="00314D0C">
        <w:trPr>
          <w:jc w:val="center"/>
        </w:trPr>
        <w:tc>
          <w:tcPr>
            <w:tcW w:w="988" w:type="dxa"/>
          </w:tcPr>
          <w:p w14:paraId="394DC6E9" w14:textId="77777777" w:rsidR="00E15839" w:rsidRPr="00751E35" w:rsidRDefault="00E15839" w:rsidP="00E15839">
            <w:pPr>
              <w:snapToGrid w:val="0"/>
              <w:spacing w:before="40" w:after="40" w:line="240" w:lineRule="auto"/>
              <w:jc w:val="center"/>
              <w:rPr>
                <w:sz w:val="26"/>
                <w:szCs w:val="26"/>
              </w:rPr>
            </w:pPr>
            <w:r w:rsidRPr="00751E35">
              <w:rPr>
                <w:b/>
                <w:sz w:val="26"/>
                <w:szCs w:val="26"/>
              </w:rPr>
              <w:t>4</w:t>
            </w:r>
            <w:r w:rsidRPr="00751E35">
              <w:rPr>
                <w:b/>
                <w:sz w:val="26"/>
                <w:szCs w:val="26"/>
                <w:lang w:val="vi-VN"/>
              </w:rPr>
              <w:t>.</w:t>
            </w:r>
            <w:r w:rsidRPr="00751E35">
              <w:rPr>
                <w:b/>
                <w:sz w:val="26"/>
                <w:szCs w:val="26"/>
              </w:rPr>
              <w:t>1</w:t>
            </w:r>
          </w:p>
        </w:tc>
        <w:tc>
          <w:tcPr>
            <w:tcW w:w="4961" w:type="dxa"/>
          </w:tcPr>
          <w:p w14:paraId="77D4A152" w14:textId="77777777" w:rsidR="00E15839" w:rsidRPr="00751E35" w:rsidRDefault="00E15839" w:rsidP="00E15839">
            <w:pPr>
              <w:snapToGrid w:val="0"/>
              <w:spacing w:before="40" w:after="40" w:line="240" w:lineRule="auto"/>
              <w:jc w:val="both"/>
              <w:rPr>
                <w:sz w:val="26"/>
                <w:szCs w:val="26"/>
              </w:rPr>
            </w:pPr>
            <w:r w:rsidRPr="00751E35">
              <w:rPr>
                <w:b/>
                <w:sz w:val="26"/>
                <w:szCs w:val="26"/>
              </w:rPr>
              <w:t>Khai thác tre nứa, luồng, bương…</w:t>
            </w:r>
          </w:p>
        </w:tc>
        <w:tc>
          <w:tcPr>
            <w:tcW w:w="1985" w:type="dxa"/>
            <w:vAlign w:val="center"/>
          </w:tcPr>
          <w:p w14:paraId="333DCE56" w14:textId="77777777" w:rsidR="00E15839" w:rsidRPr="00751E35" w:rsidRDefault="00E15839" w:rsidP="00E15839">
            <w:pPr>
              <w:snapToGrid w:val="0"/>
              <w:spacing w:before="40" w:after="40" w:line="240" w:lineRule="auto"/>
              <w:jc w:val="center"/>
              <w:rPr>
                <w:iCs/>
                <w:sz w:val="26"/>
                <w:szCs w:val="26"/>
                <w:lang w:val="vi-VN" w:eastAsia="vi-VN"/>
              </w:rPr>
            </w:pPr>
          </w:p>
        </w:tc>
        <w:tc>
          <w:tcPr>
            <w:tcW w:w="1990" w:type="dxa"/>
            <w:vAlign w:val="center"/>
          </w:tcPr>
          <w:p w14:paraId="65218358" w14:textId="77777777" w:rsidR="00E15839" w:rsidRPr="00751E35" w:rsidRDefault="00E15839" w:rsidP="00E15839">
            <w:pPr>
              <w:snapToGrid w:val="0"/>
              <w:spacing w:before="40" w:after="40" w:line="240" w:lineRule="auto"/>
              <w:jc w:val="center"/>
              <w:rPr>
                <w:sz w:val="26"/>
                <w:szCs w:val="26"/>
                <w:lang w:eastAsia="vi-VN"/>
              </w:rPr>
            </w:pPr>
          </w:p>
        </w:tc>
        <w:tc>
          <w:tcPr>
            <w:tcW w:w="1701" w:type="dxa"/>
            <w:vAlign w:val="center"/>
          </w:tcPr>
          <w:p w14:paraId="51B8B975"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tcPr>
          <w:p w14:paraId="36AFAC53" w14:textId="77777777" w:rsidR="00E15839" w:rsidRPr="00457469" w:rsidRDefault="00E15839" w:rsidP="00E15839">
            <w:pPr>
              <w:spacing w:before="40" w:after="40" w:line="240" w:lineRule="auto"/>
              <w:rPr>
                <w:sz w:val="26"/>
                <w:szCs w:val="26"/>
              </w:rPr>
            </w:pPr>
          </w:p>
        </w:tc>
      </w:tr>
      <w:tr w:rsidR="00E15839" w:rsidRPr="00751E35" w14:paraId="68D10274" w14:textId="77777777" w:rsidTr="00314D0C">
        <w:trPr>
          <w:jc w:val="center"/>
        </w:trPr>
        <w:tc>
          <w:tcPr>
            <w:tcW w:w="988" w:type="dxa"/>
          </w:tcPr>
          <w:p w14:paraId="281A2A5B" w14:textId="77777777" w:rsidR="00E15839" w:rsidRPr="00751E35" w:rsidRDefault="00E15839" w:rsidP="00E15839">
            <w:pPr>
              <w:snapToGrid w:val="0"/>
              <w:spacing w:before="40" w:after="40" w:line="240" w:lineRule="auto"/>
              <w:jc w:val="center"/>
              <w:rPr>
                <w:sz w:val="26"/>
                <w:szCs w:val="26"/>
              </w:rPr>
            </w:pPr>
            <w:r w:rsidRPr="00751E35">
              <w:rPr>
                <w:sz w:val="26"/>
                <w:szCs w:val="26"/>
              </w:rPr>
              <w:t>4.1.1</w:t>
            </w:r>
          </w:p>
        </w:tc>
        <w:tc>
          <w:tcPr>
            <w:tcW w:w="4961" w:type="dxa"/>
          </w:tcPr>
          <w:p w14:paraId="0ED7A919" w14:textId="77777777" w:rsidR="00E15839" w:rsidRPr="00751E35" w:rsidRDefault="00E15839" w:rsidP="00E15839">
            <w:pPr>
              <w:snapToGrid w:val="0"/>
              <w:spacing w:before="40" w:after="40" w:line="240" w:lineRule="auto"/>
              <w:rPr>
                <w:sz w:val="26"/>
                <w:szCs w:val="26"/>
              </w:rPr>
            </w:pPr>
            <w:r w:rsidRPr="00751E35">
              <w:rPr>
                <w:sz w:val="26"/>
                <w:szCs w:val="26"/>
              </w:rPr>
              <w:t xml:space="preserve">Chặt thủ công </w:t>
            </w:r>
          </w:p>
        </w:tc>
        <w:tc>
          <w:tcPr>
            <w:tcW w:w="1985" w:type="dxa"/>
          </w:tcPr>
          <w:p w14:paraId="027ED4DD" w14:textId="77777777" w:rsidR="00E15839" w:rsidRPr="00751E35" w:rsidRDefault="00E15839" w:rsidP="00E15839">
            <w:pPr>
              <w:snapToGrid w:val="0"/>
              <w:spacing w:before="40" w:after="40" w:line="240" w:lineRule="auto"/>
              <w:jc w:val="center"/>
              <w:rPr>
                <w:sz w:val="26"/>
                <w:szCs w:val="26"/>
              </w:rPr>
            </w:pPr>
          </w:p>
        </w:tc>
        <w:tc>
          <w:tcPr>
            <w:tcW w:w="1990" w:type="dxa"/>
          </w:tcPr>
          <w:p w14:paraId="56B8DF47" w14:textId="77777777" w:rsidR="00E15839" w:rsidRPr="00751E35" w:rsidRDefault="00E15839" w:rsidP="00E15839">
            <w:pPr>
              <w:snapToGrid w:val="0"/>
              <w:spacing w:before="40" w:after="40" w:line="240" w:lineRule="auto"/>
              <w:jc w:val="center"/>
              <w:rPr>
                <w:bCs/>
                <w:sz w:val="26"/>
                <w:szCs w:val="26"/>
                <w:lang w:val="vi-VN"/>
              </w:rPr>
            </w:pPr>
          </w:p>
        </w:tc>
        <w:tc>
          <w:tcPr>
            <w:tcW w:w="1701" w:type="dxa"/>
          </w:tcPr>
          <w:p w14:paraId="0D5A7B18" w14:textId="77777777" w:rsidR="00E15839" w:rsidRPr="00751E35" w:rsidRDefault="00E15839" w:rsidP="00E15839">
            <w:pPr>
              <w:snapToGrid w:val="0"/>
              <w:spacing w:before="40" w:after="40" w:line="240" w:lineRule="auto"/>
              <w:jc w:val="center"/>
              <w:rPr>
                <w:sz w:val="26"/>
                <w:szCs w:val="26"/>
              </w:rPr>
            </w:pPr>
          </w:p>
        </w:tc>
        <w:tc>
          <w:tcPr>
            <w:tcW w:w="2682" w:type="dxa"/>
            <w:vAlign w:val="center"/>
          </w:tcPr>
          <w:p w14:paraId="6330F918" w14:textId="77777777" w:rsidR="00E15839" w:rsidRPr="00457469" w:rsidRDefault="00E15839" w:rsidP="00E15839">
            <w:pPr>
              <w:snapToGrid w:val="0"/>
              <w:spacing w:before="40" w:after="40" w:line="240" w:lineRule="auto"/>
              <w:jc w:val="both"/>
              <w:rPr>
                <w:sz w:val="26"/>
                <w:szCs w:val="26"/>
              </w:rPr>
            </w:pPr>
          </w:p>
        </w:tc>
      </w:tr>
      <w:tr w:rsidR="00E15839" w:rsidRPr="00751E35" w14:paraId="5C03CC87" w14:textId="77777777" w:rsidTr="00314D0C">
        <w:trPr>
          <w:jc w:val="center"/>
        </w:trPr>
        <w:tc>
          <w:tcPr>
            <w:tcW w:w="988" w:type="dxa"/>
            <w:vAlign w:val="center"/>
          </w:tcPr>
          <w:p w14:paraId="35581C32" w14:textId="77777777" w:rsidR="00E15839" w:rsidRPr="00751E35" w:rsidRDefault="00E15839" w:rsidP="00E15839">
            <w:pPr>
              <w:snapToGrid w:val="0"/>
              <w:spacing w:before="40" w:after="40" w:line="240" w:lineRule="auto"/>
              <w:rPr>
                <w:sz w:val="26"/>
                <w:szCs w:val="26"/>
              </w:rPr>
            </w:pPr>
            <w:r w:rsidRPr="00751E35">
              <w:rPr>
                <w:sz w:val="26"/>
                <w:szCs w:val="26"/>
              </w:rPr>
              <w:t>4.1.1.1</w:t>
            </w:r>
          </w:p>
        </w:tc>
        <w:tc>
          <w:tcPr>
            <w:tcW w:w="4961" w:type="dxa"/>
            <w:vAlign w:val="center"/>
          </w:tcPr>
          <w:p w14:paraId="103E6DE7" w14:textId="77777777" w:rsidR="00E15839" w:rsidRPr="00751E35" w:rsidRDefault="00E15839" w:rsidP="00E15839">
            <w:pPr>
              <w:snapToGrid w:val="0"/>
              <w:spacing w:before="40" w:after="40" w:line="240" w:lineRule="auto"/>
              <w:rPr>
                <w:sz w:val="26"/>
                <w:szCs w:val="26"/>
              </w:rPr>
            </w:pPr>
            <w:r w:rsidRPr="00751E35">
              <w:rPr>
                <w:sz w:val="26"/>
                <w:szCs w:val="26"/>
              </w:rPr>
              <w:t>Nứa, vầu, giang</w:t>
            </w:r>
          </w:p>
        </w:tc>
        <w:tc>
          <w:tcPr>
            <w:tcW w:w="1985" w:type="dxa"/>
            <w:vAlign w:val="center"/>
          </w:tcPr>
          <w:p w14:paraId="460AF230" w14:textId="77777777" w:rsidR="00E15839" w:rsidRPr="00751E35" w:rsidRDefault="00E15839" w:rsidP="00E15839">
            <w:pPr>
              <w:snapToGrid w:val="0"/>
              <w:spacing w:before="40" w:after="40" w:line="240" w:lineRule="auto"/>
              <w:jc w:val="center"/>
              <w:rPr>
                <w:sz w:val="26"/>
                <w:szCs w:val="26"/>
              </w:rPr>
            </w:pPr>
            <w:r w:rsidRPr="00751E35">
              <w:rPr>
                <w:sz w:val="26"/>
                <w:szCs w:val="26"/>
              </w:rPr>
              <w:t>Công/100 cây</w:t>
            </w:r>
          </w:p>
        </w:tc>
        <w:tc>
          <w:tcPr>
            <w:tcW w:w="1990" w:type="dxa"/>
            <w:vAlign w:val="center"/>
          </w:tcPr>
          <w:p w14:paraId="2CF9E8EA"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4,287</w:t>
            </w:r>
          </w:p>
        </w:tc>
        <w:tc>
          <w:tcPr>
            <w:tcW w:w="1701" w:type="dxa"/>
            <w:vAlign w:val="center"/>
          </w:tcPr>
          <w:p w14:paraId="0A692BCF" w14:textId="74E14423"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7FC24CA8" w14:textId="77777777" w:rsidR="00E15839" w:rsidRPr="00457469" w:rsidRDefault="00E15839" w:rsidP="00E15839">
            <w:pPr>
              <w:snapToGrid w:val="0"/>
              <w:spacing w:before="40" w:after="40" w:line="240" w:lineRule="auto"/>
              <w:jc w:val="both"/>
              <w:rPr>
                <w:sz w:val="26"/>
                <w:szCs w:val="26"/>
              </w:rPr>
            </w:pPr>
          </w:p>
        </w:tc>
      </w:tr>
      <w:tr w:rsidR="00E15839" w:rsidRPr="00751E35" w14:paraId="2D1FAC1A" w14:textId="77777777" w:rsidTr="00314D0C">
        <w:trPr>
          <w:jc w:val="center"/>
        </w:trPr>
        <w:tc>
          <w:tcPr>
            <w:tcW w:w="988" w:type="dxa"/>
            <w:vAlign w:val="center"/>
          </w:tcPr>
          <w:p w14:paraId="18CA4EDB" w14:textId="77777777" w:rsidR="00E15839" w:rsidRPr="00751E35" w:rsidRDefault="00E15839" w:rsidP="00E15839">
            <w:pPr>
              <w:snapToGrid w:val="0"/>
              <w:spacing w:before="40" w:after="40" w:line="240" w:lineRule="auto"/>
              <w:rPr>
                <w:sz w:val="26"/>
                <w:szCs w:val="26"/>
              </w:rPr>
            </w:pPr>
            <w:r w:rsidRPr="00751E35">
              <w:rPr>
                <w:sz w:val="26"/>
                <w:szCs w:val="26"/>
              </w:rPr>
              <w:t>4.1.1.2</w:t>
            </w:r>
          </w:p>
        </w:tc>
        <w:tc>
          <w:tcPr>
            <w:tcW w:w="4961" w:type="dxa"/>
            <w:vAlign w:val="center"/>
          </w:tcPr>
          <w:p w14:paraId="243FEC0C" w14:textId="77777777" w:rsidR="00E15839" w:rsidRPr="00751E35" w:rsidRDefault="00E15839" w:rsidP="00E15839">
            <w:pPr>
              <w:snapToGrid w:val="0"/>
              <w:spacing w:before="40" w:after="40" w:line="240" w:lineRule="auto"/>
              <w:rPr>
                <w:sz w:val="26"/>
                <w:szCs w:val="26"/>
              </w:rPr>
            </w:pPr>
            <w:r w:rsidRPr="00751E35">
              <w:rPr>
                <w:sz w:val="26"/>
                <w:szCs w:val="26"/>
              </w:rPr>
              <w:t>Tre, luồng, bương, lồ ô</w:t>
            </w:r>
          </w:p>
        </w:tc>
        <w:tc>
          <w:tcPr>
            <w:tcW w:w="1985" w:type="dxa"/>
            <w:vAlign w:val="center"/>
          </w:tcPr>
          <w:p w14:paraId="434F3C96" w14:textId="77777777" w:rsidR="00E15839" w:rsidRPr="00751E35" w:rsidRDefault="00E15839" w:rsidP="00E15839">
            <w:pPr>
              <w:snapToGrid w:val="0"/>
              <w:spacing w:before="40" w:after="40" w:line="240" w:lineRule="auto"/>
              <w:jc w:val="center"/>
              <w:rPr>
                <w:sz w:val="26"/>
                <w:szCs w:val="26"/>
              </w:rPr>
            </w:pPr>
            <w:r w:rsidRPr="00751E35">
              <w:rPr>
                <w:sz w:val="26"/>
                <w:szCs w:val="26"/>
              </w:rPr>
              <w:t>Công/100 cây</w:t>
            </w:r>
          </w:p>
        </w:tc>
        <w:tc>
          <w:tcPr>
            <w:tcW w:w="1990" w:type="dxa"/>
            <w:vAlign w:val="center"/>
          </w:tcPr>
          <w:p w14:paraId="51D4111F"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8,574</w:t>
            </w:r>
          </w:p>
        </w:tc>
        <w:tc>
          <w:tcPr>
            <w:tcW w:w="1701" w:type="dxa"/>
            <w:vAlign w:val="center"/>
          </w:tcPr>
          <w:p w14:paraId="4FA1A8CE" w14:textId="5701F865"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07D5B8D0" w14:textId="77777777" w:rsidR="00E15839" w:rsidRPr="00457469" w:rsidRDefault="00E15839" w:rsidP="00E15839">
            <w:pPr>
              <w:snapToGrid w:val="0"/>
              <w:spacing w:before="40" w:after="40" w:line="240" w:lineRule="auto"/>
              <w:jc w:val="both"/>
              <w:rPr>
                <w:sz w:val="26"/>
                <w:szCs w:val="26"/>
              </w:rPr>
            </w:pPr>
          </w:p>
        </w:tc>
      </w:tr>
      <w:tr w:rsidR="00E15839" w:rsidRPr="00751E35" w14:paraId="155C1259" w14:textId="77777777" w:rsidTr="00314D0C">
        <w:trPr>
          <w:jc w:val="center"/>
        </w:trPr>
        <w:tc>
          <w:tcPr>
            <w:tcW w:w="988" w:type="dxa"/>
          </w:tcPr>
          <w:p w14:paraId="331A1F30" w14:textId="77777777" w:rsidR="00E15839" w:rsidRPr="00751E35" w:rsidRDefault="00E15839" w:rsidP="00E15839">
            <w:pPr>
              <w:snapToGrid w:val="0"/>
              <w:spacing w:before="40" w:after="40" w:line="240" w:lineRule="auto"/>
              <w:jc w:val="center"/>
              <w:rPr>
                <w:sz w:val="26"/>
                <w:szCs w:val="26"/>
              </w:rPr>
            </w:pPr>
            <w:r w:rsidRPr="00751E35">
              <w:rPr>
                <w:sz w:val="26"/>
                <w:szCs w:val="26"/>
              </w:rPr>
              <w:t>4.1.2</w:t>
            </w:r>
          </w:p>
        </w:tc>
        <w:tc>
          <w:tcPr>
            <w:tcW w:w="4961" w:type="dxa"/>
          </w:tcPr>
          <w:p w14:paraId="0C2B41B1" w14:textId="77777777" w:rsidR="00E15839" w:rsidRPr="00751E35" w:rsidRDefault="00E15839" w:rsidP="00E15839">
            <w:pPr>
              <w:snapToGrid w:val="0"/>
              <w:spacing w:before="40" w:after="40" w:line="240" w:lineRule="auto"/>
              <w:rPr>
                <w:sz w:val="26"/>
                <w:szCs w:val="26"/>
              </w:rPr>
            </w:pPr>
            <w:r w:rsidRPr="00751E35">
              <w:rPr>
                <w:sz w:val="26"/>
                <w:szCs w:val="26"/>
              </w:rPr>
              <w:t>Bốc vác ra bãi gom</w:t>
            </w:r>
          </w:p>
        </w:tc>
        <w:tc>
          <w:tcPr>
            <w:tcW w:w="1985" w:type="dxa"/>
            <w:vAlign w:val="center"/>
          </w:tcPr>
          <w:p w14:paraId="7283E130"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4862EFFD" w14:textId="77777777" w:rsidR="00E15839" w:rsidRPr="00751E35" w:rsidRDefault="00E15839" w:rsidP="00E15839">
            <w:pPr>
              <w:snapToGrid w:val="0"/>
              <w:spacing w:before="40" w:after="40" w:line="240" w:lineRule="auto"/>
              <w:jc w:val="center"/>
              <w:rPr>
                <w:bCs/>
                <w:sz w:val="26"/>
                <w:szCs w:val="26"/>
                <w:lang w:val="vi-VN"/>
              </w:rPr>
            </w:pPr>
          </w:p>
        </w:tc>
        <w:tc>
          <w:tcPr>
            <w:tcW w:w="1701" w:type="dxa"/>
            <w:vAlign w:val="center"/>
          </w:tcPr>
          <w:p w14:paraId="169D9900" w14:textId="77777777" w:rsidR="00E15839" w:rsidRPr="00751E35" w:rsidRDefault="00E15839" w:rsidP="00E15839">
            <w:pPr>
              <w:snapToGrid w:val="0"/>
              <w:spacing w:before="40" w:after="40" w:line="240" w:lineRule="auto"/>
              <w:jc w:val="center"/>
              <w:rPr>
                <w:sz w:val="26"/>
                <w:szCs w:val="26"/>
              </w:rPr>
            </w:pPr>
          </w:p>
        </w:tc>
        <w:tc>
          <w:tcPr>
            <w:tcW w:w="2682" w:type="dxa"/>
            <w:vAlign w:val="center"/>
          </w:tcPr>
          <w:p w14:paraId="3703518B" w14:textId="77777777" w:rsidR="00E15839" w:rsidRPr="00457469" w:rsidRDefault="00E15839" w:rsidP="00E15839">
            <w:pPr>
              <w:snapToGrid w:val="0"/>
              <w:spacing w:before="40" w:after="40" w:line="240" w:lineRule="auto"/>
              <w:jc w:val="both"/>
              <w:rPr>
                <w:sz w:val="26"/>
                <w:szCs w:val="26"/>
              </w:rPr>
            </w:pPr>
          </w:p>
        </w:tc>
      </w:tr>
      <w:tr w:rsidR="00E15839" w:rsidRPr="00751E35" w14:paraId="4894E6B0" w14:textId="77777777" w:rsidTr="00314D0C">
        <w:trPr>
          <w:jc w:val="center"/>
        </w:trPr>
        <w:tc>
          <w:tcPr>
            <w:tcW w:w="988" w:type="dxa"/>
            <w:vAlign w:val="center"/>
          </w:tcPr>
          <w:p w14:paraId="08389370" w14:textId="77777777" w:rsidR="00E15839" w:rsidRPr="00751E35" w:rsidRDefault="00E15839" w:rsidP="00E15839">
            <w:pPr>
              <w:snapToGrid w:val="0"/>
              <w:spacing w:before="40" w:after="40" w:line="240" w:lineRule="auto"/>
              <w:rPr>
                <w:sz w:val="26"/>
                <w:szCs w:val="26"/>
              </w:rPr>
            </w:pPr>
            <w:r w:rsidRPr="00751E35">
              <w:rPr>
                <w:sz w:val="26"/>
                <w:szCs w:val="26"/>
              </w:rPr>
              <w:t>4.1.2.1</w:t>
            </w:r>
          </w:p>
        </w:tc>
        <w:tc>
          <w:tcPr>
            <w:tcW w:w="4961" w:type="dxa"/>
            <w:vAlign w:val="center"/>
          </w:tcPr>
          <w:p w14:paraId="7D7CDE84" w14:textId="77777777" w:rsidR="00E15839" w:rsidRPr="00751E35" w:rsidRDefault="00E15839" w:rsidP="00E15839">
            <w:pPr>
              <w:snapToGrid w:val="0"/>
              <w:spacing w:before="40" w:after="40" w:line="240" w:lineRule="auto"/>
              <w:rPr>
                <w:sz w:val="26"/>
                <w:szCs w:val="26"/>
              </w:rPr>
            </w:pPr>
            <w:r w:rsidRPr="00751E35">
              <w:rPr>
                <w:sz w:val="26"/>
                <w:szCs w:val="26"/>
              </w:rPr>
              <w:t>Nứa, vầu, giang</w:t>
            </w:r>
          </w:p>
        </w:tc>
        <w:tc>
          <w:tcPr>
            <w:tcW w:w="1985" w:type="dxa"/>
            <w:vAlign w:val="center"/>
          </w:tcPr>
          <w:p w14:paraId="3A715BF3" w14:textId="77777777" w:rsidR="00E15839" w:rsidRPr="00751E35" w:rsidRDefault="00E15839" w:rsidP="00E15839">
            <w:pPr>
              <w:snapToGrid w:val="0"/>
              <w:spacing w:before="40" w:after="40" w:line="240" w:lineRule="auto"/>
              <w:jc w:val="center"/>
              <w:rPr>
                <w:sz w:val="26"/>
                <w:szCs w:val="26"/>
              </w:rPr>
            </w:pPr>
            <w:r w:rsidRPr="00751E35">
              <w:rPr>
                <w:sz w:val="26"/>
                <w:szCs w:val="26"/>
              </w:rPr>
              <w:t>Công/100 cây</w:t>
            </w:r>
          </w:p>
        </w:tc>
        <w:tc>
          <w:tcPr>
            <w:tcW w:w="1990" w:type="dxa"/>
            <w:vAlign w:val="center"/>
          </w:tcPr>
          <w:p w14:paraId="29E145A2"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2,208</w:t>
            </w:r>
          </w:p>
        </w:tc>
        <w:tc>
          <w:tcPr>
            <w:tcW w:w="1701" w:type="dxa"/>
            <w:vAlign w:val="center"/>
          </w:tcPr>
          <w:p w14:paraId="42390ED9" w14:textId="5309A549"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21FB811C" w14:textId="77777777" w:rsidR="00E15839" w:rsidRPr="00457469" w:rsidRDefault="00E15839" w:rsidP="00E15839">
            <w:pPr>
              <w:snapToGrid w:val="0"/>
              <w:spacing w:before="40" w:after="40" w:line="240" w:lineRule="auto"/>
              <w:jc w:val="both"/>
              <w:rPr>
                <w:sz w:val="26"/>
                <w:szCs w:val="26"/>
              </w:rPr>
            </w:pPr>
          </w:p>
        </w:tc>
      </w:tr>
      <w:tr w:rsidR="00E15839" w:rsidRPr="00751E35" w14:paraId="27A9470A" w14:textId="77777777" w:rsidTr="00314D0C">
        <w:trPr>
          <w:jc w:val="center"/>
        </w:trPr>
        <w:tc>
          <w:tcPr>
            <w:tcW w:w="988" w:type="dxa"/>
            <w:vAlign w:val="center"/>
          </w:tcPr>
          <w:p w14:paraId="1362CDC6" w14:textId="77777777" w:rsidR="00E15839" w:rsidRPr="00751E35" w:rsidRDefault="00E15839" w:rsidP="00E15839">
            <w:pPr>
              <w:snapToGrid w:val="0"/>
              <w:spacing w:before="40" w:after="40" w:line="240" w:lineRule="auto"/>
              <w:rPr>
                <w:sz w:val="26"/>
                <w:szCs w:val="26"/>
              </w:rPr>
            </w:pPr>
            <w:r w:rsidRPr="00751E35">
              <w:rPr>
                <w:sz w:val="26"/>
                <w:szCs w:val="26"/>
              </w:rPr>
              <w:t>4.1.2.2</w:t>
            </w:r>
          </w:p>
        </w:tc>
        <w:tc>
          <w:tcPr>
            <w:tcW w:w="4961" w:type="dxa"/>
            <w:vAlign w:val="center"/>
          </w:tcPr>
          <w:p w14:paraId="507CE49E" w14:textId="77777777" w:rsidR="00E15839" w:rsidRPr="00751E35" w:rsidRDefault="00E15839" w:rsidP="00E15839">
            <w:pPr>
              <w:snapToGrid w:val="0"/>
              <w:spacing w:before="40" w:after="40" w:line="240" w:lineRule="auto"/>
              <w:rPr>
                <w:sz w:val="26"/>
                <w:szCs w:val="26"/>
              </w:rPr>
            </w:pPr>
            <w:r w:rsidRPr="00751E35">
              <w:rPr>
                <w:sz w:val="26"/>
                <w:szCs w:val="26"/>
              </w:rPr>
              <w:t>Tre, luồng, bương, lô ô</w:t>
            </w:r>
          </w:p>
        </w:tc>
        <w:tc>
          <w:tcPr>
            <w:tcW w:w="1985" w:type="dxa"/>
            <w:vAlign w:val="center"/>
          </w:tcPr>
          <w:p w14:paraId="625B6A5F" w14:textId="77777777" w:rsidR="00E15839" w:rsidRPr="00751E35" w:rsidRDefault="00E15839" w:rsidP="00E15839">
            <w:pPr>
              <w:snapToGrid w:val="0"/>
              <w:spacing w:before="40" w:after="40" w:line="240" w:lineRule="auto"/>
              <w:jc w:val="center"/>
              <w:rPr>
                <w:sz w:val="26"/>
                <w:szCs w:val="26"/>
              </w:rPr>
            </w:pPr>
            <w:r w:rsidRPr="00751E35">
              <w:rPr>
                <w:sz w:val="26"/>
                <w:szCs w:val="26"/>
              </w:rPr>
              <w:t>Công/100 cây</w:t>
            </w:r>
          </w:p>
        </w:tc>
        <w:tc>
          <w:tcPr>
            <w:tcW w:w="1990" w:type="dxa"/>
            <w:vAlign w:val="center"/>
          </w:tcPr>
          <w:p w14:paraId="680CAAB5"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4,416</w:t>
            </w:r>
          </w:p>
        </w:tc>
        <w:tc>
          <w:tcPr>
            <w:tcW w:w="1701" w:type="dxa"/>
            <w:vAlign w:val="center"/>
          </w:tcPr>
          <w:p w14:paraId="48FDC6AF" w14:textId="5454B2AC"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4ABBF4C0" w14:textId="77777777" w:rsidR="00E15839" w:rsidRPr="00457469" w:rsidRDefault="00E15839" w:rsidP="00E15839">
            <w:pPr>
              <w:snapToGrid w:val="0"/>
              <w:spacing w:before="40" w:after="40" w:line="240" w:lineRule="auto"/>
              <w:jc w:val="both"/>
              <w:rPr>
                <w:sz w:val="26"/>
                <w:szCs w:val="26"/>
              </w:rPr>
            </w:pPr>
          </w:p>
        </w:tc>
      </w:tr>
      <w:tr w:rsidR="00E15839" w:rsidRPr="00D209C6" w14:paraId="7284A994" w14:textId="77777777" w:rsidTr="00314D0C">
        <w:trPr>
          <w:jc w:val="center"/>
        </w:trPr>
        <w:tc>
          <w:tcPr>
            <w:tcW w:w="988" w:type="dxa"/>
            <w:vAlign w:val="center"/>
          </w:tcPr>
          <w:p w14:paraId="1CAD83FC" w14:textId="086D0E52" w:rsidR="00E15839" w:rsidRPr="00D209C6" w:rsidRDefault="00E15839" w:rsidP="00E15839">
            <w:pPr>
              <w:snapToGrid w:val="0"/>
              <w:spacing w:before="40" w:after="40" w:line="240" w:lineRule="auto"/>
              <w:jc w:val="center"/>
              <w:rPr>
                <w:sz w:val="26"/>
                <w:szCs w:val="26"/>
              </w:rPr>
            </w:pPr>
            <w:r w:rsidRPr="00D209C6">
              <w:rPr>
                <w:sz w:val="26"/>
                <w:szCs w:val="26"/>
              </w:rPr>
              <w:t>4.1.3</w:t>
            </w:r>
          </w:p>
        </w:tc>
        <w:tc>
          <w:tcPr>
            <w:tcW w:w="4961" w:type="dxa"/>
            <w:vAlign w:val="center"/>
          </w:tcPr>
          <w:p w14:paraId="47AD1511" w14:textId="056C10B4" w:rsidR="00E15839" w:rsidRPr="00D209C6" w:rsidRDefault="00E15839" w:rsidP="00E15839">
            <w:pPr>
              <w:snapToGrid w:val="0"/>
              <w:spacing w:before="40" w:after="40" w:line="240" w:lineRule="auto"/>
              <w:jc w:val="both"/>
              <w:rPr>
                <w:sz w:val="26"/>
                <w:szCs w:val="26"/>
              </w:rPr>
            </w:pPr>
            <w:r w:rsidRPr="00D209C6">
              <w:rPr>
                <w:sz w:val="26"/>
                <w:szCs w:val="26"/>
              </w:rPr>
              <w:t>Vận chuyển ra bãi giao (ô</w:t>
            </w:r>
            <w:r w:rsidRPr="00D209C6">
              <w:rPr>
                <w:sz w:val="26"/>
                <w:szCs w:val="26"/>
                <w:lang w:val="vi-VN"/>
              </w:rPr>
              <w:t xml:space="preserve"> tô 12 tấn, </w:t>
            </w:r>
            <w:r>
              <w:rPr>
                <w:sz w:val="26"/>
                <w:szCs w:val="26"/>
              </w:rPr>
              <w:t>khối lượng 10 tấn</w:t>
            </w:r>
            <w:r w:rsidRPr="00D209C6">
              <w:rPr>
                <w:sz w:val="26"/>
                <w:szCs w:val="26"/>
              </w:rPr>
              <w:t>)</w:t>
            </w:r>
          </w:p>
        </w:tc>
        <w:tc>
          <w:tcPr>
            <w:tcW w:w="1985" w:type="dxa"/>
            <w:vAlign w:val="center"/>
          </w:tcPr>
          <w:p w14:paraId="560E01B2" w14:textId="77777777" w:rsidR="00E15839" w:rsidRPr="00D209C6" w:rsidRDefault="00E15839" w:rsidP="00E15839">
            <w:pPr>
              <w:snapToGrid w:val="0"/>
              <w:spacing w:before="40" w:after="40" w:line="240" w:lineRule="auto"/>
              <w:jc w:val="center"/>
              <w:rPr>
                <w:sz w:val="26"/>
                <w:szCs w:val="26"/>
              </w:rPr>
            </w:pPr>
          </w:p>
        </w:tc>
        <w:tc>
          <w:tcPr>
            <w:tcW w:w="1990" w:type="dxa"/>
            <w:vAlign w:val="center"/>
          </w:tcPr>
          <w:p w14:paraId="7263DF4E" w14:textId="77777777" w:rsidR="00E15839" w:rsidRPr="00D209C6" w:rsidRDefault="00E15839" w:rsidP="00E15839">
            <w:pPr>
              <w:snapToGrid w:val="0"/>
              <w:spacing w:before="40" w:after="40" w:line="240" w:lineRule="auto"/>
              <w:jc w:val="center"/>
              <w:rPr>
                <w:bCs/>
                <w:sz w:val="26"/>
                <w:szCs w:val="26"/>
                <w:lang w:val="vi-VN"/>
              </w:rPr>
            </w:pPr>
          </w:p>
        </w:tc>
        <w:tc>
          <w:tcPr>
            <w:tcW w:w="1701" w:type="dxa"/>
            <w:vAlign w:val="center"/>
          </w:tcPr>
          <w:p w14:paraId="7C7AA4C6" w14:textId="77777777" w:rsidR="00E15839" w:rsidRPr="00D209C6" w:rsidRDefault="00E15839" w:rsidP="00E15839">
            <w:pPr>
              <w:snapToGrid w:val="0"/>
              <w:spacing w:before="40" w:after="40" w:line="240" w:lineRule="auto"/>
              <w:jc w:val="center"/>
              <w:rPr>
                <w:sz w:val="26"/>
                <w:szCs w:val="26"/>
              </w:rPr>
            </w:pPr>
          </w:p>
        </w:tc>
        <w:tc>
          <w:tcPr>
            <w:tcW w:w="2682" w:type="dxa"/>
            <w:vMerge w:val="restart"/>
            <w:vAlign w:val="center"/>
          </w:tcPr>
          <w:p w14:paraId="0810406F" w14:textId="78949EAD" w:rsidR="00E15839" w:rsidRPr="00D76F8C" w:rsidRDefault="00D76F8C" w:rsidP="00E15839">
            <w:pPr>
              <w:snapToGrid w:val="0"/>
              <w:spacing w:before="40" w:after="40" w:line="240" w:lineRule="auto"/>
              <w:jc w:val="both"/>
              <w:rPr>
                <w:sz w:val="26"/>
                <w:szCs w:val="26"/>
              </w:rPr>
            </w:pPr>
            <w:r w:rsidRPr="00D76F8C">
              <w:rPr>
                <w:sz w:val="26"/>
                <w:szCs w:val="26"/>
              </w:rPr>
              <w:t>Mục AM. 2472 Thông tư số 38/2026/TT-BXD</w:t>
            </w:r>
          </w:p>
        </w:tc>
      </w:tr>
      <w:tr w:rsidR="00E15839" w:rsidRPr="00D209C6" w14:paraId="5D819F32" w14:textId="77777777" w:rsidTr="00314D0C">
        <w:trPr>
          <w:jc w:val="center"/>
        </w:trPr>
        <w:tc>
          <w:tcPr>
            <w:tcW w:w="988" w:type="dxa"/>
            <w:vAlign w:val="center"/>
          </w:tcPr>
          <w:p w14:paraId="666A8900" w14:textId="452198D8" w:rsidR="00E15839" w:rsidRPr="00D209C6" w:rsidRDefault="00E15839" w:rsidP="00E15839">
            <w:pPr>
              <w:snapToGrid w:val="0"/>
              <w:spacing w:before="40" w:after="40" w:line="240" w:lineRule="auto"/>
              <w:jc w:val="center"/>
              <w:rPr>
                <w:sz w:val="26"/>
                <w:szCs w:val="26"/>
              </w:rPr>
            </w:pPr>
            <w:r w:rsidRPr="00D209C6">
              <w:rPr>
                <w:sz w:val="26"/>
                <w:szCs w:val="26"/>
              </w:rPr>
              <w:t>4.1.3.1</w:t>
            </w:r>
          </w:p>
        </w:tc>
        <w:tc>
          <w:tcPr>
            <w:tcW w:w="4961" w:type="dxa"/>
            <w:vAlign w:val="center"/>
          </w:tcPr>
          <w:p w14:paraId="2016B71E" w14:textId="77777777" w:rsidR="00E15839" w:rsidRPr="00D209C6" w:rsidRDefault="00E15839" w:rsidP="00E15839">
            <w:pPr>
              <w:snapToGrid w:val="0"/>
              <w:spacing w:before="40" w:after="40" w:line="240" w:lineRule="auto"/>
              <w:jc w:val="both"/>
              <w:rPr>
                <w:sz w:val="26"/>
                <w:szCs w:val="26"/>
              </w:rPr>
            </w:pPr>
            <w:r w:rsidRPr="00D209C6">
              <w:rPr>
                <w:sz w:val="26"/>
                <w:szCs w:val="26"/>
              </w:rPr>
              <w:t>Cự ly vận chuyển trong phạm vi ≤1km</w:t>
            </w:r>
          </w:p>
        </w:tc>
        <w:tc>
          <w:tcPr>
            <w:tcW w:w="1985" w:type="dxa"/>
            <w:vAlign w:val="center"/>
          </w:tcPr>
          <w:p w14:paraId="227BC5E1" w14:textId="5C876A9B"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Pr>
                <w:sz w:val="26"/>
                <w:szCs w:val="26"/>
              </w:rPr>
              <w:t>tấn</w:t>
            </w:r>
          </w:p>
        </w:tc>
        <w:tc>
          <w:tcPr>
            <w:tcW w:w="1990" w:type="dxa"/>
            <w:vAlign w:val="center"/>
          </w:tcPr>
          <w:p w14:paraId="01630343" w14:textId="090C53B2"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0,015</w:t>
            </w:r>
          </w:p>
        </w:tc>
        <w:tc>
          <w:tcPr>
            <w:tcW w:w="1701" w:type="dxa"/>
            <w:vAlign w:val="center"/>
          </w:tcPr>
          <w:p w14:paraId="4E80CF7F"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3EA510C8" w14:textId="77777777" w:rsidR="00E15839" w:rsidRPr="00457469" w:rsidRDefault="00E15839" w:rsidP="00E15839">
            <w:pPr>
              <w:snapToGrid w:val="0"/>
              <w:spacing w:before="40" w:after="40" w:line="240" w:lineRule="auto"/>
              <w:jc w:val="both"/>
              <w:rPr>
                <w:sz w:val="26"/>
                <w:szCs w:val="26"/>
              </w:rPr>
            </w:pPr>
          </w:p>
        </w:tc>
      </w:tr>
      <w:tr w:rsidR="00E15839" w:rsidRPr="005A66DE" w14:paraId="368BB9F3" w14:textId="77777777" w:rsidTr="00314D0C">
        <w:trPr>
          <w:jc w:val="center"/>
        </w:trPr>
        <w:tc>
          <w:tcPr>
            <w:tcW w:w="988" w:type="dxa"/>
            <w:vAlign w:val="center"/>
          </w:tcPr>
          <w:p w14:paraId="50C53980" w14:textId="61742EA1" w:rsidR="00E15839" w:rsidRPr="00D209C6" w:rsidRDefault="00E15839" w:rsidP="00E15839">
            <w:pPr>
              <w:snapToGrid w:val="0"/>
              <w:spacing w:before="40" w:after="40" w:line="240" w:lineRule="auto"/>
              <w:jc w:val="center"/>
              <w:rPr>
                <w:sz w:val="26"/>
                <w:szCs w:val="26"/>
              </w:rPr>
            </w:pPr>
            <w:r w:rsidRPr="00D209C6">
              <w:rPr>
                <w:sz w:val="26"/>
                <w:szCs w:val="26"/>
              </w:rPr>
              <w:t>4.1.3.2</w:t>
            </w:r>
          </w:p>
        </w:tc>
        <w:tc>
          <w:tcPr>
            <w:tcW w:w="4961" w:type="dxa"/>
            <w:vAlign w:val="center"/>
          </w:tcPr>
          <w:p w14:paraId="393BB266" w14:textId="77777777" w:rsidR="00E15839" w:rsidRPr="00D209C6" w:rsidRDefault="00E15839" w:rsidP="00E15839">
            <w:pPr>
              <w:snapToGrid w:val="0"/>
              <w:spacing w:before="40" w:after="40" w:line="240" w:lineRule="auto"/>
              <w:jc w:val="both"/>
              <w:rPr>
                <w:sz w:val="26"/>
                <w:szCs w:val="26"/>
              </w:rPr>
            </w:pPr>
            <w:r w:rsidRPr="00D209C6">
              <w:rPr>
                <w:sz w:val="26"/>
                <w:szCs w:val="26"/>
              </w:rPr>
              <w:t>Cự ly vận chuyển</w:t>
            </w:r>
            <w:r w:rsidRPr="00D209C6">
              <w:rPr>
                <w:rFonts w:ascii="Arial" w:hAnsi="Arial" w:cs="Arial"/>
                <w:sz w:val="26"/>
                <w:szCs w:val="26"/>
              </w:rPr>
              <w:t xml:space="preserve"> </w:t>
            </w:r>
            <w:r w:rsidRPr="00D209C6">
              <w:rPr>
                <w:sz w:val="26"/>
                <w:szCs w:val="26"/>
              </w:rPr>
              <w:t>trong phạm vi từ 1 km tiếp theo đến ≤10km</w:t>
            </w:r>
          </w:p>
        </w:tc>
        <w:tc>
          <w:tcPr>
            <w:tcW w:w="1985" w:type="dxa"/>
            <w:vAlign w:val="center"/>
          </w:tcPr>
          <w:p w14:paraId="4237D729" w14:textId="112DE03D"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Pr>
                <w:sz w:val="26"/>
                <w:szCs w:val="26"/>
              </w:rPr>
              <w:t>tấn</w:t>
            </w:r>
          </w:p>
        </w:tc>
        <w:tc>
          <w:tcPr>
            <w:tcW w:w="1990" w:type="dxa"/>
            <w:vAlign w:val="center"/>
          </w:tcPr>
          <w:p w14:paraId="73460D25" w14:textId="74997EF5"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0,011</w:t>
            </w:r>
          </w:p>
        </w:tc>
        <w:tc>
          <w:tcPr>
            <w:tcW w:w="1701" w:type="dxa"/>
            <w:vAlign w:val="center"/>
          </w:tcPr>
          <w:p w14:paraId="617328B2"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19ED1001" w14:textId="77777777" w:rsidR="00E15839" w:rsidRPr="00457469" w:rsidRDefault="00E15839" w:rsidP="00E15839">
            <w:pPr>
              <w:snapToGrid w:val="0"/>
              <w:spacing w:before="40" w:after="40" w:line="240" w:lineRule="auto"/>
              <w:jc w:val="both"/>
              <w:rPr>
                <w:sz w:val="26"/>
                <w:szCs w:val="26"/>
              </w:rPr>
            </w:pPr>
          </w:p>
        </w:tc>
      </w:tr>
      <w:tr w:rsidR="00E15839" w:rsidRPr="00751E35" w14:paraId="5178AF82" w14:textId="77777777" w:rsidTr="00314D0C">
        <w:trPr>
          <w:jc w:val="center"/>
        </w:trPr>
        <w:tc>
          <w:tcPr>
            <w:tcW w:w="988" w:type="dxa"/>
            <w:vAlign w:val="center"/>
          </w:tcPr>
          <w:p w14:paraId="296972F9" w14:textId="44CF3F70" w:rsidR="00E15839" w:rsidRPr="00D209C6" w:rsidRDefault="00E15839" w:rsidP="00E15839">
            <w:pPr>
              <w:snapToGrid w:val="0"/>
              <w:spacing w:before="40" w:after="40" w:line="240" w:lineRule="auto"/>
              <w:jc w:val="center"/>
              <w:rPr>
                <w:sz w:val="26"/>
                <w:szCs w:val="26"/>
              </w:rPr>
            </w:pPr>
            <w:r w:rsidRPr="00D209C6">
              <w:rPr>
                <w:sz w:val="26"/>
                <w:szCs w:val="26"/>
              </w:rPr>
              <w:t>4.1.3.3</w:t>
            </w:r>
          </w:p>
        </w:tc>
        <w:tc>
          <w:tcPr>
            <w:tcW w:w="4961" w:type="dxa"/>
            <w:vAlign w:val="center"/>
          </w:tcPr>
          <w:p w14:paraId="4D6C902D" w14:textId="5385AE6A" w:rsidR="00E15839" w:rsidRPr="00D209C6" w:rsidRDefault="00E15839" w:rsidP="00403CEF">
            <w:pPr>
              <w:snapToGrid w:val="0"/>
              <w:spacing w:before="40" w:after="40" w:line="240" w:lineRule="auto"/>
              <w:jc w:val="both"/>
              <w:rPr>
                <w:sz w:val="26"/>
                <w:szCs w:val="26"/>
              </w:rPr>
            </w:pPr>
            <w:r w:rsidRPr="00D209C6">
              <w:rPr>
                <w:sz w:val="26"/>
                <w:szCs w:val="26"/>
              </w:rPr>
              <w:t>Cự l</w:t>
            </w:r>
            <w:r w:rsidR="00403CEF">
              <w:rPr>
                <w:sz w:val="26"/>
                <w:szCs w:val="26"/>
              </w:rPr>
              <w:t>y vận chuyển trong phạm vi từ 1</w:t>
            </w:r>
            <w:r w:rsidRPr="00D209C6">
              <w:rPr>
                <w:sz w:val="26"/>
                <w:szCs w:val="26"/>
              </w:rPr>
              <w:t xml:space="preserve"> km tiếp theo </w:t>
            </w:r>
          </w:p>
        </w:tc>
        <w:tc>
          <w:tcPr>
            <w:tcW w:w="1985" w:type="dxa"/>
            <w:vAlign w:val="center"/>
          </w:tcPr>
          <w:p w14:paraId="58E3E065" w14:textId="75BAC832"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Pr>
                <w:sz w:val="26"/>
                <w:szCs w:val="26"/>
              </w:rPr>
              <w:t>tấn</w:t>
            </w:r>
          </w:p>
        </w:tc>
        <w:tc>
          <w:tcPr>
            <w:tcW w:w="1990" w:type="dxa"/>
            <w:vAlign w:val="center"/>
          </w:tcPr>
          <w:p w14:paraId="3924588F" w14:textId="3E5F45FF"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0,006</w:t>
            </w:r>
          </w:p>
        </w:tc>
        <w:tc>
          <w:tcPr>
            <w:tcW w:w="1701" w:type="dxa"/>
            <w:vAlign w:val="center"/>
          </w:tcPr>
          <w:p w14:paraId="426645EF"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6895AF73" w14:textId="77777777" w:rsidR="00E15839" w:rsidRPr="00457469" w:rsidRDefault="00E15839" w:rsidP="00E15839">
            <w:pPr>
              <w:snapToGrid w:val="0"/>
              <w:spacing w:before="40" w:after="40" w:line="240" w:lineRule="auto"/>
              <w:jc w:val="both"/>
              <w:rPr>
                <w:sz w:val="26"/>
                <w:szCs w:val="26"/>
              </w:rPr>
            </w:pPr>
          </w:p>
        </w:tc>
      </w:tr>
      <w:tr w:rsidR="00E15839" w:rsidRPr="00751E35" w14:paraId="01E9E2B0" w14:textId="77777777" w:rsidTr="00314D0C">
        <w:trPr>
          <w:jc w:val="center"/>
        </w:trPr>
        <w:tc>
          <w:tcPr>
            <w:tcW w:w="988" w:type="dxa"/>
            <w:vAlign w:val="center"/>
          </w:tcPr>
          <w:p w14:paraId="59B5F917" w14:textId="77777777" w:rsidR="00E15839" w:rsidRPr="00751E35" w:rsidRDefault="00E15839" w:rsidP="00E15839">
            <w:pPr>
              <w:snapToGrid w:val="0"/>
              <w:spacing w:before="40" w:after="40" w:line="240" w:lineRule="auto"/>
              <w:jc w:val="center"/>
              <w:rPr>
                <w:sz w:val="26"/>
                <w:szCs w:val="26"/>
              </w:rPr>
            </w:pPr>
            <w:r w:rsidRPr="00751E35">
              <w:rPr>
                <w:sz w:val="26"/>
                <w:szCs w:val="26"/>
              </w:rPr>
              <w:t>4</w:t>
            </w:r>
            <w:r w:rsidRPr="00751E35">
              <w:rPr>
                <w:sz w:val="26"/>
                <w:szCs w:val="26"/>
                <w:lang w:val="vi-VN"/>
              </w:rPr>
              <w:t>.1.4</w:t>
            </w:r>
          </w:p>
        </w:tc>
        <w:tc>
          <w:tcPr>
            <w:tcW w:w="4961" w:type="dxa"/>
            <w:vAlign w:val="center"/>
          </w:tcPr>
          <w:p w14:paraId="3521BB47" w14:textId="77777777" w:rsidR="00E15839" w:rsidRPr="00751E35" w:rsidRDefault="00E15839" w:rsidP="00E15839">
            <w:pPr>
              <w:snapToGrid w:val="0"/>
              <w:spacing w:before="40" w:after="40" w:line="240" w:lineRule="auto"/>
              <w:jc w:val="both"/>
              <w:rPr>
                <w:sz w:val="26"/>
                <w:szCs w:val="26"/>
              </w:rPr>
            </w:pPr>
            <w:r w:rsidRPr="00751E35">
              <w:rPr>
                <w:sz w:val="26"/>
                <w:szCs w:val="26"/>
              </w:rPr>
              <w:t>D</w:t>
            </w:r>
            <w:r w:rsidRPr="00751E35">
              <w:rPr>
                <w:sz w:val="26"/>
                <w:szCs w:val="26"/>
                <w:lang w:val="vi-VN"/>
              </w:rPr>
              <w:t>ỡ tre nứa từ phương tiện vận chuyển xuống</w:t>
            </w:r>
          </w:p>
        </w:tc>
        <w:tc>
          <w:tcPr>
            <w:tcW w:w="1985" w:type="dxa"/>
            <w:vAlign w:val="center"/>
          </w:tcPr>
          <w:p w14:paraId="6A1A570D" w14:textId="77777777" w:rsidR="00E15839" w:rsidRPr="00751E35" w:rsidRDefault="00E15839" w:rsidP="00E15839">
            <w:pPr>
              <w:snapToGrid w:val="0"/>
              <w:spacing w:before="40" w:after="40" w:line="240" w:lineRule="auto"/>
              <w:jc w:val="center"/>
              <w:rPr>
                <w:iCs/>
                <w:sz w:val="26"/>
                <w:szCs w:val="26"/>
                <w:lang w:eastAsia="vi-VN"/>
              </w:rPr>
            </w:pPr>
            <w:r w:rsidRPr="00751E35">
              <w:rPr>
                <w:sz w:val="26"/>
                <w:szCs w:val="26"/>
              </w:rPr>
              <w:t>Công/tấn</w:t>
            </w:r>
          </w:p>
        </w:tc>
        <w:tc>
          <w:tcPr>
            <w:tcW w:w="1990" w:type="dxa"/>
            <w:vAlign w:val="center"/>
          </w:tcPr>
          <w:p w14:paraId="0F8A79C6" w14:textId="77777777" w:rsidR="00E15839" w:rsidRPr="00751E35" w:rsidRDefault="00E15839" w:rsidP="00E15839">
            <w:pPr>
              <w:snapToGrid w:val="0"/>
              <w:spacing w:before="40" w:after="40" w:line="240" w:lineRule="auto"/>
              <w:jc w:val="center"/>
              <w:rPr>
                <w:sz w:val="26"/>
                <w:szCs w:val="26"/>
                <w:lang w:eastAsia="vi-VN"/>
              </w:rPr>
            </w:pPr>
            <w:r w:rsidRPr="00751E35">
              <w:rPr>
                <w:sz w:val="26"/>
                <w:szCs w:val="26"/>
              </w:rPr>
              <w:t>0,090</w:t>
            </w:r>
          </w:p>
        </w:tc>
        <w:tc>
          <w:tcPr>
            <w:tcW w:w="1701" w:type="dxa"/>
            <w:vAlign w:val="center"/>
          </w:tcPr>
          <w:p w14:paraId="4E6E518F" w14:textId="777D0921"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793BB05D" w14:textId="77777777" w:rsidR="00E15839" w:rsidRPr="00457469" w:rsidRDefault="00E15839" w:rsidP="00E15839">
            <w:pPr>
              <w:snapToGrid w:val="0"/>
              <w:spacing w:before="40" w:after="40" w:line="240" w:lineRule="auto"/>
              <w:jc w:val="both"/>
              <w:rPr>
                <w:sz w:val="26"/>
                <w:szCs w:val="26"/>
              </w:rPr>
            </w:pPr>
          </w:p>
        </w:tc>
      </w:tr>
      <w:tr w:rsidR="00E15839" w:rsidRPr="00751E35" w14:paraId="54A57BBF" w14:textId="77777777" w:rsidTr="00314D0C">
        <w:trPr>
          <w:jc w:val="center"/>
        </w:trPr>
        <w:tc>
          <w:tcPr>
            <w:tcW w:w="988" w:type="dxa"/>
            <w:vAlign w:val="center"/>
          </w:tcPr>
          <w:p w14:paraId="04AA3A01" w14:textId="77777777" w:rsidR="00E15839" w:rsidRPr="00CB3427" w:rsidRDefault="00E15839" w:rsidP="00E15839">
            <w:pPr>
              <w:snapToGrid w:val="0"/>
              <w:spacing w:before="40" w:after="40" w:line="240" w:lineRule="auto"/>
              <w:jc w:val="center"/>
              <w:rPr>
                <w:sz w:val="26"/>
                <w:szCs w:val="26"/>
              </w:rPr>
            </w:pPr>
            <w:r w:rsidRPr="00CB3427">
              <w:rPr>
                <w:sz w:val="26"/>
                <w:szCs w:val="26"/>
              </w:rPr>
              <w:t>4</w:t>
            </w:r>
            <w:r w:rsidRPr="00CB3427">
              <w:rPr>
                <w:sz w:val="26"/>
                <w:szCs w:val="26"/>
                <w:lang w:val="vi-VN"/>
              </w:rPr>
              <w:t>.1.5</w:t>
            </w:r>
          </w:p>
        </w:tc>
        <w:tc>
          <w:tcPr>
            <w:tcW w:w="4961" w:type="dxa"/>
            <w:vAlign w:val="center"/>
          </w:tcPr>
          <w:p w14:paraId="117FF775" w14:textId="77777777" w:rsidR="00E15839" w:rsidRPr="00CB3427" w:rsidRDefault="00E15839" w:rsidP="00E15839">
            <w:pPr>
              <w:snapToGrid w:val="0"/>
              <w:spacing w:before="40" w:after="40" w:line="240" w:lineRule="auto"/>
              <w:jc w:val="both"/>
              <w:rPr>
                <w:sz w:val="26"/>
                <w:szCs w:val="26"/>
              </w:rPr>
            </w:pPr>
            <w:r w:rsidRPr="00CB3427">
              <w:rPr>
                <w:sz w:val="26"/>
                <w:szCs w:val="26"/>
              </w:rPr>
              <w:t>V</w:t>
            </w:r>
            <w:r w:rsidRPr="00CB3427">
              <w:rPr>
                <w:sz w:val="26"/>
                <w:szCs w:val="26"/>
                <w:lang w:val="vi-VN"/>
              </w:rPr>
              <w:t>ệ sinh rừng sau khai thác</w:t>
            </w:r>
          </w:p>
        </w:tc>
        <w:tc>
          <w:tcPr>
            <w:tcW w:w="1985" w:type="dxa"/>
            <w:vAlign w:val="center"/>
          </w:tcPr>
          <w:p w14:paraId="75450BB9" w14:textId="5B3C55E5" w:rsidR="00E15839" w:rsidRPr="00CB3427" w:rsidRDefault="00E15839" w:rsidP="00E15839">
            <w:pPr>
              <w:snapToGrid w:val="0"/>
              <w:spacing w:before="40" w:after="40" w:line="240" w:lineRule="auto"/>
              <w:jc w:val="center"/>
              <w:rPr>
                <w:sz w:val="26"/>
                <w:szCs w:val="26"/>
              </w:rPr>
            </w:pPr>
            <w:r w:rsidRPr="00CB3427">
              <w:rPr>
                <w:sz w:val="26"/>
                <w:szCs w:val="26"/>
              </w:rPr>
              <w:t>Công/ha</w:t>
            </w:r>
          </w:p>
        </w:tc>
        <w:tc>
          <w:tcPr>
            <w:tcW w:w="1990" w:type="dxa"/>
            <w:vAlign w:val="center"/>
          </w:tcPr>
          <w:p w14:paraId="74DFAD0E" w14:textId="2C260F9D" w:rsidR="00E15839" w:rsidRPr="00CB3427" w:rsidRDefault="00E15839" w:rsidP="00E15839">
            <w:pPr>
              <w:snapToGrid w:val="0"/>
              <w:spacing w:before="40" w:after="40" w:line="240" w:lineRule="auto"/>
              <w:jc w:val="center"/>
              <w:rPr>
                <w:sz w:val="26"/>
                <w:szCs w:val="26"/>
              </w:rPr>
            </w:pPr>
            <w:r w:rsidRPr="00CB3427">
              <w:rPr>
                <w:sz w:val="26"/>
                <w:szCs w:val="26"/>
              </w:rPr>
              <w:t>6,200</w:t>
            </w:r>
          </w:p>
        </w:tc>
        <w:tc>
          <w:tcPr>
            <w:tcW w:w="1701" w:type="dxa"/>
            <w:vAlign w:val="center"/>
          </w:tcPr>
          <w:p w14:paraId="43FEE972" w14:textId="6194825C"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254EA1E4" w14:textId="77777777" w:rsidR="00E15839" w:rsidRPr="00457469" w:rsidRDefault="00E15839" w:rsidP="00E15839">
            <w:pPr>
              <w:snapToGrid w:val="0"/>
              <w:spacing w:before="40" w:after="40" w:line="240" w:lineRule="auto"/>
              <w:jc w:val="both"/>
              <w:rPr>
                <w:sz w:val="26"/>
                <w:szCs w:val="26"/>
              </w:rPr>
            </w:pPr>
          </w:p>
        </w:tc>
      </w:tr>
      <w:tr w:rsidR="00E15839" w:rsidRPr="00751E35" w14:paraId="7A72E73E" w14:textId="77777777" w:rsidTr="00314D0C">
        <w:trPr>
          <w:jc w:val="center"/>
        </w:trPr>
        <w:tc>
          <w:tcPr>
            <w:tcW w:w="988" w:type="dxa"/>
          </w:tcPr>
          <w:p w14:paraId="6B893902" w14:textId="77777777" w:rsidR="00E15839" w:rsidRPr="00751E35" w:rsidRDefault="00E15839" w:rsidP="00E15839">
            <w:pPr>
              <w:snapToGrid w:val="0"/>
              <w:spacing w:before="40" w:after="40" w:line="240" w:lineRule="auto"/>
              <w:jc w:val="center"/>
              <w:rPr>
                <w:sz w:val="26"/>
                <w:szCs w:val="26"/>
              </w:rPr>
            </w:pPr>
            <w:r w:rsidRPr="00751E35">
              <w:rPr>
                <w:b/>
                <w:sz w:val="26"/>
                <w:szCs w:val="26"/>
              </w:rPr>
              <w:t>4</w:t>
            </w:r>
            <w:r w:rsidRPr="00751E35">
              <w:rPr>
                <w:b/>
                <w:sz w:val="26"/>
                <w:szCs w:val="26"/>
                <w:lang w:val="vi-VN"/>
              </w:rPr>
              <w:t>.</w:t>
            </w:r>
            <w:r w:rsidRPr="00751E35">
              <w:rPr>
                <w:b/>
                <w:sz w:val="26"/>
                <w:szCs w:val="26"/>
              </w:rPr>
              <w:t xml:space="preserve">2 </w:t>
            </w:r>
          </w:p>
        </w:tc>
        <w:tc>
          <w:tcPr>
            <w:tcW w:w="4961" w:type="dxa"/>
          </w:tcPr>
          <w:p w14:paraId="0A5CEDC7" w14:textId="77777777" w:rsidR="00E15839" w:rsidRPr="00751E35" w:rsidRDefault="00E15839" w:rsidP="00E15839">
            <w:pPr>
              <w:snapToGrid w:val="0"/>
              <w:spacing w:before="40" w:after="40" w:line="240" w:lineRule="auto"/>
              <w:jc w:val="both"/>
              <w:rPr>
                <w:sz w:val="26"/>
                <w:szCs w:val="26"/>
              </w:rPr>
            </w:pPr>
            <w:r w:rsidRPr="00751E35">
              <w:rPr>
                <w:b/>
                <w:sz w:val="26"/>
                <w:szCs w:val="26"/>
              </w:rPr>
              <w:t>Khai thác song, mây</w:t>
            </w:r>
          </w:p>
        </w:tc>
        <w:tc>
          <w:tcPr>
            <w:tcW w:w="1985" w:type="dxa"/>
            <w:vAlign w:val="center"/>
          </w:tcPr>
          <w:p w14:paraId="2A1A9C13"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59E241E5"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5806C27C"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tcPr>
          <w:p w14:paraId="165FF627" w14:textId="77777777" w:rsidR="00E15839" w:rsidRPr="00457469" w:rsidRDefault="00E15839" w:rsidP="00E15839">
            <w:pPr>
              <w:snapToGrid w:val="0"/>
              <w:spacing w:before="40" w:after="40" w:line="240" w:lineRule="auto"/>
              <w:jc w:val="both"/>
              <w:rPr>
                <w:sz w:val="26"/>
                <w:szCs w:val="26"/>
                <w:lang w:val="vi-VN"/>
              </w:rPr>
            </w:pPr>
          </w:p>
        </w:tc>
      </w:tr>
      <w:tr w:rsidR="00E15839" w:rsidRPr="00751E35" w14:paraId="49CE2B37" w14:textId="77777777" w:rsidTr="00314D0C">
        <w:trPr>
          <w:jc w:val="center"/>
        </w:trPr>
        <w:tc>
          <w:tcPr>
            <w:tcW w:w="988" w:type="dxa"/>
            <w:vAlign w:val="center"/>
          </w:tcPr>
          <w:p w14:paraId="251E34C1" w14:textId="77777777" w:rsidR="00E15839" w:rsidRPr="00751E35" w:rsidRDefault="00E15839" w:rsidP="00E15839">
            <w:pPr>
              <w:snapToGrid w:val="0"/>
              <w:spacing w:before="40" w:after="40" w:line="240" w:lineRule="auto"/>
              <w:jc w:val="center"/>
              <w:rPr>
                <w:sz w:val="26"/>
                <w:szCs w:val="26"/>
              </w:rPr>
            </w:pPr>
            <w:r w:rsidRPr="00751E35">
              <w:rPr>
                <w:sz w:val="26"/>
                <w:szCs w:val="26"/>
              </w:rPr>
              <w:t>4.2.1</w:t>
            </w:r>
          </w:p>
        </w:tc>
        <w:tc>
          <w:tcPr>
            <w:tcW w:w="4961" w:type="dxa"/>
            <w:vAlign w:val="center"/>
          </w:tcPr>
          <w:p w14:paraId="12DA9414" w14:textId="77777777" w:rsidR="00E15839" w:rsidRPr="00751E35" w:rsidRDefault="00E15839" w:rsidP="00E15839">
            <w:pPr>
              <w:snapToGrid w:val="0"/>
              <w:spacing w:before="40" w:after="40" w:line="240" w:lineRule="auto"/>
              <w:jc w:val="both"/>
              <w:rPr>
                <w:sz w:val="26"/>
                <w:szCs w:val="26"/>
              </w:rPr>
            </w:pPr>
            <w:r w:rsidRPr="00751E35">
              <w:rPr>
                <w:sz w:val="26"/>
                <w:szCs w:val="26"/>
              </w:rPr>
              <w:t>Chặt thủ công</w:t>
            </w:r>
          </w:p>
        </w:tc>
        <w:tc>
          <w:tcPr>
            <w:tcW w:w="1985" w:type="dxa"/>
            <w:vAlign w:val="center"/>
          </w:tcPr>
          <w:p w14:paraId="666F6D13" w14:textId="77777777" w:rsidR="00E15839" w:rsidRPr="00751E35" w:rsidRDefault="00E15839" w:rsidP="00E15839">
            <w:pPr>
              <w:snapToGrid w:val="0"/>
              <w:spacing w:before="40" w:after="40" w:line="240" w:lineRule="auto"/>
              <w:jc w:val="center"/>
              <w:rPr>
                <w:sz w:val="26"/>
                <w:szCs w:val="26"/>
              </w:rPr>
            </w:pPr>
            <w:r w:rsidRPr="00751E35">
              <w:rPr>
                <w:sz w:val="26"/>
                <w:szCs w:val="26"/>
              </w:rPr>
              <w:t>Công/100 kg</w:t>
            </w:r>
          </w:p>
        </w:tc>
        <w:tc>
          <w:tcPr>
            <w:tcW w:w="1990" w:type="dxa"/>
            <w:vAlign w:val="center"/>
          </w:tcPr>
          <w:p w14:paraId="5BB85960"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2,143</w:t>
            </w:r>
          </w:p>
        </w:tc>
        <w:tc>
          <w:tcPr>
            <w:tcW w:w="1701" w:type="dxa"/>
            <w:vAlign w:val="center"/>
          </w:tcPr>
          <w:p w14:paraId="4A49B228" w14:textId="7C9A82FB"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08449328" w14:textId="77777777" w:rsidR="00E15839" w:rsidRPr="00457469" w:rsidRDefault="00E15839" w:rsidP="00E15839">
            <w:pPr>
              <w:snapToGrid w:val="0"/>
              <w:spacing w:before="40" w:after="40" w:line="240" w:lineRule="auto"/>
              <w:jc w:val="both"/>
              <w:rPr>
                <w:sz w:val="26"/>
                <w:szCs w:val="26"/>
              </w:rPr>
            </w:pPr>
          </w:p>
        </w:tc>
      </w:tr>
      <w:tr w:rsidR="00E15839" w:rsidRPr="00751E35" w14:paraId="1470FCE3" w14:textId="77777777" w:rsidTr="00314D0C">
        <w:trPr>
          <w:jc w:val="center"/>
        </w:trPr>
        <w:tc>
          <w:tcPr>
            <w:tcW w:w="988" w:type="dxa"/>
            <w:vAlign w:val="center"/>
          </w:tcPr>
          <w:p w14:paraId="055CB3FA" w14:textId="77777777" w:rsidR="00E15839" w:rsidRPr="00751E35" w:rsidRDefault="00E15839" w:rsidP="00E15839">
            <w:pPr>
              <w:snapToGrid w:val="0"/>
              <w:spacing w:before="40" w:after="40" w:line="240" w:lineRule="auto"/>
              <w:jc w:val="center"/>
              <w:rPr>
                <w:sz w:val="26"/>
                <w:szCs w:val="26"/>
              </w:rPr>
            </w:pPr>
            <w:r w:rsidRPr="00751E35">
              <w:rPr>
                <w:sz w:val="26"/>
                <w:szCs w:val="26"/>
              </w:rPr>
              <w:lastRenderedPageBreak/>
              <w:t>4.2.2</w:t>
            </w:r>
          </w:p>
        </w:tc>
        <w:tc>
          <w:tcPr>
            <w:tcW w:w="4961" w:type="dxa"/>
            <w:vAlign w:val="center"/>
          </w:tcPr>
          <w:p w14:paraId="50712CE0" w14:textId="77777777" w:rsidR="00E15839" w:rsidRPr="00751E35" w:rsidRDefault="00E15839" w:rsidP="00E15839">
            <w:pPr>
              <w:snapToGrid w:val="0"/>
              <w:spacing w:before="40" w:after="40" w:line="240" w:lineRule="auto"/>
              <w:jc w:val="both"/>
              <w:rPr>
                <w:sz w:val="26"/>
                <w:szCs w:val="26"/>
              </w:rPr>
            </w:pPr>
            <w:r w:rsidRPr="00751E35">
              <w:rPr>
                <w:sz w:val="26"/>
                <w:szCs w:val="26"/>
              </w:rPr>
              <w:t>Bốc, vác ra bãi gom</w:t>
            </w:r>
          </w:p>
        </w:tc>
        <w:tc>
          <w:tcPr>
            <w:tcW w:w="1985" w:type="dxa"/>
            <w:vAlign w:val="center"/>
          </w:tcPr>
          <w:p w14:paraId="20D369EA" w14:textId="77777777" w:rsidR="00E15839" w:rsidRPr="00751E35" w:rsidRDefault="00E15839" w:rsidP="00E15839">
            <w:pPr>
              <w:snapToGrid w:val="0"/>
              <w:spacing w:before="40" w:after="40" w:line="240" w:lineRule="auto"/>
              <w:jc w:val="center"/>
              <w:rPr>
                <w:sz w:val="26"/>
                <w:szCs w:val="26"/>
              </w:rPr>
            </w:pPr>
            <w:r w:rsidRPr="00751E35">
              <w:rPr>
                <w:sz w:val="26"/>
                <w:szCs w:val="26"/>
              </w:rPr>
              <w:t>Công/100 kg</w:t>
            </w:r>
          </w:p>
        </w:tc>
        <w:tc>
          <w:tcPr>
            <w:tcW w:w="1990" w:type="dxa"/>
            <w:vAlign w:val="center"/>
          </w:tcPr>
          <w:p w14:paraId="6992F5FF" w14:textId="77777777" w:rsidR="00E15839" w:rsidRPr="00751E35" w:rsidRDefault="00E15839" w:rsidP="00E15839">
            <w:pPr>
              <w:snapToGrid w:val="0"/>
              <w:spacing w:before="40" w:after="40" w:line="240" w:lineRule="auto"/>
              <w:jc w:val="center"/>
              <w:rPr>
                <w:bCs/>
                <w:sz w:val="26"/>
                <w:szCs w:val="26"/>
                <w:lang w:val="vi-VN"/>
              </w:rPr>
            </w:pPr>
            <w:r w:rsidRPr="00751E35">
              <w:rPr>
                <w:sz w:val="26"/>
                <w:szCs w:val="26"/>
              </w:rPr>
              <w:t>1,104</w:t>
            </w:r>
          </w:p>
        </w:tc>
        <w:tc>
          <w:tcPr>
            <w:tcW w:w="1701" w:type="dxa"/>
            <w:vAlign w:val="center"/>
          </w:tcPr>
          <w:p w14:paraId="45F4161F" w14:textId="1BD32680"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40017EF9" w14:textId="77777777" w:rsidR="00E15839" w:rsidRPr="00457469" w:rsidRDefault="00E15839" w:rsidP="00E15839">
            <w:pPr>
              <w:snapToGrid w:val="0"/>
              <w:spacing w:before="40" w:after="40" w:line="240" w:lineRule="auto"/>
              <w:jc w:val="both"/>
              <w:rPr>
                <w:sz w:val="26"/>
                <w:szCs w:val="26"/>
              </w:rPr>
            </w:pPr>
          </w:p>
        </w:tc>
      </w:tr>
      <w:tr w:rsidR="00E15839" w:rsidRPr="00751E35" w14:paraId="75A4D2B8" w14:textId="77777777" w:rsidTr="00314D0C">
        <w:trPr>
          <w:jc w:val="center"/>
        </w:trPr>
        <w:tc>
          <w:tcPr>
            <w:tcW w:w="988" w:type="dxa"/>
            <w:vAlign w:val="center"/>
          </w:tcPr>
          <w:p w14:paraId="4DA24F8E" w14:textId="77777777" w:rsidR="00E15839" w:rsidRPr="00751E35" w:rsidRDefault="00E15839" w:rsidP="00E15839">
            <w:pPr>
              <w:snapToGrid w:val="0"/>
              <w:spacing w:before="40" w:after="40" w:line="240" w:lineRule="auto"/>
              <w:jc w:val="center"/>
              <w:rPr>
                <w:sz w:val="26"/>
                <w:szCs w:val="26"/>
                <w:lang w:val="vi-VN"/>
              </w:rPr>
            </w:pPr>
            <w:r w:rsidRPr="00751E35">
              <w:rPr>
                <w:sz w:val="26"/>
                <w:szCs w:val="26"/>
              </w:rPr>
              <w:t>4</w:t>
            </w:r>
            <w:r w:rsidRPr="00751E35">
              <w:rPr>
                <w:sz w:val="26"/>
                <w:szCs w:val="26"/>
                <w:lang w:val="vi-VN"/>
              </w:rPr>
              <w:t>.2.3</w:t>
            </w:r>
          </w:p>
        </w:tc>
        <w:tc>
          <w:tcPr>
            <w:tcW w:w="4961" w:type="dxa"/>
            <w:vAlign w:val="center"/>
          </w:tcPr>
          <w:p w14:paraId="66D2D22D" w14:textId="0E692A03" w:rsidR="00E15839" w:rsidRPr="00751E35" w:rsidRDefault="00E15839" w:rsidP="00E15839">
            <w:pPr>
              <w:snapToGrid w:val="0"/>
              <w:spacing w:before="40" w:after="40" w:line="240" w:lineRule="auto"/>
              <w:jc w:val="both"/>
              <w:rPr>
                <w:sz w:val="26"/>
                <w:szCs w:val="26"/>
              </w:rPr>
            </w:pPr>
            <w:r w:rsidRPr="00D209C6">
              <w:rPr>
                <w:sz w:val="26"/>
                <w:szCs w:val="26"/>
              </w:rPr>
              <w:t>Vận chuyển ra bãi giao (ô</w:t>
            </w:r>
            <w:r w:rsidRPr="00D209C6">
              <w:rPr>
                <w:sz w:val="26"/>
                <w:szCs w:val="26"/>
                <w:lang w:val="vi-VN"/>
              </w:rPr>
              <w:t xml:space="preserve"> tô 12 tấn, </w:t>
            </w:r>
            <w:r>
              <w:rPr>
                <w:sz w:val="26"/>
                <w:szCs w:val="26"/>
              </w:rPr>
              <w:t>khối lượng 10 tấn</w:t>
            </w:r>
            <w:r w:rsidRPr="00D209C6">
              <w:rPr>
                <w:sz w:val="26"/>
                <w:szCs w:val="26"/>
              </w:rPr>
              <w:t>)</w:t>
            </w:r>
            <w:r>
              <w:rPr>
                <w:sz w:val="26"/>
                <w:szCs w:val="26"/>
              </w:rPr>
              <w:t xml:space="preserve"> </w:t>
            </w:r>
            <w:r w:rsidRPr="00751E35">
              <w:rPr>
                <w:sz w:val="26"/>
                <w:szCs w:val="26"/>
              </w:rPr>
              <w:t>hoặc phương tiện tương đương)</w:t>
            </w:r>
          </w:p>
        </w:tc>
        <w:tc>
          <w:tcPr>
            <w:tcW w:w="1985" w:type="dxa"/>
            <w:vAlign w:val="center"/>
          </w:tcPr>
          <w:p w14:paraId="40D5EF26" w14:textId="37C40077" w:rsidR="00E15839" w:rsidRPr="00751E35" w:rsidRDefault="00E15839" w:rsidP="00E15839">
            <w:pPr>
              <w:snapToGrid w:val="0"/>
              <w:spacing w:before="40" w:after="40" w:line="240" w:lineRule="auto"/>
              <w:jc w:val="center"/>
              <w:rPr>
                <w:sz w:val="26"/>
                <w:szCs w:val="26"/>
              </w:rPr>
            </w:pPr>
          </w:p>
        </w:tc>
        <w:tc>
          <w:tcPr>
            <w:tcW w:w="1990" w:type="dxa"/>
            <w:vAlign w:val="center"/>
          </w:tcPr>
          <w:p w14:paraId="6A4466BC" w14:textId="4C1FBB37" w:rsidR="00E15839" w:rsidRPr="00751E35" w:rsidRDefault="00E15839" w:rsidP="00E15839">
            <w:pPr>
              <w:snapToGrid w:val="0"/>
              <w:spacing w:before="40" w:after="40" w:line="240" w:lineRule="auto"/>
              <w:jc w:val="center"/>
              <w:rPr>
                <w:bCs/>
                <w:sz w:val="26"/>
                <w:szCs w:val="26"/>
                <w:lang w:val="vi-VN"/>
              </w:rPr>
            </w:pPr>
          </w:p>
        </w:tc>
        <w:tc>
          <w:tcPr>
            <w:tcW w:w="1701" w:type="dxa"/>
            <w:vAlign w:val="center"/>
          </w:tcPr>
          <w:p w14:paraId="5D2623A5" w14:textId="48E9CB0E" w:rsidR="00E15839" w:rsidRPr="00751E35" w:rsidRDefault="00E15839" w:rsidP="00E15839">
            <w:pPr>
              <w:snapToGrid w:val="0"/>
              <w:spacing w:before="40" w:after="40" w:line="240" w:lineRule="auto"/>
              <w:jc w:val="center"/>
              <w:rPr>
                <w:sz w:val="26"/>
                <w:szCs w:val="26"/>
              </w:rPr>
            </w:pPr>
          </w:p>
        </w:tc>
        <w:tc>
          <w:tcPr>
            <w:tcW w:w="2682" w:type="dxa"/>
            <w:vMerge w:val="restart"/>
            <w:vAlign w:val="center"/>
          </w:tcPr>
          <w:p w14:paraId="1B32599E" w14:textId="207F2AFF" w:rsidR="00E15839" w:rsidRPr="00D76F8C" w:rsidRDefault="00D76F8C" w:rsidP="00E15839">
            <w:pPr>
              <w:snapToGrid w:val="0"/>
              <w:spacing w:before="40" w:after="40" w:line="240" w:lineRule="auto"/>
              <w:jc w:val="both"/>
              <w:rPr>
                <w:sz w:val="26"/>
                <w:szCs w:val="26"/>
              </w:rPr>
            </w:pPr>
            <w:r w:rsidRPr="00D76F8C">
              <w:rPr>
                <w:sz w:val="26"/>
                <w:szCs w:val="26"/>
              </w:rPr>
              <w:t>Mục AM. 2472 Thông tư số 38/2026/TT-BXD</w:t>
            </w:r>
          </w:p>
        </w:tc>
      </w:tr>
      <w:tr w:rsidR="00E15839" w:rsidRPr="00D209C6" w14:paraId="18791F80" w14:textId="77777777" w:rsidTr="00314D0C">
        <w:trPr>
          <w:jc w:val="center"/>
        </w:trPr>
        <w:tc>
          <w:tcPr>
            <w:tcW w:w="988" w:type="dxa"/>
            <w:vAlign w:val="center"/>
          </w:tcPr>
          <w:p w14:paraId="720B087B" w14:textId="77777777" w:rsidR="00E15839" w:rsidRPr="00D209C6" w:rsidRDefault="00E15839" w:rsidP="00E15839">
            <w:pPr>
              <w:snapToGrid w:val="0"/>
              <w:spacing w:before="40" w:after="40" w:line="240" w:lineRule="auto"/>
              <w:jc w:val="center"/>
              <w:rPr>
                <w:sz w:val="26"/>
                <w:szCs w:val="26"/>
              </w:rPr>
            </w:pPr>
            <w:r w:rsidRPr="00D209C6">
              <w:rPr>
                <w:sz w:val="26"/>
                <w:szCs w:val="26"/>
              </w:rPr>
              <w:t>4.1.3.1</w:t>
            </w:r>
          </w:p>
        </w:tc>
        <w:tc>
          <w:tcPr>
            <w:tcW w:w="4961" w:type="dxa"/>
            <w:vAlign w:val="center"/>
          </w:tcPr>
          <w:p w14:paraId="2C514AE6" w14:textId="77777777" w:rsidR="00E15839" w:rsidRPr="00D209C6" w:rsidRDefault="00E15839" w:rsidP="00E15839">
            <w:pPr>
              <w:snapToGrid w:val="0"/>
              <w:spacing w:before="40" w:after="40" w:line="240" w:lineRule="auto"/>
              <w:jc w:val="both"/>
              <w:rPr>
                <w:sz w:val="26"/>
                <w:szCs w:val="26"/>
              </w:rPr>
            </w:pPr>
            <w:r w:rsidRPr="00D209C6">
              <w:rPr>
                <w:sz w:val="26"/>
                <w:szCs w:val="26"/>
              </w:rPr>
              <w:t>Cự ly vận chuyển trong phạm vi ≤1km</w:t>
            </w:r>
          </w:p>
        </w:tc>
        <w:tc>
          <w:tcPr>
            <w:tcW w:w="1985" w:type="dxa"/>
            <w:vAlign w:val="center"/>
          </w:tcPr>
          <w:p w14:paraId="45B328E7" w14:textId="387BB269"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Pr>
                <w:sz w:val="26"/>
                <w:szCs w:val="26"/>
              </w:rPr>
              <w:t>tấn</w:t>
            </w:r>
          </w:p>
        </w:tc>
        <w:tc>
          <w:tcPr>
            <w:tcW w:w="1990" w:type="dxa"/>
            <w:vAlign w:val="center"/>
          </w:tcPr>
          <w:p w14:paraId="05350D79" w14:textId="77777777"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0,015</w:t>
            </w:r>
          </w:p>
        </w:tc>
        <w:tc>
          <w:tcPr>
            <w:tcW w:w="1701" w:type="dxa"/>
            <w:vAlign w:val="center"/>
          </w:tcPr>
          <w:p w14:paraId="5F528F7B"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7D57482F" w14:textId="77777777" w:rsidR="00E15839" w:rsidRPr="00457469" w:rsidRDefault="00E15839" w:rsidP="00E15839">
            <w:pPr>
              <w:snapToGrid w:val="0"/>
              <w:spacing w:before="40" w:after="40" w:line="240" w:lineRule="auto"/>
              <w:jc w:val="both"/>
              <w:rPr>
                <w:sz w:val="26"/>
                <w:szCs w:val="26"/>
              </w:rPr>
            </w:pPr>
          </w:p>
        </w:tc>
      </w:tr>
      <w:tr w:rsidR="00E15839" w:rsidRPr="005A66DE" w14:paraId="68ACB6A0" w14:textId="77777777" w:rsidTr="00314D0C">
        <w:trPr>
          <w:jc w:val="center"/>
        </w:trPr>
        <w:tc>
          <w:tcPr>
            <w:tcW w:w="988" w:type="dxa"/>
            <w:vAlign w:val="center"/>
          </w:tcPr>
          <w:p w14:paraId="79BA1EAE" w14:textId="77777777" w:rsidR="00E15839" w:rsidRPr="00D209C6" w:rsidRDefault="00E15839" w:rsidP="00E15839">
            <w:pPr>
              <w:snapToGrid w:val="0"/>
              <w:spacing w:before="40" w:after="40" w:line="240" w:lineRule="auto"/>
              <w:jc w:val="center"/>
              <w:rPr>
                <w:sz w:val="26"/>
                <w:szCs w:val="26"/>
              </w:rPr>
            </w:pPr>
            <w:r w:rsidRPr="00D209C6">
              <w:rPr>
                <w:sz w:val="26"/>
                <w:szCs w:val="26"/>
              </w:rPr>
              <w:t>4.1.3.2</w:t>
            </w:r>
          </w:p>
        </w:tc>
        <w:tc>
          <w:tcPr>
            <w:tcW w:w="4961" w:type="dxa"/>
            <w:vAlign w:val="center"/>
          </w:tcPr>
          <w:p w14:paraId="7437E75A" w14:textId="77777777" w:rsidR="00E15839" w:rsidRPr="00D209C6" w:rsidRDefault="00E15839" w:rsidP="00E15839">
            <w:pPr>
              <w:snapToGrid w:val="0"/>
              <w:spacing w:before="40" w:after="40" w:line="240" w:lineRule="auto"/>
              <w:jc w:val="both"/>
              <w:rPr>
                <w:sz w:val="26"/>
                <w:szCs w:val="26"/>
              </w:rPr>
            </w:pPr>
            <w:r w:rsidRPr="00D209C6">
              <w:rPr>
                <w:sz w:val="26"/>
                <w:szCs w:val="26"/>
              </w:rPr>
              <w:t>Cự ly vận chuyển</w:t>
            </w:r>
            <w:r w:rsidRPr="00D209C6">
              <w:rPr>
                <w:rFonts w:ascii="Arial" w:hAnsi="Arial" w:cs="Arial"/>
                <w:sz w:val="26"/>
                <w:szCs w:val="26"/>
              </w:rPr>
              <w:t xml:space="preserve"> </w:t>
            </w:r>
            <w:r w:rsidRPr="00D209C6">
              <w:rPr>
                <w:sz w:val="26"/>
                <w:szCs w:val="26"/>
              </w:rPr>
              <w:t>trong phạm vi từ 1 km tiếp theo đến ≤10km</w:t>
            </w:r>
          </w:p>
        </w:tc>
        <w:tc>
          <w:tcPr>
            <w:tcW w:w="1985" w:type="dxa"/>
            <w:vAlign w:val="center"/>
          </w:tcPr>
          <w:p w14:paraId="1FB36880" w14:textId="4D89727B"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Pr>
                <w:sz w:val="26"/>
                <w:szCs w:val="26"/>
              </w:rPr>
              <w:t>tấn</w:t>
            </w:r>
          </w:p>
        </w:tc>
        <w:tc>
          <w:tcPr>
            <w:tcW w:w="1990" w:type="dxa"/>
            <w:vAlign w:val="center"/>
          </w:tcPr>
          <w:p w14:paraId="40BCB344" w14:textId="77777777"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0,011</w:t>
            </w:r>
          </w:p>
        </w:tc>
        <w:tc>
          <w:tcPr>
            <w:tcW w:w="1701" w:type="dxa"/>
            <w:vAlign w:val="center"/>
          </w:tcPr>
          <w:p w14:paraId="22361D75"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1114DE9C" w14:textId="77777777" w:rsidR="00E15839" w:rsidRPr="00457469" w:rsidRDefault="00E15839" w:rsidP="00E15839">
            <w:pPr>
              <w:snapToGrid w:val="0"/>
              <w:spacing w:before="40" w:after="40" w:line="240" w:lineRule="auto"/>
              <w:jc w:val="both"/>
              <w:rPr>
                <w:sz w:val="26"/>
                <w:szCs w:val="26"/>
              </w:rPr>
            </w:pPr>
          </w:p>
        </w:tc>
      </w:tr>
      <w:tr w:rsidR="00E15839" w:rsidRPr="00751E35" w14:paraId="103F273C" w14:textId="77777777" w:rsidTr="00314D0C">
        <w:trPr>
          <w:jc w:val="center"/>
        </w:trPr>
        <w:tc>
          <w:tcPr>
            <w:tcW w:w="988" w:type="dxa"/>
            <w:vAlign w:val="center"/>
          </w:tcPr>
          <w:p w14:paraId="44E6FB8E" w14:textId="77777777" w:rsidR="00E15839" w:rsidRPr="00D209C6" w:rsidRDefault="00E15839" w:rsidP="00E15839">
            <w:pPr>
              <w:snapToGrid w:val="0"/>
              <w:spacing w:before="40" w:after="40" w:line="240" w:lineRule="auto"/>
              <w:jc w:val="center"/>
              <w:rPr>
                <w:sz w:val="26"/>
                <w:szCs w:val="26"/>
              </w:rPr>
            </w:pPr>
            <w:r w:rsidRPr="00D209C6">
              <w:rPr>
                <w:sz w:val="26"/>
                <w:szCs w:val="26"/>
              </w:rPr>
              <w:t>4.1.3.3</w:t>
            </w:r>
          </w:p>
        </w:tc>
        <w:tc>
          <w:tcPr>
            <w:tcW w:w="4961" w:type="dxa"/>
            <w:vAlign w:val="center"/>
          </w:tcPr>
          <w:p w14:paraId="6C4D51D9" w14:textId="0581A52C" w:rsidR="00E15839" w:rsidRPr="00D209C6" w:rsidRDefault="00E15839" w:rsidP="00403CEF">
            <w:pPr>
              <w:snapToGrid w:val="0"/>
              <w:spacing w:before="40" w:after="40" w:line="240" w:lineRule="auto"/>
              <w:jc w:val="both"/>
              <w:rPr>
                <w:sz w:val="26"/>
                <w:szCs w:val="26"/>
              </w:rPr>
            </w:pPr>
            <w:r w:rsidRPr="00D209C6">
              <w:rPr>
                <w:sz w:val="26"/>
                <w:szCs w:val="26"/>
              </w:rPr>
              <w:t>Cự l</w:t>
            </w:r>
            <w:r w:rsidR="00403CEF">
              <w:rPr>
                <w:sz w:val="26"/>
                <w:szCs w:val="26"/>
              </w:rPr>
              <w:t>y vận chuyển trong phạm vi từ 1</w:t>
            </w:r>
            <w:r w:rsidRPr="00D209C6">
              <w:rPr>
                <w:sz w:val="26"/>
                <w:szCs w:val="26"/>
              </w:rPr>
              <w:t xml:space="preserve"> km tiếp theo </w:t>
            </w:r>
          </w:p>
        </w:tc>
        <w:tc>
          <w:tcPr>
            <w:tcW w:w="1985" w:type="dxa"/>
            <w:vAlign w:val="center"/>
          </w:tcPr>
          <w:p w14:paraId="6D49D4CF" w14:textId="4574FA33" w:rsidR="00E15839" w:rsidRPr="00D209C6" w:rsidRDefault="00E15839" w:rsidP="00E15839">
            <w:pPr>
              <w:snapToGrid w:val="0"/>
              <w:spacing w:before="40" w:after="40" w:line="240" w:lineRule="auto"/>
              <w:jc w:val="center"/>
              <w:rPr>
                <w:iCs/>
                <w:sz w:val="26"/>
                <w:szCs w:val="26"/>
                <w:lang w:eastAsia="vi-VN"/>
              </w:rPr>
            </w:pPr>
            <w:r w:rsidRPr="00D209C6">
              <w:rPr>
                <w:iCs/>
                <w:sz w:val="26"/>
                <w:szCs w:val="26"/>
                <w:lang w:eastAsia="vi-VN"/>
              </w:rPr>
              <w:t xml:space="preserve">Ca/10 </w:t>
            </w:r>
            <w:r>
              <w:rPr>
                <w:sz w:val="26"/>
                <w:szCs w:val="26"/>
              </w:rPr>
              <w:t>tấn</w:t>
            </w:r>
          </w:p>
        </w:tc>
        <w:tc>
          <w:tcPr>
            <w:tcW w:w="1990" w:type="dxa"/>
            <w:vAlign w:val="center"/>
          </w:tcPr>
          <w:p w14:paraId="44760774" w14:textId="77777777" w:rsidR="00E15839" w:rsidRPr="00D209C6" w:rsidRDefault="00E15839" w:rsidP="00E15839">
            <w:pPr>
              <w:snapToGrid w:val="0"/>
              <w:spacing w:before="40" w:after="40" w:line="240" w:lineRule="auto"/>
              <w:jc w:val="center"/>
              <w:rPr>
                <w:sz w:val="26"/>
                <w:szCs w:val="26"/>
                <w:lang w:eastAsia="vi-VN"/>
              </w:rPr>
            </w:pPr>
            <w:r w:rsidRPr="00D209C6">
              <w:rPr>
                <w:sz w:val="26"/>
                <w:szCs w:val="26"/>
                <w:lang w:eastAsia="vi-VN"/>
              </w:rPr>
              <w:t>0,006</w:t>
            </w:r>
          </w:p>
        </w:tc>
        <w:tc>
          <w:tcPr>
            <w:tcW w:w="1701" w:type="dxa"/>
            <w:vAlign w:val="center"/>
          </w:tcPr>
          <w:p w14:paraId="7F08C986" w14:textId="77777777" w:rsidR="00E15839" w:rsidRPr="00D209C6" w:rsidRDefault="00E15839" w:rsidP="00E15839">
            <w:pPr>
              <w:snapToGrid w:val="0"/>
              <w:spacing w:before="40" w:after="40" w:line="240" w:lineRule="auto"/>
              <w:jc w:val="center"/>
              <w:rPr>
                <w:sz w:val="26"/>
                <w:szCs w:val="26"/>
              </w:rPr>
            </w:pPr>
          </w:p>
        </w:tc>
        <w:tc>
          <w:tcPr>
            <w:tcW w:w="2682" w:type="dxa"/>
            <w:vMerge/>
          </w:tcPr>
          <w:p w14:paraId="0F281876" w14:textId="77777777" w:rsidR="00E15839" w:rsidRPr="00457469" w:rsidRDefault="00E15839" w:rsidP="00E15839">
            <w:pPr>
              <w:snapToGrid w:val="0"/>
              <w:spacing w:before="40" w:after="40" w:line="240" w:lineRule="auto"/>
              <w:jc w:val="both"/>
              <w:rPr>
                <w:sz w:val="26"/>
                <w:szCs w:val="26"/>
              </w:rPr>
            </w:pPr>
          </w:p>
        </w:tc>
      </w:tr>
      <w:tr w:rsidR="00E15839" w:rsidRPr="00751E35" w14:paraId="4F8CA216" w14:textId="77777777" w:rsidTr="00314D0C">
        <w:trPr>
          <w:jc w:val="center"/>
        </w:trPr>
        <w:tc>
          <w:tcPr>
            <w:tcW w:w="988" w:type="dxa"/>
            <w:vAlign w:val="center"/>
          </w:tcPr>
          <w:p w14:paraId="4F34D241" w14:textId="77777777" w:rsidR="00E15839" w:rsidRPr="00751E35" w:rsidRDefault="00E15839" w:rsidP="00E15839">
            <w:pPr>
              <w:snapToGrid w:val="0"/>
              <w:spacing w:before="40" w:after="40" w:line="240" w:lineRule="auto"/>
              <w:jc w:val="center"/>
              <w:rPr>
                <w:sz w:val="26"/>
                <w:szCs w:val="26"/>
              </w:rPr>
            </w:pPr>
            <w:r w:rsidRPr="00751E35">
              <w:rPr>
                <w:sz w:val="26"/>
                <w:szCs w:val="26"/>
              </w:rPr>
              <w:t>4.2.4</w:t>
            </w:r>
          </w:p>
        </w:tc>
        <w:tc>
          <w:tcPr>
            <w:tcW w:w="4961" w:type="dxa"/>
          </w:tcPr>
          <w:p w14:paraId="3872F9BB" w14:textId="77777777" w:rsidR="00E15839" w:rsidRPr="00751E35" w:rsidRDefault="00E15839" w:rsidP="00E15839">
            <w:pPr>
              <w:snapToGrid w:val="0"/>
              <w:spacing w:before="40" w:after="40" w:line="240" w:lineRule="auto"/>
              <w:rPr>
                <w:sz w:val="26"/>
                <w:szCs w:val="26"/>
              </w:rPr>
            </w:pPr>
            <w:r w:rsidRPr="00751E35">
              <w:rPr>
                <w:sz w:val="26"/>
                <w:szCs w:val="26"/>
              </w:rPr>
              <w:t>D</w:t>
            </w:r>
            <w:r w:rsidRPr="00751E35">
              <w:rPr>
                <w:sz w:val="26"/>
                <w:szCs w:val="26"/>
                <w:lang w:val="vi-VN"/>
              </w:rPr>
              <w:t>ỡ song mây từ xe vận chuyển xuống</w:t>
            </w:r>
          </w:p>
        </w:tc>
        <w:tc>
          <w:tcPr>
            <w:tcW w:w="1985" w:type="dxa"/>
            <w:vAlign w:val="center"/>
          </w:tcPr>
          <w:p w14:paraId="2DE346EA" w14:textId="77777777" w:rsidR="00E15839" w:rsidRPr="00751E35" w:rsidRDefault="00E15839" w:rsidP="00E15839">
            <w:pPr>
              <w:snapToGrid w:val="0"/>
              <w:spacing w:before="40" w:after="40" w:line="240" w:lineRule="auto"/>
              <w:jc w:val="center"/>
              <w:rPr>
                <w:iCs/>
                <w:sz w:val="26"/>
                <w:szCs w:val="26"/>
                <w:lang w:eastAsia="vi-VN"/>
              </w:rPr>
            </w:pPr>
            <w:r w:rsidRPr="00751E35">
              <w:rPr>
                <w:sz w:val="26"/>
                <w:szCs w:val="26"/>
              </w:rPr>
              <w:t>Công/tấn</w:t>
            </w:r>
          </w:p>
        </w:tc>
        <w:tc>
          <w:tcPr>
            <w:tcW w:w="1990" w:type="dxa"/>
            <w:vAlign w:val="center"/>
          </w:tcPr>
          <w:p w14:paraId="03243988" w14:textId="77777777" w:rsidR="00E15839" w:rsidRPr="00751E35" w:rsidRDefault="00E15839" w:rsidP="00E15839">
            <w:pPr>
              <w:snapToGrid w:val="0"/>
              <w:spacing w:before="40" w:after="40" w:line="240" w:lineRule="auto"/>
              <w:jc w:val="center"/>
              <w:rPr>
                <w:sz w:val="26"/>
                <w:szCs w:val="26"/>
                <w:lang w:eastAsia="vi-VN"/>
              </w:rPr>
            </w:pPr>
            <w:r w:rsidRPr="00751E35">
              <w:rPr>
                <w:sz w:val="26"/>
                <w:szCs w:val="26"/>
              </w:rPr>
              <w:t>0,090</w:t>
            </w:r>
          </w:p>
        </w:tc>
        <w:tc>
          <w:tcPr>
            <w:tcW w:w="1701" w:type="dxa"/>
            <w:vAlign w:val="center"/>
          </w:tcPr>
          <w:p w14:paraId="1FBFC490" w14:textId="49C15F5D" w:rsidR="00E15839" w:rsidRPr="00751E35" w:rsidRDefault="005F53E3" w:rsidP="00E15839">
            <w:pPr>
              <w:snapToGrid w:val="0"/>
              <w:spacing w:before="40" w:after="40" w:line="240" w:lineRule="auto"/>
              <w:jc w:val="center"/>
              <w:rPr>
                <w:sz w:val="26"/>
                <w:szCs w:val="26"/>
              </w:rPr>
            </w:pPr>
            <w:r>
              <w:rPr>
                <w:sz w:val="26"/>
                <w:szCs w:val="26"/>
                <w:shd w:val="clear" w:color="auto" w:fill="FFFFFF"/>
              </w:rPr>
              <w:t>2,01-2,37</w:t>
            </w:r>
          </w:p>
        </w:tc>
        <w:tc>
          <w:tcPr>
            <w:tcW w:w="2682" w:type="dxa"/>
          </w:tcPr>
          <w:p w14:paraId="1AE49DF6" w14:textId="77777777" w:rsidR="00E15839" w:rsidRPr="00457469" w:rsidRDefault="00E15839" w:rsidP="00E15839">
            <w:pPr>
              <w:snapToGrid w:val="0"/>
              <w:spacing w:before="40" w:after="40" w:line="240" w:lineRule="auto"/>
              <w:jc w:val="both"/>
              <w:rPr>
                <w:sz w:val="26"/>
                <w:szCs w:val="26"/>
              </w:rPr>
            </w:pPr>
          </w:p>
        </w:tc>
      </w:tr>
      <w:tr w:rsidR="00E15839" w:rsidRPr="00751E35" w14:paraId="0F476213" w14:textId="77777777" w:rsidTr="00314D0C">
        <w:trPr>
          <w:jc w:val="center"/>
        </w:trPr>
        <w:tc>
          <w:tcPr>
            <w:tcW w:w="988" w:type="dxa"/>
            <w:vAlign w:val="center"/>
          </w:tcPr>
          <w:p w14:paraId="6132F6EA" w14:textId="77777777" w:rsidR="00E15839" w:rsidRPr="00751E35" w:rsidRDefault="00E15839" w:rsidP="00E15839">
            <w:pPr>
              <w:snapToGrid w:val="0"/>
              <w:spacing w:before="40" w:after="40" w:line="240" w:lineRule="auto"/>
              <w:jc w:val="center"/>
              <w:rPr>
                <w:sz w:val="26"/>
                <w:szCs w:val="26"/>
              </w:rPr>
            </w:pPr>
            <w:r w:rsidRPr="00751E35">
              <w:rPr>
                <w:b/>
                <w:szCs w:val="28"/>
              </w:rPr>
              <w:t>C</w:t>
            </w:r>
          </w:p>
        </w:tc>
        <w:tc>
          <w:tcPr>
            <w:tcW w:w="4961" w:type="dxa"/>
          </w:tcPr>
          <w:p w14:paraId="7B374F70" w14:textId="77777777" w:rsidR="00E15839" w:rsidRPr="00314D0C" w:rsidRDefault="00E15839" w:rsidP="00E15839">
            <w:pPr>
              <w:snapToGrid w:val="0"/>
              <w:spacing w:before="40" w:after="40" w:line="240" w:lineRule="auto"/>
              <w:jc w:val="both"/>
              <w:rPr>
                <w:rFonts w:ascii="Times New Roman Bold" w:hAnsi="Times New Roman Bold"/>
                <w:spacing w:val="-10"/>
                <w:sz w:val="26"/>
                <w:szCs w:val="26"/>
              </w:rPr>
            </w:pPr>
            <w:r w:rsidRPr="00314D0C">
              <w:rPr>
                <w:rFonts w:ascii="Times New Roman Bold" w:hAnsi="Times New Roman Bold"/>
                <w:b/>
                <w:spacing w:val="-10"/>
                <w:sz w:val="26"/>
                <w:szCs w:val="26"/>
              </w:rPr>
              <w:t xml:space="preserve">ĐỊNH MỨC VẬT TƯ, MÁY MÓC THIẾT BỊ </w:t>
            </w:r>
          </w:p>
        </w:tc>
        <w:tc>
          <w:tcPr>
            <w:tcW w:w="1985" w:type="dxa"/>
            <w:vAlign w:val="center"/>
          </w:tcPr>
          <w:p w14:paraId="13EF7320" w14:textId="77777777" w:rsidR="00E15839" w:rsidRPr="00751E35" w:rsidRDefault="00E15839" w:rsidP="00E15839">
            <w:pPr>
              <w:snapToGrid w:val="0"/>
              <w:spacing w:before="40" w:after="40" w:line="240" w:lineRule="auto"/>
              <w:jc w:val="center"/>
              <w:rPr>
                <w:sz w:val="26"/>
                <w:szCs w:val="26"/>
              </w:rPr>
            </w:pPr>
          </w:p>
        </w:tc>
        <w:tc>
          <w:tcPr>
            <w:tcW w:w="1990" w:type="dxa"/>
            <w:vAlign w:val="center"/>
          </w:tcPr>
          <w:p w14:paraId="64205AC7" w14:textId="77777777" w:rsidR="00E15839" w:rsidRPr="00751E35" w:rsidRDefault="00E15839" w:rsidP="00E15839">
            <w:pPr>
              <w:snapToGrid w:val="0"/>
              <w:spacing w:before="40" w:after="40" w:line="240" w:lineRule="auto"/>
              <w:jc w:val="center"/>
              <w:rPr>
                <w:sz w:val="26"/>
                <w:szCs w:val="26"/>
              </w:rPr>
            </w:pPr>
          </w:p>
        </w:tc>
        <w:tc>
          <w:tcPr>
            <w:tcW w:w="1701" w:type="dxa"/>
            <w:vAlign w:val="center"/>
          </w:tcPr>
          <w:p w14:paraId="4847816C" w14:textId="77777777" w:rsidR="00E15839" w:rsidRPr="00751E35" w:rsidRDefault="00E15839" w:rsidP="00E15839">
            <w:pPr>
              <w:snapToGrid w:val="0"/>
              <w:spacing w:before="40" w:after="40" w:line="240" w:lineRule="auto"/>
              <w:jc w:val="center"/>
              <w:rPr>
                <w:sz w:val="26"/>
                <w:szCs w:val="26"/>
                <w:shd w:val="clear" w:color="auto" w:fill="FFFFFF"/>
              </w:rPr>
            </w:pPr>
          </w:p>
        </w:tc>
        <w:tc>
          <w:tcPr>
            <w:tcW w:w="2682" w:type="dxa"/>
          </w:tcPr>
          <w:p w14:paraId="7A3CF31C" w14:textId="77777777" w:rsidR="00E15839" w:rsidRPr="00457469" w:rsidRDefault="00E15839" w:rsidP="00E15839">
            <w:pPr>
              <w:snapToGrid w:val="0"/>
              <w:spacing w:before="40" w:after="40" w:line="240" w:lineRule="auto"/>
              <w:jc w:val="both"/>
              <w:rPr>
                <w:sz w:val="26"/>
                <w:szCs w:val="26"/>
              </w:rPr>
            </w:pPr>
          </w:p>
        </w:tc>
      </w:tr>
      <w:tr w:rsidR="00E15839" w:rsidRPr="00751E35" w14:paraId="0CA9277F" w14:textId="77777777" w:rsidTr="00314D0C">
        <w:trPr>
          <w:trHeight w:val="624"/>
          <w:jc w:val="center"/>
        </w:trPr>
        <w:tc>
          <w:tcPr>
            <w:tcW w:w="988" w:type="dxa"/>
            <w:vAlign w:val="center"/>
          </w:tcPr>
          <w:p w14:paraId="408A31C4" w14:textId="77777777" w:rsidR="00E15839" w:rsidRPr="00751E35" w:rsidRDefault="00E15839" w:rsidP="00E15839">
            <w:pPr>
              <w:snapToGrid w:val="0"/>
              <w:spacing w:before="40" w:after="40" w:line="240" w:lineRule="auto"/>
              <w:jc w:val="center"/>
              <w:rPr>
                <w:sz w:val="26"/>
                <w:szCs w:val="26"/>
              </w:rPr>
            </w:pPr>
            <w:r w:rsidRPr="00751E35">
              <w:rPr>
                <w:b/>
                <w:sz w:val="26"/>
                <w:szCs w:val="26"/>
              </w:rPr>
              <w:t>TT</w:t>
            </w:r>
          </w:p>
        </w:tc>
        <w:tc>
          <w:tcPr>
            <w:tcW w:w="4961" w:type="dxa"/>
            <w:vAlign w:val="center"/>
          </w:tcPr>
          <w:p w14:paraId="10A41541" w14:textId="0CE8B2AC" w:rsidR="00E15839" w:rsidRPr="00751E35" w:rsidRDefault="00E15839" w:rsidP="00E15839">
            <w:pPr>
              <w:snapToGrid w:val="0"/>
              <w:spacing w:before="40" w:after="40" w:line="240" w:lineRule="auto"/>
              <w:jc w:val="center"/>
              <w:rPr>
                <w:sz w:val="26"/>
                <w:szCs w:val="26"/>
              </w:rPr>
            </w:pPr>
            <w:r w:rsidRPr="00751E35">
              <w:rPr>
                <w:b/>
                <w:sz w:val="26"/>
                <w:szCs w:val="26"/>
              </w:rPr>
              <w:t>Vật tư</w:t>
            </w:r>
            <w:r>
              <w:rPr>
                <w:b/>
                <w:sz w:val="26"/>
                <w:szCs w:val="26"/>
              </w:rPr>
              <w:t xml:space="preserve"> </w:t>
            </w:r>
            <w:r w:rsidRPr="00751E35">
              <w:rPr>
                <w:b/>
                <w:sz w:val="26"/>
                <w:szCs w:val="26"/>
                <w:lang w:val="vi-VN"/>
              </w:rPr>
              <w:t>-</w:t>
            </w:r>
            <w:r>
              <w:rPr>
                <w:b/>
                <w:sz w:val="26"/>
                <w:szCs w:val="26"/>
              </w:rPr>
              <w:t xml:space="preserve"> </w:t>
            </w:r>
            <w:r w:rsidRPr="00751E35">
              <w:rPr>
                <w:b/>
                <w:sz w:val="26"/>
                <w:szCs w:val="26"/>
                <w:lang w:val="vi-VN"/>
              </w:rPr>
              <w:t>thiết bị</w:t>
            </w:r>
          </w:p>
        </w:tc>
        <w:tc>
          <w:tcPr>
            <w:tcW w:w="1985" w:type="dxa"/>
            <w:vAlign w:val="center"/>
          </w:tcPr>
          <w:p w14:paraId="01D02B6B" w14:textId="77777777" w:rsidR="00E15839" w:rsidRPr="00751E35" w:rsidRDefault="00E15839" w:rsidP="00E15839">
            <w:pPr>
              <w:snapToGrid w:val="0"/>
              <w:spacing w:before="40" w:after="40" w:line="240" w:lineRule="auto"/>
              <w:jc w:val="center"/>
              <w:rPr>
                <w:sz w:val="26"/>
                <w:szCs w:val="26"/>
              </w:rPr>
            </w:pPr>
            <w:r w:rsidRPr="00751E35">
              <w:rPr>
                <w:b/>
                <w:sz w:val="26"/>
                <w:szCs w:val="26"/>
              </w:rPr>
              <w:t>Đơn</w:t>
            </w:r>
            <w:r w:rsidRPr="00751E35">
              <w:rPr>
                <w:b/>
                <w:sz w:val="26"/>
                <w:szCs w:val="26"/>
                <w:lang w:val="vi-VN"/>
              </w:rPr>
              <w:t xml:space="preserve"> vị tính</w:t>
            </w:r>
          </w:p>
        </w:tc>
        <w:tc>
          <w:tcPr>
            <w:tcW w:w="1990" w:type="dxa"/>
            <w:vAlign w:val="center"/>
          </w:tcPr>
          <w:p w14:paraId="2A1E6251" w14:textId="77777777" w:rsidR="00E15839" w:rsidRPr="00751E35" w:rsidRDefault="00E15839" w:rsidP="00E15839">
            <w:pPr>
              <w:snapToGrid w:val="0"/>
              <w:spacing w:before="40" w:after="40" w:line="240" w:lineRule="auto"/>
              <w:jc w:val="center"/>
              <w:rPr>
                <w:bCs/>
                <w:sz w:val="26"/>
                <w:szCs w:val="26"/>
                <w:lang w:val="vi-VN"/>
              </w:rPr>
            </w:pPr>
            <w:r w:rsidRPr="00751E35">
              <w:rPr>
                <w:b/>
                <w:sz w:val="26"/>
                <w:szCs w:val="26"/>
              </w:rPr>
              <w:t>Định</w:t>
            </w:r>
            <w:r w:rsidRPr="00751E35">
              <w:rPr>
                <w:b/>
                <w:sz w:val="26"/>
                <w:szCs w:val="26"/>
                <w:lang w:val="vi-VN"/>
              </w:rPr>
              <w:t xml:space="preserve"> mức</w:t>
            </w:r>
          </w:p>
        </w:tc>
        <w:tc>
          <w:tcPr>
            <w:tcW w:w="1701" w:type="dxa"/>
          </w:tcPr>
          <w:p w14:paraId="6AAE8AFA" w14:textId="77777777" w:rsidR="00E15839" w:rsidRPr="00751E35" w:rsidRDefault="00E15839" w:rsidP="00E15839">
            <w:pPr>
              <w:snapToGrid w:val="0"/>
              <w:spacing w:before="40" w:after="40" w:line="240" w:lineRule="auto"/>
              <w:jc w:val="center"/>
              <w:rPr>
                <w:sz w:val="26"/>
                <w:szCs w:val="26"/>
              </w:rPr>
            </w:pPr>
          </w:p>
        </w:tc>
        <w:tc>
          <w:tcPr>
            <w:tcW w:w="2682" w:type="dxa"/>
          </w:tcPr>
          <w:p w14:paraId="45168996" w14:textId="77777777" w:rsidR="00E15839" w:rsidRPr="00457469" w:rsidRDefault="00E15839" w:rsidP="00E15839">
            <w:pPr>
              <w:spacing w:before="40" w:after="40" w:line="240" w:lineRule="auto"/>
              <w:jc w:val="both"/>
              <w:rPr>
                <w:sz w:val="26"/>
                <w:szCs w:val="26"/>
              </w:rPr>
            </w:pPr>
            <w:r w:rsidRPr="00457469">
              <w:rPr>
                <w:b/>
                <w:sz w:val="26"/>
                <w:szCs w:val="26"/>
              </w:rPr>
              <w:t>Căn</w:t>
            </w:r>
            <w:r w:rsidRPr="00457469">
              <w:rPr>
                <w:b/>
                <w:sz w:val="26"/>
                <w:szCs w:val="26"/>
                <w:lang w:val="vi-VN"/>
              </w:rPr>
              <w:t xml:space="preserve"> cứ áp dụng</w:t>
            </w:r>
          </w:p>
        </w:tc>
      </w:tr>
      <w:tr w:rsidR="00E15839" w:rsidRPr="00751E35" w14:paraId="44B326D8" w14:textId="77777777" w:rsidTr="00314D0C">
        <w:trPr>
          <w:jc w:val="center"/>
        </w:trPr>
        <w:tc>
          <w:tcPr>
            <w:tcW w:w="988" w:type="dxa"/>
            <w:vAlign w:val="center"/>
          </w:tcPr>
          <w:p w14:paraId="505CEB1C" w14:textId="77777777" w:rsidR="00E15839" w:rsidRPr="00751E35" w:rsidRDefault="00E15839" w:rsidP="00E15839">
            <w:pPr>
              <w:snapToGrid w:val="0"/>
              <w:spacing w:before="40" w:after="40" w:line="240" w:lineRule="auto"/>
              <w:jc w:val="center"/>
              <w:rPr>
                <w:sz w:val="26"/>
                <w:szCs w:val="26"/>
              </w:rPr>
            </w:pPr>
            <w:r w:rsidRPr="00751E35">
              <w:rPr>
                <w:sz w:val="26"/>
                <w:szCs w:val="26"/>
              </w:rPr>
              <w:t>1</w:t>
            </w:r>
          </w:p>
        </w:tc>
        <w:tc>
          <w:tcPr>
            <w:tcW w:w="4961" w:type="dxa"/>
            <w:vAlign w:val="center"/>
          </w:tcPr>
          <w:p w14:paraId="17B45EF3" w14:textId="77777777" w:rsidR="00E15839" w:rsidRPr="00751E35" w:rsidRDefault="00E15839" w:rsidP="00E15839">
            <w:pPr>
              <w:snapToGrid w:val="0"/>
              <w:spacing w:before="40" w:after="40" w:line="240" w:lineRule="auto"/>
              <w:jc w:val="both"/>
              <w:rPr>
                <w:sz w:val="26"/>
                <w:szCs w:val="26"/>
              </w:rPr>
            </w:pPr>
            <w:r w:rsidRPr="00751E35">
              <w:rPr>
                <w:sz w:val="26"/>
                <w:szCs w:val="26"/>
              </w:rPr>
              <w:t>B</w:t>
            </w:r>
            <w:r w:rsidRPr="00751E35">
              <w:rPr>
                <w:sz w:val="26"/>
                <w:szCs w:val="26"/>
                <w:lang w:val="vi-VN"/>
              </w:rPr>
              <w:t>ản đồ</w:t>
            </w:r>
            <w:r w:rsidRPr="00751E35">
              <w:rPr>
                <w:sz w:val="26"/>
                <w:szCs w:val="26"/>
              </w:rPr>
              <w:t>, g</w:t>
            </w:r>
            <w:r w:rsidRPr="00751E35">
              <w:rPr>
                <w:sz w:val="26"/>
                <w:szCs w:val="26"/>
                <w:lang w:val="vi-VN"/>
              </w:rPr>
              <w:t xml:space="preserve">iấy, </w:t>
            </w:r>
            <w:r w:rsidRPr="00751E35">
              <w:rPr>
                <w:sz w:val="26"/>
                <w:szCs w:val="26"/>
              </w:rPr>
              <w:t xml:space="preserve">bảng biểu, sơn, </w:t>
            </w:r>
            <w:r w:rsidRPr="00751E35">
              <w:rPr>
                <w:sz w:val="26"/>
                <w:szCs w:val="26"/>
                <w:lang w:val="vi-VN"/>
              </w:rPr>
              <w:t>dụng cụ đo vẽ</w:t>
            </w:r>
            <w:r w:rsidRPr="00751E35">
              <w:rPr>
                <w:sz w:val="26"/>
                <w:szCs w:val="26"/>
              </w:rPr>
              <w:t xml:space="preserve"> </w:t>
            </w:r>
            <w:r w:rsidRPr="00751E35">
              <w:rPr>
                <w:sz w:val="26"/>
                <w:szCs w:val="26"/>
                <w:lang w:val="vi-VN"/>
              </w:rPr>
              <w:t>để xây dựng phương án khai thác</w:t>
            </w:r>
          </w:p>
        </w:tc>
        <w:tc>
          <w:tcPr>
            <w:tcW w:w="1985" w:type="dxa"/>
            <w:vAlign w:val="center"/>
          </w:tcPr>
          <w:p w14:paraId="7DAB5894" w14:textId="77777777" w:rsidR="00E15839" w:rsidRPr="00751E35" w:rsidRDefault="00E15839" w:rsidP="00E15839">
            <w:pPr>
              <w:snapToGrid w:val="0"/>
              <w:spacing w:before="40" w:after="40" w:line="240" w:lineRule="auto"/>
              <w:jc w:val="center"/>
              <w:rPr>
                <w:b/>
                <w:sz w:val="26"/>
                <w:szCs w:val="26"/>
              </w:rPr>
            </w:pPr>
            <w:r w:rsidRPr="00751E35">
              <w:rPr>
                <w:b/>
                <w:sz w:val="26"/>
                <w:szCs w:val="26"/>
              </w:rPr>
              <w:t>%</w:t>
            </w:r>
          </w:p>
        </w:tc>
        <w:tc>
          <w:tcPr>
            <w:tcW w:w="1990" w:type="dxa"/>
            <w:vAlign w:val="center"/>
          </w:tcPr>
          <w:p w14:paraId="317230D5" w14:textId="77777777" w:rsidR="00E15839" w:rsidRPr="00751E35" w:rsidRDefault="00E15839" w:rsidP="00E15839">
            <w:pPr>
              <w:snapToGrid w:val="0"/>
              <w:spacing w:before="40" w:after="40" w:line="240" w:lineRule="auto"/>
              <w:jc w:val="center"/>
              <w:rPr>
                <w:bCs/>
                <w:sz w:val="26"/>
                <w:szCs w:val="26"/>
              </w:rPr>
            </w:pPr>
            <w:r w:rsidRPr="00751E35">
              <w:rPr>
                <w:bCs/>
                <w:sz w:val="26"/>
                <w:szCs w:val="26"/>
              </w:rPr>
              <w:t>5% tổng chi phí nhân công</w:t>
            </w:r>
          </w:p>
        </w:tc>
        <w:tc>
          <w:tcPr>
            <w:tcW w:w="1701" w:type="dxa"/>
            <w:vAlign w:val="center"/>
          </w:tcPr>
          <w:p w14:paraId="04C83A04" w14:textId="77777777" w:rsidR="00E15839" w:rsidRPr="00751E35" w:rsidRDefault="00E15839" w:rsidP="00E15839">
            <w:pPr>
              <w:snapToGrid w:val="0"/>
              <w:spacing w:before="40" w:after="40" w:line="240" w:lineRule="auto"/>
              <w:jc w:val="center"/>
              <w:rPr>
                <w:sz w:val="26"/>
                <w:szCs w:val="26"/>
              </w:rPr>
            </w:pPr>
          </w:p>
        </w:tc>
        <w:tc>
          <w:tcPr>
            <w:tcW w:w="2682" w:type="dxa"/>
            <w:vAlign w:val="center"/>
          </w:tcPr>
          <w:p w14:paraId="10666EBE" w14:textId="77777777" w:rsidR="00E15839" w:rsidRPr="00457469" w:rsidRDefault="00E15839" w:rsidP="00E15839">
            <w:pPr>
              <w:spacing w:before="40" w:after="40" w:line="240" w:lineRule="auto"/>
              <w:jc w:val="center"/>
              <w:rPr>
                <w:sz w:val="26"/>
                <w:szCs w:val="26"/>
              </w:rPr>
            </w:pPr>
          </w:p>
        </w:tc>
      </w:tr>
      <w:tr w:rsidR="00E15839" w:rsidRPr="00751E35" w14:paraId="05D4AF73" w14:textId="77777777" w:rsidTr="00314D0C">
        <w:trPr>
          <w:jc w:val="center"/>
        </w:trPr>
        <w:tc>
          <w:tcPr>
            <w:tcW w:w="988" w:type="dxa"/>
            <w:vAlign w:val="center"/>
          </w:tcPr>
          <w:p w14:paraId="27E612AC" w14:textId="77777777" w:rsidR="00E15839" w:rsidRPr="00751E35" w:rsidRDefault="00E15839" w:rsidP="00E15839">
            <w:pPr>
              <w:snapToGrid w:val="0"/>
              <w:spacing w:before="40" w:after="40" w:line="240" w:lineRule="auto"/>
              <w:jc w:val="center"/>
              <w:rPr>
                <w:sz w:val="26"/>
                <w:szCs w:val="26"/>
              </w:rPr>
            </w:pPr>
            <w:r w:rsidRPr="00751E35">
              <w:rPr>
                <w:sz w:val="26"/>
                <w:szCs w:val="26"/>
              </w:rPr>
              <w:t>2</w:t>
            </w:r>
          </w:p>
        </w:tc>
        <w:tc>
          <w:tcPr>
            <w:tcW w:w="4961" w:type="dxa"/>
          </w:tcPr>
          <w:p w14:paraId="40672108" w14:textId="77777777" w:rsidR="00E15839" w:rsidRPr="00751E35" w:rsidRDefault="00E15839" w:rsidP="00E15839">
            <w:pPr>
              <w:snapToGrid w:val="0"/>
              <w:spacing w:before="40" w:after="40" w:line="240" w:lineRule="auto"/>
              <w:rPr>
                <w:sz w:val="26"/>
                <w:szCs w:val="26"/>
              </w:rPr>
            </w:pPr>
            <w:r w:rsidRPr="00751E35">
              <w:rPr>
                <w:sz w:val="26"/>
                <w:szCs w:val="26"/>
              </w:rPr>
              <w:t>Máy cưa</w:t>
            </w:r>
          </w:p>
        </w:tc>
        <w:tc>
          <w:tcPr>
            <w:tcW w:w="1985" w:type="dxa"/>
          </w:tcPr>
          <w:p w14:paraId="4F6B13DC" w14:textId="77777777" w:rsidR="00E15839" w:rsidRPr="00751E35" w:rsidRDefault="00E15839" w:rsidP="00E15839">
            <w:pPr>
              <w:snapToGrid w:val="0"/>
              <w:spacing w:before="40" w:after="40" w:line="240" w:lineRule="auto"/>
              <w:jc w:val="center"/>
              <w:rPr>
                <w:sz w:val="26"/>
                <w:szCs w:val="26"/>
              </w:rPr>
            </w:pPr>
          </w:p>
        </w:tc>
        <w:tc>
          <w:tcPr>
            <w:tcW w:w="1990" w:type="dxa"/>
          </w:tcPr>
          <w:p w14:paraId="59E5C499" w14:textId="77777777" w:rsidR="00E15839" w:rsidRPr="00751E35" w:rsidRDefault="00E15839" w:rsidP="00E15839">
            <w:pPr>
              <w:snapToGrid w:val="0"/>
              <w:spacing w:before="40" w:after="40" w:line="240" w:lineRule="auto"/>
              <w:jc w:val="center"/>
              <w:rPr>
                <w:bCs/>
                <w:sz w:val="26"/>
                <w:szCs w:val="26"/>
                <w:lang w:val="vi-VN"/>
              </w:rPr>
            </w:pPr>
          </w:p>
        </w:tc>
        <w:tc>
          <w:tcPr>
            <w:tcW w:w="1701" w:type="dxa"/>
            <w:vAlign w:val="center"/>
          </w:tcPr>
          <w:p w14:paraId="5EB40E14" w14:textId="77777777" w:rsidR="00E15839" w:rsidRPr="00751E35" w:rsidRDefault="00E15839" w:rsidP="00E15839">
            <w:pPr>
              <w:snapToGrid w:val="0"/>
              <w:spacing w:before="40" w:after="40" w:line="240" w:lineRule="auto"/>
              <w:jc w:val="center"/>
              <w:rPr>
                <w:sz w:val="26"/>
                <w:szCs w:val="26"/>
              </w:rPr>
            </w:pPr>
          </w:p>
        </w:tc>
        <w:tc>
          <w:tcPr>
            <w:tcW w:w="2682" w:type="dxa"/>
            <w:vAlign w:val="center"/>
          </w:tcPr>
          <w:p w14:paraId="3C8CEFB4" w14:textId="77777777" w:rsidR="00E15839" w:rsidRPr="00457469" w:rsidRDefault="00E15839" w:rsidP="00E15839">
            <w:pPr>
              <w:snapToGrid w:val="0"/>
              <w:spacing w:before="40" w:after="40" w:line="240" w:lineRule="auto"/>
              <w:jc w:val="both"/>
              <w:rPr>
                <w:sz w:val="26"/>
                <w:szCs w:val="26"/>
              </w:rPr>
            </w:pPr>
          </w:p>
        </w:tc>
      </w:tr>
      <w:tr w:rsidR="00E15839" w:rsidRPr="00751E35" w14:paraId="7142EE91" w14:textId="77777777" w:rsidTr="00314D0C">
        <w:trPr>
          <w:jc w:val="center"/>
        </w:trPr>
        <w:tc>
          <w:tcPr>
            <w:tcW w:w="988" w:type="dxa"/>
            <w:vAlign w:val="center"/>
          </w:tcPr>
          <w:p w14:paraId="4B5B8733" w14:textId="77777777" w:rsidR="00E15839" w:rsidRPr="00751E35" w:rsidRDefault="00E15839" w:rsidP="00E15839">
            <w:pPr>
              <w:snapToGrid w:val="0"/>
              <w:spacing w:before="40" w:after="40" w:line="240" w:lineRule="auto"/>
              <w:jc w:val="center"/>
              <w:rPr>
                <w:sz w:val="26"/>
                <w:szCs w:val="26"/>
              </w:rPr>
            </w:pPr>
            <w:r w:rsidRPr="00751E35">
              <w:rPr>
                <w:sz w:val="26"/>
                <w:szCs w:val="26"/>
              </w:rPr>
              <w:t>2.1</w:t>
            </w:r>
          </w:p>
        </w:tc>
        <w:tc>
          <w:tcPr>
            <w:tcW w:w="4961" w:type="dxa"/>
          </w:tcPr>
          <w:p w14:paraId="115E80C1" w14:textId="77777777" w:rsidR="00E15839" w:rsidRPr="00751E35" w:rsidRDefault="00E15839" w:rsidP="00E15839">
            <w:pPr>
              <w:snapToGrid w:val="0"/>
              <w:spacing w:before="40" w:after="40" w:line="240" w:lineRule="auto"/>
              <w:rPr>
                <w:sz w:val="26"/>
                <w:szCs w:val="26"/>
              </w:rPr>
            </w:pPr>
            <w:r w:rsidRPr="00751E35">
              <w:rPr>
                <w:sz w:val="26"/>
                <w:szCs w:val="26"/>
              </w:rPr>
              <w:t>Xăng máy cưa</w:t>
            </w:r>
          </w:p>
        </w:tc>
        <w:tc>
          <w:tcPr>
            <w:tcW w:w="1985" w:type="dxa"/>
          </w:tcPr>
          <w:p w14:paraId="717E1BB1" w14:textId="77777777" w:rsidR="00E15839" w:rsidRPr="00751E35" w:rsidRDefault="00E15839" w:rsidP="00E15839">
            <w:pPr>
              <w:snapToGrid w:val="0"/>
              <w:spacing w:before="40" w:after="40" w:line="240" w:lineRule="auto"/>
              <w:jc w:val="center"/>
              <w:rPr>
                <w:sz w:val="26"/>
                <w:szCs w:val="26"/>
              </w:rPr>
            </w:pPr>
            <w:r w:rsidRPr="00751E35">
              <w:rPr>
                <w:bCs/>
                <w:sz w:val="26"/>
                <w:szCs w:val="26"/>
              </w:rPr>
              <w:t>lít/m</w:t>
            </w:r>
            <w:r w:rsidRPr="00751E35">
              <w:rPr>
                <w:bCs/>
                <w:sz w:val="26"/>
                <w:szCs w:val="26"/>
                <w:vertAlign w:val="superscript"/>
              </w:rPr>
              <w:t>3</w:t>
            </w:r>
          </w:p>
        </w:tc>
        <w:tc>
          <w:tcPr>
            <w:tcW w:w="1990" w:type="dxa"/>
          </w:tcPr>
          <w:p w14:paraId="0DF93C41" w14:textId="77777777" w:rsidR="00E15839" w:rsidRPr="00751E35" w:rsidRDefault="00E15839" w:rsidP="00E15839">
            <w:pPr>
              <w:snapToGrid w:val="0"/>
              <w:spacing w:before="40" w:after="40" w:line="240" w:lineRule="auto"/>
              <w:jc w:val="center"/>
              <w:rPr>
                <w:bCs/>
                <w:sz w:val="26"/>
                <w:szCs w:val="26"/>
                <w:lang w:val="vi-VN"/>
              </w:rPr>
            </w:pPr>
            <w:r w:rsidRPr="00751E35">
              <w:rPr>
                <w:bCs/>
                <w:sz w:val="26"/>
                <w:szCs w:val="26"/>
              </w:rPr>
              <w:t>0,200</w:t>
            </w:r>
          </w:p>
        </w:tc>
        <w:tc>
          <w:tcPr>
            <w:tcW w:w="1701" w:type="dxa"/>
            <w:vAlign w:val="center"/>
          </w:tcPr>
          <w:p w14:paraId="2D895345" w14:textId="77777777" w:rsidR="00E15839" w:rsidRPr="00751E35" w:rsidRDefault="00E15839" w:rsidP="00E15839">
            <w:pPr>
              <w:snapToGrid w:val="0"/>
              <w:spacing w:before="40" w:after="40" w:line="240" w:lineRule="auto"/>
              <w:jc w:val="center"/>
              <w:rPr>
                <w:sz w:val="26"/>
                <w:szCs w:val="26"/>
              </w:rPr>
            </w:pPr>
          </w:p>
        </w:tc>
        <w:tc>
          <w:tcPr>
            <w:tcW w:w="2682" w:type="dxa"/>
            <w:vMerge w:val="restart"/>
            <w:vAlign w:val="center"/>
          </w:tcPr>
          <w:p w14:paraId="084C46C0" w14:textId="77777777" w:rsidR="00E15839" w:rsidRPr="00457469" w:rsidRDefault="00E15839" w:rsidP="00E15839">
            <w:pPr>
              <w:snapToGrid w:val="0"/>
              <w:spacing w:before="40" w:after="40" w:line="240" w:lineRule="auto"/>
              <w:jc w:val="both"/>
              <w:rPr>
                <w:sz w:val="26"/>
                <w:szCs w:val="26"/>
              </w:rPr>
            </w:pPr>
          </w:p>
        </w:tc>
      </w:tr>
      <w:tr w:rsidR="00E15839" w:rsidRPr="00751E35" w14:paraId="6CC8493D" w14:textId="77777777" w:rsidTr="00314D0C">
        <w:trPr>
          <w:jc w:val="center"/>
        </w:trPr>
        <w:tc>
          <w:tcPr>
            <w:tcW w:w="988" w:type="dxa"/>
            <w:vAlign w:val="center"/>
          </w:tcPr>
          <w:p w14:paraId="2FC72112" w14:textId="77777777" w:rsidR="00E15839" w:rsidRPr="00751E35" w:rsidRDefault="00E15839" w:rsidP="00E15839">
            <w:pPr>
              <w:snapToGrid w:val="0"/>
              <w:spacing w:before="40" w:after="40" w:line="240" w:lineRule="auto"/>
              <w:jc w:val="center"/>
              <w:rPr>
                <w:sz w:val="26"/>
                <w:szCs w:val="26"/>
              </w:rPr>
            </w:pPr>
            <w:r w:rsidRPr="00751E35">
              <w:rPr>
                <w:sz w:val="26"/>
                <w:szCs w:val="26"/>
              </w:rPr>
              <w:t>2.2</w:t>
            </w:r>
          </w:p>
        </w:tc>
        <w:tc>
          <w:tcPr>
            <w:tcW w:w="4961" w:type="dxa"/>
          </w:tcPr>
          <w:p w14:paraId="054C74B4" w14:textId="77777777" w:rsidR="00E15839" w:rsidRPr="00751E35" w:rsidRDefault="00E15839" w:rsidP="00E15839">
            <w:pPr>
              <w:snapToGrid w:val="0"/>
              <w:spacing w:before="40" w:after="40" w:line="240" w:lineRule="auto"/>
              <w:rPr>
                <w:sz w:val="26"/>
                <w:szCs w:val="26"/>
              </w:rPr>
            </w:pPr>
            <w:r w:rsidRPr="00751E35">
              <w:rPr>
                <w:sz w:val="26"/>
                <w:szCs w:val="26"/>
              </w:rPr>
              <w:t>Nhớt máy cưa</w:t>
            </w:r>
          </w:p>
        </w:tc>
        <w:tc>
          <w:tcPr>
            <w:tcW w:w="1985" w:type="dxa"/>
          </w:tcPr>
          <w:p w14:paraId="6125C39A" w14:textId="77777777" w:rsidR="00E15839" w:rsidRPr="00751E35" w:rsidRDefault="00E15839" w:rsidP="00E15839">
            <w:pPr>
              <w:snapToGrid w:val="0"/>
              <w:spacing w:before="40" w:after="40" w:line="240" w:lineRule="auto"/>
              <w:jc w:val="center"/>
              <w:rPr>
                <w:sz w:val="26"/>
                <w:szCs w:val="26"/>
              </w:rPr>
            </w:pPr>
            <w:r w:rsidRPr="00751E35">
              <w:rPr>
                <w:bCs/>
                <w:sz w:val="26"/>
                <w:szCs w:val="26"/>
              </w:rPr>
              <w:t>lít/m</w:t>
            </w:r>
            <w:r w:rsidRPr="00751E35">
              <w:rPr>
                <w:bCs/>
                <w:sz w:val="26"/>
                <w:szCs w:val="26"/>
                <w:vertAlign w:val="superscript"/>
              </w:rPr>
              <w:t>3</w:t>
            </w:r>
          </w:p>
        </w:tc>
        <w:tc>
          <w:tcPr>
            <w:tcW w:w="1990" w:type="dxa"/>
          </w:tcPr>
          <w:p w14:paraId="00CDDD37" w14:textId="77777777" w:rsidR="00E15839" w:rsidRPr="00751E35" w:rsidRDefault="00E15839" w:rsidP="00E15839">
            <w:pPr>
              <w:snapToGrid w:val="0"/>
              <w:spacing w:before="40" w:after="40" w:line="240" w:lineRule="auto"/>
              <w:jc w:val="center"/>
              <w:rPr>
                <w:bCs/>
                <w:sz w:val="26"/>
                <w:szCs w:val="26"/>
                <w:lang w:val="vi-VN"/>
              </w:rPr>
            </w:pPr>
            <w:r w:rsidRPr="00751E35">
              <w:rPr>
                <w:bCs/>
                <w:sz w:val="26"/>
                <w:szCs w:val="26"/>
              </w:rPr>
              <w:t>5% xăng</w:t>
            </w:r>
          </w:p>
        </w:tc>
        <w:tc>
          <w:tcPr>
            <w:tcW w:w="1701" w:type="dxa"/>
            <w:vAlign w:val="center"/>
          </w:tcPr>
          <w:p w14:paraId="74AC3A87" w14:textId="77777777" w:rsidR="00E15839" w:rsidRPr="00751E35" w:rsidRDefault="00E15839" w:rsidP="00E15839">
            <w:pPr>
              <w:snapToGrid w:val="0"/>
              <w:spacing w:before="40" w:after="40" w:line="240" w:lineRule="auto"/>
              <w:jc w:val="center"/>
              <w:rPr>
                <w:sz w:val="26"/>
                <w:szCs w:val="26"/>
              </w:rPr>
            </w:pPr>
          </w:p>
        </w:tc>
        <w:tc>
          <w:tcPr>
            <w:tcW w:w="2682" w:type="dxa"/>
            <w:vMerge/>
            <w:vAlign w:val="center"/>
          </w:tcPr>
          <w:p w14:paraId="0E4E4C0D" w14:textId="77777777" w:rsidR="00E15839" w:rsidRPr="00457469" w:rsidRDefault="00E15839" w:rsidP="00E15839">
            <w:pPr>
              <w:snapToGrid w:val="0"/>
              <w:spacing w:before="40" w:after="40" w:line="240" w:lineRule="auto"/>
              <w:jc w:val="both"/>
              <w:rPr>
                <w:sz w:val="26"/>
                <w:szCs w:val="26"/>
              </w:rPr>
            </w:pPr>
          </w:p>
        </w:tc>
      </w:tr>
    </w:tbl>
    <w:p w14:paraId="3148CA14" w14:textId="77777777" w:rsidR="00615F6A" w:rsidRPr="00751E35" w:rsidRDefault="00615F6A" w:rsidP="00615F6A">
      <w:pPr>
        <w:jc w:val="center"/>
        <w:rPr>
          <w:rFonts w:asciiTheme="majorHAnsi" w:hAnsiTheme="majorHAnsi" w:cstheme="majorHAnsi"/>
          <w:b/>
          <w:szCs w:val="28"/>
        </w:rPr>
        <w:sectPr w:rsidR="00615F6A" w:rsidRPr="00751E35" w:rsidSect="00272E3C">
          <w:pgSz w:w="16840" w:h="11907" w:orient="landscape" w:code="9"/>
          <w:pgMar w:top="1134" w:right="964" w:bottom="1134" w:left="964" w:header="0" w:footer="0" w:gutter="0"/>
          <w:cols w:space="720"/>
          <w:titlePg/>
          <w:docGrid w:linePitch="360"/>
        </w:sectPr>
      </w:pPr>
    </w:p>
    <w:p w14:paraId="507D1CAF" w14:textId="1239D7AA" w:rsidR="00615F6A" w:rsidRPr="00751E35" w:rsidRDefault="00615F6A" w:rsidP="00615F6A">
      <w:pPr>
        <w:jc w:val="center"/>
        <w:rPr>
          <w:b/>
          <w:sz w:val="26"/>
          <w:szCs w:val="26"/>
        </w:rPr>
      </w:pPr>
      <w:r w:rsidRPr="00751E35">
        <w:rPr>
          <w:b/>
          <w:sz w:val="26"/>
          <w:szCs w:val="26"/>
        </w:rPr>
        <w:lastRenderedPageBreak/>
        <w:t>PHẦN</w:t>
      </w:r>
      <w:r w:rsidRPr="00751E35">
        <w:rPr>
          <w:b/>
          <w:sz w:val="26"/>
          <w:szCs w:val="26"/>
          <w:lang w:val="vi-VN"/>
        </w:rPr>
        <w:t xml:space="preserve"> </w:t>
      </w:r>
      <w:r w:rsidR="00965E75">
        <w:rPr>
          <w:b/>
          <w:sz w:val="26"/>
          <w:szCs w:val="26"/>
        </w:rPr>
        <w:t>I</w:t>
      </w:r>
      <w:r w:rsidRPr="00751E35">
        <w:rPr>
          <w:b/>
          <w:sz w:val="26"/>
          <w:szCs w:val="26"/>
        </w:rPr>
        <w:t>V</w:t>
      </w:r>
    </w:p>
    <w:p w14:paraId="6AC240FC" w14:textId="77777777" w:rsidR="00615F6A" w:rsidRPr="00751E35" w:rsidRDefault="00615F6A" w:rsidP="00615F6A">
      <w:pPr>
        <w:spacing w:after="0" w:line="240" w:lineRule="auto"/>
        <w:jc w:val="center"/>
        <w:rPr>
          <w:b/>
          <w:sz w:val="26"/>
          <w:szCs w:val="26"/>
          <w:lang w:val="vi-VN"/>
        </w:rPr>
      </w:pPr>
      <w:r w:rsidRPr="00751E35">
        <w:rPr>
          <w:b/>
          <w:sz w:val="26"/>
          <w:szCs w:val="26"/>
        </w:rPr>
        <w:t>H</w:t>
      </w:r>
      <w:r w:rsidRPr="00751E35">
        <w:rPr>
          <w:b/>
          <w:sz w:val="26"/>
          <w:szCs w:val="26"/>
          <w:lang w:val="vi-VN"/>
        </w:rPr>
        <w:t>Ệ SỐ ĐIỀU CHỈNH ĐỊNH MỨC KHI THAY ĐỔI</w:t>
      </w:r>
    </w:p>
    <w:p w14:paraId="3943F477" w14:textId="77777777" w:rsidR="00615F6A" w:rsidRPr="00751E35" w:rsidRDefault="00615F6A" w:rsidP="00615F6A">
      <w:pPr>
        <w:spacing w:after="0" w:line="240" w:lineRule="auto"/>
        <w:jc w:val="center"/>
        <w:rPr>
          <w:b/>
          <w:sz w:val="26"/>
          <w:szCs w:val="26"/>
          <w:lang w:val="vi-VN"/>
        </w:rPr>
      </w:pPr>
      <w:r w:rsidRPr="00751E35">
        <w:rPr>
          <w:b/>
          <w:sz w:val="26"/>
          <w:szCs w:val="26"/>
          <w:lang w:val="vi-VN"/>
        </w:rPr>
        <w:t xml:space="preserve"> ĐIỀU KIỆN LÀM VIỆC</w:t>
      </w:r>
    </w:p>
    <w:p w14:paraId="7F0648CD" w14:textId="77777777" w:rsidR="00615F6A" w:rsidRPr="00751E35" w:rsidRDefault="00615F6A" w:rsidP="00615F6A">
      <w:pPr>
        <w:jc w:val="center"/>
        <w:rPr>
          <w:rFonts w:asciiTheme="majorHAnsi" w:hAnsiTheme="majorHAnsi" w:cstheme="majorHAnsi"/>
          <w:b/>
          <w:szCs w:val="28"/>
          <w:lang w:val="vi-VN"/>
        </w:rPr>
      </w:pPr>
    </w:p>
    <w:tbl>
      <w:tblPr>
        <w:tblStyle w:val="TableGrid"/>
        <w:tblW w:w="0" w:type="auto"/>
        <w:tblLook w:val="04A0" w:firstRow="1" w:lastRow="0" w:firstColumn="1" w:lastColumn="0" w:noHBand="0" w:noVBand="1"/>
      </w:tblPr>
      <w:tblGrid>
        <w:gridCol w:w="703"/>
        <w:gridCol w:w="2920"/>
        <w:gridCol w:w="1812"/>
        <w:gridCol w:w="1813"/>
        <w:gridCol w:w="1813"/>
      </w:tblGrid>
      <w:tr w:rsidR="00615F6A" w:rsidRPr="00885D79" w14:paraId="5D5D86BB" w14:textId="77777777" w:rsidTr="00272E3C">
        <w:tc>
          <w:tcPr>
            <w:tcW w:w="704" w:type="dxa"/>
          </w:tcPr>
          <w:p w14:paraId="2F23DCEE" w14:textId="77777777" w:rsidR="00615F6A" w:rsidRPr="00885D79" w:rsidRDefault="00615F6A" w:rsidP="00272E3C">
            <w:pPr>
              <w:spacing w:before="120" w:after="120"/>
              <w:jc w:val="center"/>
              <w:rPr>
                <w:b/>
                <w:sz w:val="26"/>
                <w:szCs w:val="26"/>
                <w:lang w:val="vi-VN"/>
              </w:rPr>
            </w:pPr>
            <w:r w:rsidRPr="00885D79">
              <w:rPr>
                <w:b/>
                <w:sz w:val="26"/>
                <w:szCs w:val="26"/>
                <w:lang w:val="vi-VN"/>
              </w:rPr>
              <w:t>TT</w:t>
            </w:r>
          </w:p>
        </w:tc>
        <w:tc>
          <w:tcPr>
            <w:tcW w:w="2920" w:type="dxa"/>
          </w:tcPr>
          <w:p w14:paraId="5ACE6F30" w14:textId="77777777" w:rsidR="00885D79" w:rsidRDefault="00885D79" w:rsidP="00885D79">
            <w:pPr>
              <w:spacing w:before="60" w:after="60" w:line="240" w:lineRule="auto"/>
              <w:jc w:val="center"/>
              <w:rPr>
                <w:b/>
                <w:sz w:val="26"/>
                <w:szCs w:val="26"/>
                <w:lang w:val="vi-VN"/>
              </w:rPr>
            </w:pPr>
            <w:r>
              <w:rPr>
                <w:b/>
                <w:sz w:val="26"/>
                <w:szCs w:val="26"/>
                <w:lang w:val="vi-VN"/>
              </w:rPr>
              <w:t>Công việc/</w:t>
            </w:r>
            <w:r>
              <w:rPr>
                <w:b/>
                <w:sz w:val="26"/>
                <w:szCs w:val="26"/>
              </w:rPr>
              <w:t>đ</w:t>
            </w:r>
            <w:r w:rsidR="00615F6A" w:rsidRPr="00885D79">
              <w:rPr>
                <w:b/>
                <w:sz w:val="26"/>
                <w:szCs w:val="26"/>
                <w:lang w:val="vi-VN"/>
              </w:rPr>
              <w:t>iều kiện</w:t>
            </w:r>
          </w:p>
          <w:p w14:paraId="0DDF6510" w14:textId="5C4193C2" w:rsidR="00615F6A" w:rsidRPr="00885D79" w:rsidRDefault="00615F6A" w:rsidP="00885D79">
            <w:pPr>
              <w:spacing w:before="60" w:after="60" w:line="240" w:lineRule="auto"/>
              <w:jc w:val="center"/>
              <w:rPr>
                <w:b/>
                <w:sz w:val="26"/>
                <w:szCs w:val="26"/>
                <w:lang w:val="vi-VN"/>
              </w:rPr>
            </w:pPr>
            <w:r w:rsidRPr="00885D79">
              <w:rPr>
                <w:b/>
                <w:sz w:val="26"/>
                <w:szCs w:val="26"/>
                <w:lang w:val="vi-VN"/>
              </w:rPr>
              <w:t xml:space="preserve"> làm việc</w:t>
            </w:r>
          </w:p>
        </w:tc>
        <w:tc>
          <w:tcPr>
            <w:tcW w:w="5438" w:type="dxa"/>
            <w:gridSpan w:val="3"/>
          </w:tcPr>
          <w:p w14:paraId="4E34DF0B" w14:textId="77777777" w:rsidR="00615F6A" w:rsidRPr="00885D79" w:rsidRDefault="00615F6A" w:rsidP="00272E3C">
            <w:pPr>
              <w:spacing w:before="120" w:after="120"/>
              <w:jc w:val="center"/>
              <w:rPr>
                <w:b/>
                <w:sz w:val="26"/>
                <w:szCs w:val="26"/>
                <w:lang w:val="vi-VN"/>
              </w:rPr>
            </w:pPr>
            <w:r w:rsidRPr="00885D79">
              <w:rPr>
                <w:b/>
                <w:sz w:val="26"/>
                <w:szCs w:val="26"/>
                <w:lang w:val="vi-VN"/>
              </w:rPr>
              <w:t>Hệ số điều chỉnh</w:t>
            </w:r>
          </w:p>
        </w:tc>
      </w:tr>
      <w:tr w:rsidR="00615F6A" w:rsidRPr="00885D79" w14:paraId="45A7B72D" w14:textId="77777777" w:rsidTr="00272E3C">
        <w:tc>
          <w:tcPr>
            <w:tcW w:w="704" w:type="dxa"/>
          </w:tcPr>
          <w:p w14:paraId="680696B0" w14:textId="77777777" w:rsidR="00615F6A" w:rsidRPr="00885D79" w:rsidRDefault="00615F6A" w:rsidP="00272E3C">
            <w:pPr>
              <w:spacing w:before="120" w:after="120"/>
              <w:jc w:val="center"/>
              <w:rPr>
                <w:sz w:val="26"/>
                <w:szCs w:val="26"/>
                <w:lang w:val="vi-VN"/>
              </w:rPr>
            </w:pPr>
            <w:r w:rsidRPr="00885D79">
              <w:rPr>
                <w:sz w:val="26"/>
                <w:szCs w:val="26"/>
                <w:lang w:val="vi-VN"/>
              </w:rPr>
              <w:t>1</w:t>
            </w:r>
          </w:p>
        </w:tc>
        <w:tc>
          <w:tcPr>
            <w:tcW w:w="2920" w:type="dxa"/>
          </w:tcPr>
          <w:p w14:paraId="5FCFC736" w14:textId="77777777" w:rsidR="00615F6A" w:rsidRPr="00885D79" w:rsidRDefault="00615F6A" w:rsidP="00272E3C">
            <w:pPr>
              <w:pStyle w:val="ListParagraph"/>
              <w:spacing w:before="120" w:after="120"/>
              <w:ind w:left="0"/>
              <w:rPr>
                <w:sz w:val="26"/>
                <w:szCs w:val="26"/>
                <w:lang w:val="vi-VN"/>
              </w:rPr>
            </w:pPr>
            <w:r w:rsidRPr="00885D79">
              <w:rPr>
                <w:sz w:val="26"/>
                <w:szCs w:val="26"/>
                <w:lang w:val="vi-VN"/>
              </w:rPr>
              <w:t>Cự ly di chuyển</w:t>
            </w:r>
          </w:p>
        </w:tc>
        <w:tc>
          <w:tcPr>
            <w:tcW w:w="1812" w:type="dxa"/>
          </w:tcPr>
          <w:p w14:paraId="411A4453" w14:textId="77777777" w:rsidR="00615F6A" w:rsidRPr="00885D79" w:rsidRDefault="00615F6A" w:rsidP="00272E3C">
            <w:pPr>
              <w:spacing w:before="120" w:after="120"/>
              <w:jc w:val="center"/>
              <w:rPr>
                <w:sz w:val="26"/>
                <w:szCs w:val="26"/>
                <w:lang w:val="vi-VN"/>
              </w:rPr>
            </w:pPr>
            <w:r w:rsidRPr="00885D79">
              <w:rPr>
                <w:sz w:val="26"/>
                <w:szCs w:val="26"/>
                <w:lang w:val="vi-VN"/>
              </w:rPr>
              <w:t>&lt;1km</w:t>
            </w:r>
          </w:p>
        </w:tc>
        <w:tc>
          <w:tcPr>
            <w:tcW w:w="1813" w:type="dxa"/>
          </w:tcPr>
          <w:p w14:paraId="27BBF899"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-2 km</w:t>
            </w:r>
          </w:p>
        </w:tc>
        <w:tc>
          <w:tcPr>
            <w:tcW w:w="1813" w:type="dxa"/>
          </w:tcPr>
          <w:p w14:paraId="713CD441" w14:textId="77777777" w:rsidR="00615F6A" w:rsidRPr="00885D79" w:rsidRDefault="00615F6A" w:rsidP="00272E3C">
            <w:pPr>
              <w:spacing w:before="120" w:after="120"/>
              <w:jc w:val="center"/>
              <w:rPr>
                <w:sz w:val="26"/>
                <w:szCs w:val="26"/>
                <w:lang w:val="vi-VN"/>
              </w:rPr>
            </w:pPr>
            <w:r w:rsidRPr="00885D79">
              <w:rPr>
                <w:sz w:val="26"/>
                <w:szCs w:val="26"/>
                <w:lang w:val="vi-VN"/>
              </w:rPr>
              <w:t>&gt;2km</w:t>
            </w:r>
          </w:p>
        </w:tc>
      </w:tr>
      <w:tr w:rsidR="00615F6A" w:rsidRPr="00885D79" w14:paraId="072772A2" w14:textId="77777777" w:rsidTr="00272E3C">
        <w:tc>
          <w:tcPr>
            <w:tcW w:w="704" w:type="dxa"/>
          </w:tcPr>
          <w:p w14:paraId="4E2B1309" w14:textId="77777777" w:rsidR="00615F6A" w:rsidRPr="00885D79" w:rsidRDefault="00615F6A" w:rsidP="00272E3C">
            <w:pPr>
              <w:spacing w:before="120" w:after="120"/>
              <w:jc w:val="center"/>
              <w:rPr>
                <w:b/>
                <w:sz w:val="26"/>
                <w:szCs w:val="26"/>
                <w:lang w:val="vi-VN"/>
              </w:rPr>
            </w:pPr>
          </w:p>
        </w:tc>
        <w:tc>
          <w:tcPr>
            <w:tcW w:w="2920" w:type="dxa"/>
          </w:tcPr>
          <w:p w14:paraId="65862A5E" w14:textId="79713D42" w:rsidR="00615F6A" w:rsidRPr="00885D79" w:rsidRDefault="00D007EA" w:rsidP="00272E3C">
            <w:pPr>
              <w:spacing w:before="120" w:after="120"/>
              <w:jc w:val="center"/>
              <w:rPr>
                <w:sz w:val="26"/>
                <w:szCs w:val="26"/>
                <w:lang w:val="vi-VN"/>
              </w:rPr>
            </w:pPr>
            <w:r>
              <w:rPr>
                <w:sz w:val="26"/>
                <w:szCs w:val="26"/>
                <w:lang w:val="vi-VN"/>
              </w:rPr>
              <w:t xml:space="preserve">Hệ số </w:t>
            </w:r>
            <w:r>
              <w:rPr>
                <w:sz w:val="26"/>
                <w:szCs w:val="26"/>
              </w:rPr>
              <w:t>H</w:t>
            </w:r>
            <w:r w:rsidR="00615F6A" w:rsidRPr="00885D79">
              <w:rPr>
                <w:sz w:val="26"/>
                <w:szCs w:val="26"/>
                <w:lang w:val="vi-VN"/>
              </w:rPr>
              <w:t>1</w:t>
            </w:r>
          </w:p>
        </w:tc>
        <w:tc>
          <w:tcPr>
            <w:tcW w:w="1812" w:type="dxa"/>
          </w:tcPr>
          <w:p w14:paraId="671439C7" w14:textId="77777777" w:rsidR="00615F6A" w:rsidRPr="00885D79" w:rsidRDefault="00615F6A" w:rsidP="00272E3C">
            <w:pPr>
              <w:spacing w:before="120" w:after="120"/>
              <w:jc w:val="center"/>
              <w:rPr>
                <w:sz w:val="26"/>
                <w:szCs w:val="26"/>
                <w:lang w:val="vi-VN"/>
              </w:rPr>
            </w:pPr>
            <w:r w:rsidRPr="00885D79">
              <w:rPr>
                <w:sz w:val="26"/>
                <w:szCs w:val="26"/>
              </w:rPr>
              <w:t>0</w:t>
            </w:r>
            <w:r w:rsidRPr="00885D79">
              <w:rPr>
                <w:sz w:val="26"/>
                <w:szCs w:val="26"/>
                <w:lang w:val="vi-VN"/>
              </w:rPr>
              <w:t>,9</w:t>
            </w:r>
          </w:p>
        </w:tc>
        <w:tc>
          <w:tcPr>
            <w:tcW w:w="1813" w:type="dxa"/>
          </w:tcPr>
          <w:p w14:paraId="0DF97B23"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,0</w:t>
            </w:r>
          </w:p>
        </w:tc>
        <w:tc>
          <w:tcPr>
            <w:tcW w:w="1813" w:type="dxa"/>
          </w:tcPr>
          <w:p w14:paraId="36F59A26"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,2</w:t>
            </w:r>
          </w:p>
        </w:tc>
      </w:tr>
      <w:tr w:rsidR="00615F6A" w:rsidRPr="00885D79" w14:paraId="0A9306A8" w14:textId="77777777" w:rsidTr="00272E3C">
        <w:tc>
          <w:tcPr>
            <w:tcW w:w="704" w:type="dxa"/>
          </w:tcPr>
          <w:p w14:paraId="0F6567A1" w14:textId="77777777" w:rsidR="00615F6A" w:rsidRPr="00885D79" w:rsidRDefault="00615F6A" w:rsidP="00272E3C">
            <w:pPr>
              <w:spacing w:before="120" w:after="120"/>
              <w:jc w:val="center"/>
              <w:rPr>
                <w:sz w:val="26"/>
                <w:szCs w:val="26"/>
                <w:lang w:val="vi-VN"/>
              </w:rPr>
            </w:pPr>
            <w:r w:rsidRPr="00885D79">
              <w:rPr>
                <w:sz w:val="26"/>
                <w:szCs w:val="26"/>
                <w:lang w:val="vi-VN"/>
              </w:rPr>
              <w:t>2</w:t>
            </w:r>
          </w:p>
        </w:tc>
        <w:tc>
          <w:tcPr>
            <w:tcW w:w="2920" w:type="dxa"/>
          </w:tcPr>
          <w:p w14:paraId="4045367F" w14:textId="77777777" w:rsidR="00615F6A" w:rsidRPr="00885D79" w:rsidRDefault="00615F6A" w:rsidP="00272E3C">
            <w:pPr>
              <w:spacing w:before="120" w:after="120"/>
              <w:jc w:val="both"/>
              <w:rPr>
                <w:sz w:val="26"/>
                <w:szCs w:val="26"/>
                <w:lang w:val="vi-VN"/>
              </w:rPr>
            </w:pPr>
            <w:r w:rsidRPr="00885D79">
              <w:rPr>
                <w:sz w:val="26"/>
                <w:szCs w:val="26"/>
                <w:lang w:val="vi-VN"/>
              </w:rPr>
              <w:t>Độ dốc bình quân của khu khai thác</w:t>
            </w:r>
          </w:p>
        </w:tc>
        <w:tc>
          <w:tcPr>
            <w:tcW w:w="1812" w:type="dxa"/>
          </w:tcPr>
          <w:p w14:paraId="3A488A04" w14:textId="77777777" w:rsidR="00615F6A" w:rsidRPr="00885D79" w:rsidRDefault="00615F6A" w:rsidP="00272E3C">
            <w:pPr>
              <w:spacing w:before="120" w:after="120"/>
              <w:jc w:val="center"/>
              <w:rPr>
                <w:sz w:val="26"/>
                <w:szCs w:val="26"/>
                <w:lang w:val="vi-VN"/>
              </w:rPr>
            </w:pPr>
            <w:r w:rsidRPr="00885D79">
              <w:rPr>
                <w:sz w:val="26"/>
                <w:szCs w:val="26"/>
                <w:lang w:val="vi-VN"/>
              </w:rPr>
              <w:t>&lt;20 độ</w:t>
            </w:r>
          </w:p>
        </w:tc>
        <w:tc>
          <w:tcPr>
            <w:tcW w:w="1813" w:type="dxa"/>
          </w:tcPr>
          <w:p w14:paraId="0BE39A2A" w14:textId="77777777" w:rsidR="00615F6A" w:rsidRPr="00885D79" w:rsidRDefault="00615F6A" w:rsidP="00272E3C">
            <w:pPr>
              <w:tabs>
                <w:tab w:val="left" w:pos="4185"/>
              </w:tabs>
              <w:spacing w:before="120" w:after="120"/>
              <w:jc w:val="center"/>
              <w:rPr>
                <w:sz w:val="26"/>
                <w:szCs w:val="26"/>
              </w:rPr>
            </w:pPr>
            <w:r w:rsidRPr="00885D79">
              <w:rPr>
                <w:sz w:val="26"/>
                <w:szCs w:val="26"/>
                <w:lang w:val="vi-VN" w:eastAsia="vi-VN"/>
              </w:rPr>
              <w:t xml:space="preserve">20 </w:t>
            </w:r>
            <w:r w:rsidRPr="00885D79">
              <w:rPr>
                <w:sz w:val="26"/>
                <w:szCs w:val="26"/>
                <w:lang w:eastAsia="vi-VN"/>
              </w:rPr>
              <w:t>-</w:t>
            </w:r>
            <w:r w:rsidRPr="00885D79">
              <w:rPr>
                <w:sz w:val="26"/>
                <w:szCs w:val="26"/>
                <w:lang w:val="vi-VN" w:eastAsia="vi-VN"/>
              </w:rPr>
              <w:t xml:space="preserve"> 30 độ.</w:t>
            </w:r>
          </w:p>
        </w:tc>
        <w:tc>
          <w:tcPr>
            <w:tcW w:w="1813" w:type="dxa"/>
          </w:tcPr>
          <w:p w14:paraId="359E0783" w14:textId="77777777" w:rsidR="00615F6A" w:rsidRPr="00885D79" w:rsidRDefault="00615F6A" w:rsidP="00272E3C">
            <w:pPr>
              <w:spacing w:before="120" w:after="120"/>
              <w:jc w:val="center"/>
              <w:rPr>
                <w:sz w:val="26"/>
                <w:szCs w:val="26"/>
                <w:lang w:val="vi-VN"/>
              </w:rPr>
            </w:pPr>
            <w:r w:rsidRPr="00885D79">
              <w:rPr>
                <w:sz w:val="26"/>
                <w:szCs w:val="26"/>
                <w:lang w:val="vi-VN"/>
              </w:rPr>
              <w:t>&gt;30 độ</w:t>
            </w:r>
          </w:p>
        </w:tc>
      </w:tr>
      <w:tr w:rsidR="00615F6A" w:rsidRPr="00885D79" w14:paraId="0812B358" w14:textId="77777777" w:rsidTr="00272E3C">
        <w:tc>
          <w:tcPr>
            <w:tcW w:w="704" w:type="dxa"/>
          </w:tcPr>
          <w:p w14:paraId="45731B3F" w14:textId="77777777" w:rsidR="00615F6A" w:rsidRPr="00885D79" w:rsidRDefault="00615F6A" w:rsidP="00272E3C">
            <w:pPr>
              <w:spacing w:before="120" w:after="120"/>
              <w:jc w:val="center"/>
              <w:rPr>
                <w:b/>
                <w:sz w:val="26"/>
                <w:szCs w:val="26"/>
                <w:lang w:val="vi-VN"/>
              </w:rPr>
            </w:pPr>
          </w:p>
        </w:tc>
        <w:tc>
          <w:tcPr>
            <w:tcW w:w="2920" w:type="dxa"/>
          </w:tcPr>
          <w:p w14:paraId="6BE90CE9" w14:textId="6E2EC513" w:rsidR="00615F6A" w:rsidRPr="00885D79" w:rsidRDefault="00615F6A" w:rsidP="00272E3C">
            <w:pPr>
              <w:spacing w:before="120" w:after="120"/>
              <w:jc w:val="center"/>
              <w:rPr>
                <w:sz w:val="26"/>
                <w:szCs w:val="26"/>
                <w:lang w:val="vi-VN"/>
              </w:rPr>
            </w:pPr>
            <w:r w:rsidRPr="00885D79">
              <w:rPr>
                <w:sz w:val="26"/>
                <w:szCs w:val="26"/>
              </w:rPr>
              <w:t>Hệ</w:t>
            </w:r>
            <w:r w:rsidR="00D007EA">
              <w:rPr>
                <w:sz w:val="26"/>
                <w:szCs w:val="26"/>
                <w:lang w:val="vi-VN"/>
              </w:rPr>
              <w:t xml:space="preserve"> số </w:t>
            </w:r>
            <w:r w:rsidR="00D007EA">
              <w:rPr>
                <w:sz w:val="26"/>
                <w:szCs w:val="26"/>
              </w:rPr>
              <w:t>H</w:t>
            </w:r>
            <w:r w:rsidRPr="00885D79">
              <w:rPr>
                <w:sz w:val="26"/>
                <w:szCs w:val="26"/>
                <w:lang w:val="vi-VN"/>
              </w:rPr>
              <w:t>2</w:t>
            </w:r>
          </w:p>
        </w:tc>
        <w:tc>
          <w:tcPr>
            <w:tcW w:w="1812" w:type="dxa"/>
          </w:tcPr>
          <w:p w14:paraId="66A13C5B" w14:textId="77777777" w:rsidR="00615F6A" w:rsidRPr="00885D79" w:rsidRDefault="00615F6A" w:rsidP="00272E3C">
            <w:pPr>
              <w:spacing w:before="120" w:after="120"/>
              <w:jc w:val="center"/>
              <w:rPr>
                <w:sz w:val="26"/>
                <w:szCs w:val="26"/>
                <w:lang w:val="vi-VN"/>
              </w:rPr>
            </w:pPr>
            <w:r w:rsidRPr="00885D79">
              <w:rPr>
                <w:sz w:val="26"/>
                <w:szCs w:val="26"/>
              </w:rPr>
              <w:t>0</w:t>
            </w:r>
            <w:r w:rsidRPr="00885D79">
              <w:rPr>
                <w:sz w:val="26"/>
                <w:szCs w:val="26"/>
                <w:lang w:val="vi-VN"/>
              </w:rPr>
              <w:t>,9</w:t>
            </w:r>
          </w:p>
        </w:tc>
        <w:tc>
          <w:tcPr>
            <w:tcW w:w="1813" w:type="dxa"/>
          </w:tcPr>
          <w:p w14:paraId="529556AF"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,0</w:t>
            </w:r>
          </w:p>
        </w:tc>
        <w:tc>
          <w:tcPr>
            <w:tcW w:w="1813" w:type="dxa"/>
          </w:tcPr>
          <w:p w14:paraId="462B596E"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,2</w:t>
            </w:r>
          </w:p>
        </w:tc>
      </w:tr>
      <w:tr w:rsidR="00615F6A" w:rsidRPr="00885D79" w14:paraId="64BA8B86" w14:textId="77777777" w:rsidTr="00272E3C">
        <w:tc>
          <w:tcPr>
            <w:tcW w:w="704" w:type="dxa"/>
          </w:tcPr>
          <w:p w14:paraId="5076FD67" w14:textId="77777777" w:rsidR="00615F6A" w:rsidRPr="00885D79" w:rsidRDefault="00615F6A" w:rsidP="00272E3C">
            <w:pPr>
              <w:spacing w:before="120" w:after="120"/>
              <w:jc w:val="center"/>
              <w:rPr>
                <w:sz w:val="26"/>
                <w:szCs w:val="26"/>
                <w:lang w:val="vi-VN"/>
              </w:rPr>
            </w:pPr>
            <w:r w:rsidRPr="00885D79">
              <w:rPr>
                <w:sz w:val="26"/>
                <w:szCs w:val="26"/>
                <w:lang w:val="vi-VN"/>
              </w:rPr>
              <w:t>3</w:t>
            </w:r>
          </w:p>
        </w:tc>
        <w:tc>
          <w:tcPr>
            <w:tcW w:w="2920" w:type="dxa"/>
          </w:tcPr>
          <w:p w14:paraId="7FE4285D" w14:textId="77777777" w:rsidR="00615F6A" w:rsidRPr="00885D79" w:rsidRDefault="00615F6A" w:rsidP="00272E3C">
            <w:pPr>
              <w:pStyle w:val="ListParagraph"/>
              <w:spacing w:before="120" w:after="120"/>
              <w:ind w:left="0"/>
              <w:rPr>
                <w:sz w:val="26"/>
                <w:szCs w:val="26"/>
                <w:lang w:val="vi-VN"/>
              </w:rPr>
            </w:pPr>
            <w:r w:rsidRPr="00885D79">
              <w:rPr>
                <w:sz w:val="26"/>
                <w:szCs w:val="26"/>
                <w:lang w:val="vi-VN"/>
              </w:rPr>
              <w:t>Cự ly kéo gỗ</w:t>
            </w:r>
          </w:p>
        </w:tc>
        <w:tc>
          <w:tcPr>
            <w:tcW w:w="1812" w:type="dxa"/>
          </w:tcPr>
          <w:p w14:paraId="6EED70B8" w14:textId="77777777" w:rsidR="00615F6A" w:rsidRPr="00885D79" w:rsidRDefault="00615F6A" w:rsidP="00272E3C">
            <w:pPr>
              <w:spacing w:before="120" w:after="120"/>
              <w:jc w:val="center"/>
              <w:rPr>
                <w:sz w:val="26"/>
                <w:szCs w:val="26"/>
                <w:lang w:val="vi-VN"/>
              </w:rPr>
            </w:pPr>
            <w:r w:rsidRPr="00885D79">
              <w:rPr>
                <w:sz w:val="26"/>
                <w:szCs w:val="26"/>
                <w:lang w:val="vi-VN"/>
              </w:rPr>
              <w:t>&lt;1km</w:t>
            </w:r>
          </w:p>
        </w:tc>
        <w:tc>
          <w:tcPr>
            <w:tcW w:w="1813" w:type="dxa"/>
          </w:tcPr>
          <w:p w14:paraId="260A2347"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-2 km</w:t>
            </w:r>
          </w:p>
        </w:tc>
        <w:tc>
          <w:tcPr>
            <w:tcW w:w="1813" w:type="dxa"/>
          </w:tcPr>
          <w:p w14:paraId="6DF82BF0" w14:textId="77777777" w:rsidR="00615F6A" w:rsidRPr="00885D79" w:rsidRDefault="00615F6A" w:rsidP="00272E3C">
            <w:pPr>
              <w:spacing w:before="120" w:after="120"/>
              <w:jc w:val="center"/>
              <w:rPr>
                <w:sz w:val="26"/>
                <w:szCs w:val="26"/>
                <w:lang w:val="vi-VN"/>
              </w:rPr>
            </w:pPr>
            <w:r w:rsidRPr="00885D79">
              <w:rPr>
                <w:sz w:val="26"/>
                <w:szCs w:val="26"/>
                <w:lang w:val="vi-VN"/>
              </w:rPr>
              <w:t>&gt;2km</w:t>
            </w:r>
          </w:p>
        </w:tc>
      </w:tr>
      <w:tr w:rsidR="00615F6A" w:rsidRPr="00885D79" w14:paraId="483CA76D" w14:textId="77777777" w:rsidTr="00272E3C">
        <w:tc>
          <w:tcPr>
            <w:tcW w:w="704" w:type="dxa"/>
          </w:tcPr>
          <w:p w14:paraId="63877EE6" w14:textId="77777777" w:rsidR="00615F6A" w:rsidRPr="00885D79" w:rsidRDefault="00615F6A" w:rsidP="00272E3C">
            <w:pPr>
              <w:spacing w:before="120" w:after="120"/>
              <w:jc w:val="center"/>
              <w:rPr>
                <w:b/>
                <w:sz w:val="26"/>
                <w:szCs w:val="26"/>
                <w:lang w:val="vi-VN"/>
              </w:rPr>
            </w:pPr>
          </w:p>
        </w:tc>
        <w:tc>
          <w:tcPr>
            <w:tcW w:w="2920" w:type="dxa"/>
          </w:tcPr>
          <w:p w14:paraId="601C3AFC" w14:textId="2D9A3BE4" w:rsidR="00615F6A" w:rsidRPr="00885D79" w:rsidRDefault="00D007EA" w:rsidP="00272E3C">
            <w:pPr>
              <w:spacing w:before="120" w:after="120"/>
              <w:jc w:val="center"/>
              <w:rPr>
                <w:sz w:val="26"/>
                <w:szCs w:val="26"/>
                <w:lang w:val="vi-VN"/>
              </w:rPr>
            </w:pPr>
            <w:r>
              <w:rPr>
                <w:sz w:val="26"/>
                <w:szCs w:val="26"/>
                <w:lang w:val="vi-VN"/>
              </w:rPr>
              <w:t xml:space="preserve">Hệ số </w:t>
            </w:r>
            <w:r>
              <w:rPr>
                <w:sz w:val="26"/>
                <w:szCs w:val="26"/>
              </w:rPr>
              <w:t>H</w:t>
            </w:r>
            <w:r w:rsidR="00615F6A" w:rsidRPr="00885D79">
              <w:rPr>
                <w:sz w:val="26"/>
                <w:szCs w:val="26"/>
                <w:lang w:val="vi-VN"/>
              </w:rPr>
              <w:t>3</w:t>
            </w:r>
          </w:p>
        </w:tc>
        <w:tc>
          <w:tcPr>
            <w:tcW w:w="1812" w:type="dxa"/>
          </w:tcPr>
          <w:p w14:paraId="360FB1EF" w14:textId="77777777" w:rsidR="00615F6A" w:rsidRPr="00885D79" w:rsidRDefault="00615F6A" w:rsidP="00272E3C">
            <w:pPr>
              <w:spacing w:before="120" w:after="120"/>
              <w:jc w:val="center"/>
              <w:rPr>
                <w:sz w:val="26"/>
                <w:szCs w:val="26"/>
                <w:lang w:val="vi-VN"/>
              </w:rPr>
            </w:pPr>
            <w:r w:rsidRPr="00885D79">
              <w:rPr>
                <w:sz w:val="26"/>
                <w:szCs w:val="26"/>
              </w:rPr>
              <w:t>0</w:t>
            </w:r>
            <w:r w:rsidRPr="00885D79">
              <w:rPr>
                <w:sz w:val="26"/>
                <w:szCs w:val="26"/>
                <w:lang w:val="vi-VN"/>
              </w:rPr>
              <w:t>,9</w:t>
            </w:r>
          </w:p>
        </w:tc>
        <w:tc>
          <w:tcPr>
            <w:tcW w:w="1813" w:type="dxa"/>
          </w:tcPr>
          <w:p w14:paraId="1329F63E"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,0</w:t>
            </w:r>
          </w:p>
        </w:tc>
        <w:tc>
          <w:tcPr>
            <w:tcW w:w="1813" w:type="dxa"/>
          </w:tcPr>
          <w:p w14:paraId="4BD868E3"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,2</w:t>
            </w:r>
          </w:p>
        </w:tc>
      </w:tr>
      <w:tr w:rsidR="00615F6A" w:rsidRPr="00885D79" w14:paraId="459BE82E" w14:textId="77777777" w:rsidTr="00272E3C">
        <w:tc>
          <w:tcPr>
            <w:tcW w:w="704" w:type="dxa"/>
          </w:tcPr>
          <w:p w14:paraId="59EFEE11" w14:textId="77777777" w:rsidR="00615F6A" w:rsidRPr="00885D79" w:rsidRDefault="00615F6A" w:rsidP="00272E3C">
            <w:pPr>
              <w:spacing w:before="120" w:after="120"/>
              <w:jc w:val="center"/>
              <w:rPr>
                <w:sz w:val="26"/>
                <w:szCs w:val="26"/>
                <w:lang w:val="vi-VN"/>
              </w:rPr>
            </w:pPr>
            <w:r w:rsidRPr="00885D79">
              <w:rPr>
                <w:sz w:val="26"/>
                <w:szCs w:val="26"/>
                <w:lang w:val="vi-VN"/>
              </w:rPr>
              <w:t>4</w:t>
            </w:r>
          </w:p>
        </w:tc>
        <w:tc>
          <w:tcPr>
            <w:tcW w:w="2920" w:type="dxa"/>
          </w:tcPr>
          <w:p w14:paraId="648CEA79" w14:textId="77777777" w:rsidR="00615F6A" w:rsidRPr="00885D79" w:rsidRDefault="00615F6A" w:rsidP="00272E3C">
            <w:pPr>
              <w:pStyle w:val="ListParagraph"/>
              <w:spacing w:before="120" w:after="120"/>
              <w:ind w:left="0"/>
              <w:rPr>
                <w:sz w:val="26"/>
                <w:szCs w:val="26"/>
                <w:lang w:val="vi-VN"/>
              </w:rPr>
            </w:pPr>
            <w:r w:rsidRPr="00885D79">
              <w:rPr>
                <w:sz w:val="26"/>
                <w:szCs w:val="26"/>
                <w:lang w:val="vi-VN"/>
              </w:rPr>
              <w:t>Cự ly lao, vác</w:t>
            </w:r>
          </w:p>
        </w:tc>
        <w:tc>
          <w:tcPr>
            <w:tcW w:w="1812" w:type="dxa"/>
          </w:tcPr>
          <w:p w14:paraId="0D0C1E2B" w14:textId="77777777" w:rsidR="00615F6A" w:rsidRPr="00885D79" w:rsidRDefault="00615F6A" w:rsidP="00272E3C">
            <w:pPr>
              <w:spacing w:before="120" w:after="120"/>
              <w:jc w:val="center"/>
              <w:rPr>
                <w:sz w:val="26"/>
                <w:szCs w:val="26"/>
                <w:lang w:val="vi-VN"/>
              </w:rPr>
            </w:pPr>
            <w:r w:rsidRPr="00885D79">
              <w:rPr>
                <w:sz w:val="26"/>
                <w:szCs w:val="26"/>
                <w:lang w:val="vi-VN"/>
              </w:rPr>
              <w:t>&lt;0,2km</w:t>
            </w:r>
          </w:p>
        </w:tc>
        <w:tc>
          <w:tcPr>
            <w:tcW w:w="1813" w:type="dxa"/>
          </w:tcPr>
          <w:p w14:paraId="24EE14EA" w14:textId="77777777" w:rsidR="00615F6A" w:rsidRPr="00885D79" w:rsidRDefault="00615F6A" w:rsidP="00272E3C">
            <w:pPr>
              <w:spacing w:before="120" w:after="120"/>
              <w:jc w:val="center"/>
              <w:rPr>
                <w:sz w:val="26"/>
                <w:szCs w:val="26"/>
                <w:lang w:val="vi-VN"/>
              </w:rPr>
            </w:pPr>
            <w:r w:rsidRPr="00885D79">
              <w:rPr>
                <w:sz w:val="26"/>
                <w:szCs w:val="26"/>
              </w:rPr>
              <w:t>0</w:t>
            </w:r>
            <w:r w:rsidRPr="00885D79">
              <w:rPr>
                <w:sz w:val="26"/>
                <w:szCs w:val="26"/>
                <w:lang w:val="vi-VN"/>
              </w:rPr>
              <w:t xml:space="preserve">,2 </w:t>
            </w:r>
            <w:r w:rsidRPr="00885D79">
              <w:rPr>
                <w:sz w:val="26"/>
                <w:szCs w:val="26"/>
              </w:rPr>
              <w:t>-</w:t>
            </w:r>
            <w:r w:rsidRPr="00885D79">
              <w:rPr>
                <w:sz w:val="26"/>
                <w:szCs w:val="26"/>
                <w:lang w:val="vi-VN"/>
              </w:rPr>
              <w:t xml:space="preserve"> </w:t>
            </w:r>
            <w:r w:rsidRPr="00885D79">
              <w:rPr>
                <w:sz w:val="26"/>
                <w:szCs w:val="26"/>
              </w:rPr>
              <w:t>0</w:t>
            </w:r>
            <w:r w:rsidRPr="00885D79">
              <w:rPr>
                <w:sz w:val="26"/>
                <w:szCs w:val="26"/>
                <w:lang w:val="vi-VN"/>
              </w:rPr>
              <w:t>,5 km</w:t>
            </w:r>
          </w:p>
        </w:tc>
        <w:tc>
          <w:tcPr>
            <w:tcW w:w="1813" w:type="dxa"/>
          </w:tcPr>
          <w:p w14:paraId="5CA51ED0" w14:textId="77777777" w:rsidR="00615F6A" w:rsidRPr="00885D79" w:rsidRDefault="00615F6A" w:rsidP="00272E3C">
            <w:pPr>
              <w:spacing w:before="120" w:after="120"/>
              <w:jc w:val="center"/>
              <w:rPr>
                <w:sz w:val="26"/>
                <w:szCs w:val="26"/>
                <w:lang w:val="vi-VN"/>
              </w:rPr>
            </w:pPr>
            <w:r w:rsidRPr="00885D79">
              <w:rPr>
                <w:sz w:val="26"/>
                <w:szCs w:val="26"/>
                <w:lang w:val="vi-VN"/>
              </w:rPr>
              <w:t>&gt;0,5km</w:t>
            </w:r>
          </w:p>
        </w:tc>
      </w:tr>
      <w:tr w:rsidR="00615F6A" w:rsidRPr="00885D79" w14:paraId="5B576EA9" w14:textId="77777777" w:rsidTr="00272E3C">
        <w:tc>
          <w:tcPr>
            <w:tcW w:w="704" w:type="dxa"/>
          </w:tcPr>
          <w:p w14:paraId="092705A8" w14:textId="77777777" w:rsidR="00615F6A" w:rsidRPr="00885D79" w:rsidRDefault="00615F6A" w:rsidP="00272E3C">
            <w:pPr>
              <w:spacing w:before="120" w:after="120"/>
              <w:jc w:val="center"/>
              <w:rPr>
                <w:b/>
                <w:sz w:val="26"/>
                <w:szCs w:val="26"/>
                <w:lang w:val="vi-VN"/>
              </w:rPr>
            </w:pPr>
          </w:p>
        </w:tc>
        <w:tc>
          <w:tcPr>
            <w:tcW w:w="2920" w:type="dxa"/>
          </w:tcPr>
          <w:p w14:paraId="3910A272" w14:textId="4F0D5B39" w:rsidR="00615F6A" w:rsidRPr="00885D79" w:rsidRDefault="00D007EA" w:rsidP="00272E3C">
            <w:pPr>
              <w:spacing w:before="120" w:after="120"/>
              <w:jc w:val="center"/>
              <w:rPr>
                <w:sz w:val="26"/>
                <w:szCs w:val="26"/>
                <w:lang w:val="vi-VN"/>
              </w:rPr>
            </w:pPr>
            <w:r>
              <w:rPr>
                <w:sz w:val="26"/>
                <w:szCs w:val="26"/>
                <w:lang w:val="vi-VN"/>
              </w:rPr>
              <w:t xml:space="preserve">Hệ số </w:t>
            </w:r>
            <w:r>
              <w:rPr>
                <w:sz w:val="26"/>
                <w:szCs w:val="26"/>
              </w:rPr>
              <w:t>H</w:t>
            </w:r>
            <w:r w:rsidR="00615F6A" w:rsidRPr="00885D79">
              <w:rPr>
                <w:sz w:val="26"/>
                <w:szCs w:val="26"/>
                <w:lang w:val="vi-VN"/>
              </w:rPr>
              <w:t>4</w:t>
            </w:r>
          </w:p>
        </w:tc>
        <w:tc>
          <w:tcPr>
            <w:tcW w:w="1812" w:type="dxa"/>
          </w:tcPr>
          <w:p w14:paraId="4E34D3E4" w14:textId="77777777" w:rsidR="00615F6A" w:rsidRPr="00885D79" w:rsidRDefault="00615F6A" w:rsidP="00272E3C">
            <w:pPr>
              <w:spacing w:before="120" w:after="120"/>
              <w:jc w:val="center"/>
              <w:rPr>
                <w:sz w:val="26"/>
                <w:szCs w:val="26"/>
                <w:lang w:val="vi-VN"/>
              </w:rPr>
            </w:pPr>
            <w:r w:rsidRPr="00885D79">
              <w:rPr>
                <w:sz w:val="26"/>
                <w:szCs w:val="26"/>
              </w:rPr>
              <w:t>0</w:t>
            </w:r>
            <w:r w:rsidRPr="00885D79">
              <w:rPr>
                <w:sz w:val="26"/>
                <w:szCs w:val="26"/>
                <w:lang w:val="vi-VN"/>
              </w:rPr>
              <w:t>,9</w:t>
            </w:r>
          </w:p>
        </w:tc>
        <w:tc>
          <w:tcPr>
            <w:tcW w:w="1813" w:type="dxa"/>
          </w:tcPr>
          <w:p w14:paraId="5BB1C1EB"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,0</w:t>
            </w:r>
          </w:p>
        </w:tc>
        <w:tc>
          <w:tcPr>
            <w:tcW w:w="1813" w:type="dxa"/>
          </w:tcPr>
          <w:p w14:paraId="4D694A62"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,2</w:t>
            </w:r>
          </w:p>
        </w:tc>
      </w:tr>
      <w:tr w:rsidR="00615F6A" w:rsidRPr="00885D79" w14:paraId="172006D1" w14:textId="77777777" w:rsidTr="00272E3C">
        <w:tc>
          <w:tcPr>
            <w:tcW w:w="704" w:type="dxa"/>
          </w:tcPr>
          <w:p w14:paraId="443D3A29" w14:textId="77777777" w:rsidR="00615F6A" w:rsidRPr="00885D79" w:rsidRDefault="00615F6A" w:rsidP="00272E3C">
            <w:pPr>
              <w:spacing w:before="120" w:after="120"/>
              <w:jc w:val="center"/>
              <w:rPr>
                <w:sz w:val="26"/>
                <w:szCs w:val="26"/>
                <w:lang w:val="vi-VN"/>
              </w:rPr>
            </w:pPr>
            <w:r w:rsidRPr="00885D79">
              <w:rPr>
                <w:sz w:val="26"/>
                <w:szCs w:val="26"/>
                <w:lang w:val="vi-VN"/>
              </w:rPr>
              <w:t>5</w:t>
            </w:r>
          </w:p>
        </w:tc>
        <w:tc>
          <w:tcPr>
            <w:tcW w:w="2920" w:type="dxa"/>
          </w:tcPr>
          <w:p w14:paraId="7BED1EE4" w14:textId="77777777" w:rsidR="00615F6A" w:rsidRPr="00885D79" w:rsidRDefault="00615F6A" w:rsidP="00272E3C">
            <w:pPr>
              <w:spacing w:before="120" w:after="120"/>
              <w:jc w:val="center"/>
              <w:rPr>
                <w:sz w:val="26"/>
                <w:szCs w:val="26"/>
                <w:lang w:val="vi-VN"/>
              </w:rPr>
            </w:pPr>
            <w:r w:rsidRPr="00885D79">
              <w:rPr>
                <w:sz w:val="26"/>
                <w:szCs w:val="26"/>
                <w:lang w:val="vi-VN"/>
              </w:rPr>
              <w:t xml:space="preserve">Sản lượng khai thác </w:t>
            </w:r>
          </w:p>
        </w:tc>
        <w:tc>
          <w:tcPr>
            <w:tcW w:w="1812" w:type="dxa"/>
          </w:tcPr>
          <w:p w14:paraId="52C71586" w14:textId="77777777" w:rsidR="00615F6A" w:rsidRPr="00885D79" w:rsidRDefault="00615F6A" w:rsidP="00272E3C">
            <w:pPr>
              <w:spacing w:before="120" w:after="120"/>
              <w:jc w:val="center"/>
              <w:rPr>
                <w:sz w:val="26"/>
                <w:szCs w:val="26"/>
                <w:lang w:val="vi-VN"/>
              </w:rPr>
            </w:pPr>
            <w:r w:rsidRPr="00885D79">
              <w:rPr>
                <w:sz w:val="26"/>
                <w:szCs w:val="26"/>
                <w:lang w:val="vi-VN"/>
              </w:rPr>
              <w:t>&lt;30 m</w:t>
            </w:r>
            <w:r w:rsidRPr="00885D79">
              <w:rPr>
                <w:sz w:val="26"/>
                <w:szCs w:val="26"/>
                <w:vertAlign w:val="superscript"/>
                <w:lang w:val="vi-VN"/>
              </w:rPr>
              <w:t>3</w:t>
            </w:r>
            <w:r w:rsidRPr="00885D79">
              <w:rPr>
                <w:sz w:val="26"/>
                <w:szCs w:val="26"/>
                <w:lang w:val="vi-VN"/>
              </w:rPr>
              <w:t>/ha</w:t>
            </w:r>
          </w:p>
        </w:tc>
        <w:tc>
          <w:tcPr>
            <w:tcW w:w="1813" w:type="dxa"/>
          </w:tcPr>
          <w:p w14:paraId="3A91A9E5" w14:textId="77777777" w:rsidR="00615F6A" w:rsidRPr="00885D79" w:rsidRDefault="00615F6A" w:rsidP="00272E3C">
            <w:pPr>
              <w:spacing w:before="120" w:after="120"/>
              <w:jc w:val="center"/>
              <w:rPr>
                <w:sz w:val="26"/>
                <w:szCs w:val="26"/>
                <w:lang w:val="vi-VN"/>
              </w:rPr>
            </w:pPr>
            <w:r w:rsidRPr="00885D79">
              <w:rPr>
                <w:sz w:val="26"/>
                <w:szCs w:val="26"/>
                <w:lang w:val="vi-VN"/>
              </w:rPr>
              <w:t>30</w:t>
            </w:r>
            <w:r w:rsidRPr="00885D79">
              <w:rPr>
                <w:sz w:val="26"/>
                <w:szCs w:val="26"/>
              </w:rPr>
              <w:t xml:space="preserve"> </w:t>
            </w:r>
            <w:r w:rsidRPr="00885D79">
              <w:rPr>
                <w:sz w:val="26"/>
                <w:szCs w:val="26"/>
                <w:lang w:val="vi-VN"/>
              </w:rPr>
              <w:t>-70m</w:t>
            </w:r>
            <w:r w:rsidRPr="00885D79">
              <w:rPr>
                <w:sz w:val="26"/>
                <w:szCs w:val="26"/>
                <w:vertAlign w:val="superscript"/>
                <w:lang w:val="vi-VN"/>
              </w:rPr>
              <w:t>3</w:t>
            </w:r>
            <w:r w:rsidRPr="00885D79">
              <w:rPr>
                <w:sz w:val="26"/>
                <w:szCs w:val="26"/>
                <w:lang w:val="vi-VN"/>
              </w:rPr>
              <w:t>/ha</w:t>
            </w:r>
          </w:p>
        </w:tc>
        <w:tc>
          <w:tcPr>
            <w:tcW w:w="1813" w:type="dxa"/>
          </w:tcPr>
          <w:p w14:paraId="012F8578" w14:textId="77777777" w:rsidR="00615F6A" w:rsidRPr="00885D79" w:rsidRDefault="00615F6A" w:rsidP="00272E3C">
            <w:pPr>
              <w:spacing w:before="120" w:after="120"/>
              <w:jc w:val="center"/>
              <w:rPr>
                <w:sz w:val="26"/>
                <w:szCs w:val="26"/>
                <w:lang w:val="vi-VN"/>
              </w:rPr>
            </w:pPr>
            <w:r w:rsidRPr="00885D79">
              <w:rPr>
                <w:sz w:val="26"/>
                <w:szCs w:val="26"/>
                <w:lang w:val="vi-VN"/>
              </w:rPr>
              <w:t>&gt;70 m</w:t>
            </w:r>
            <w:r w:rsidRPr="00885D79">
              <w:rPr>
                <w:sz w:val="26"/>
                <w:szCs w:val="26"/>
                <w:vertAlign w:val="superscript"/>
                <w:lang w:val="vi-VN"/>
              </w:rPr>
              <w:t>3</w:t>
            </w:r>
            <w:r w:rsidRPr="00885D79">
              <w:rPr>
                <w:sz w:val="26"/>
                <w:szCs w:val="26"/>
                <w:lang w:val="vi-VN"/>
              </w:rPr>
              <w:t>/ha</w:t>
            </w:r>
          </w:p>
        </w:tc>
      </w:tr>
      <w:tr w:rsidR="00615F6A" w:rsidRPr="00885D79" w14:paraId="4FBE8325" w14:textId="77777777" w:rsidTr="00272E3C">
        <w:tc>
          <w:tcPr>
            <w:tcW w:w="704" w:type="dxa"/>
          </w:tcPr>
          <w:p w14:paraId="42B23893" w14:textId="77777777" w:rsidR="00615F6A" w:rsidRPr="00885D79" w:rsidRDefault="00615F6A" w:rsidP="00272E3C">
            <w:pPr>
              <w:spacing w:before="120" w:after="120"/>
              <w:jc w:val="center"/>
              <w:rPr>
                <w:b/>
                <w:sz w:val="26"/>
                <w:szCs w:val="26"/>
                <w:lang w:val="vi-VN"/>
              </w:rPr>
            </w:pPr>
          </w:p>
        </w:tc>
        <w:tc>
          <w:tcPr>
            <w:tcW w:w="2920" w:type="dxa"/>
          </w:tcPr>
          <w:p w14:paraId="4A312AAB" w14:textId="5C1A2001" w:rsidR="00615F6A" w:rsidRPr="00885D79" w:rsidRDefault="00D007EA" w:rsidP="00272E3C">
            <w:pPr>
              <w:spacing w:before="120" w:after="120"/>
              <w:jc w:val="center"/>
              <w:rPr>
                <w:sz w:val="26"/>
                <w:szCs w:val="26"/>
                <w:lang w:val="vi-VN"/>
              </w:rPr>
            </w:pPr>
            <w:r>
              <w:rPr>
                <w:sz w:val="26"/>
                <w:szCs w:val="26"/>
                <w:lang w:val="vi-VN"/>
              </w:rPr>
              <w:t xml:space="preserve">Hệ số </w:t>
            </w:r>
            <w:r>
              <w:rPr>
                <w:sz w:val="26"/>
                <w:szCs w:val="26"/>
              </w:rPr>
              <w:t>H</w:t>
            </w:r>
            <w:r w:rsidR="00615F6A" w:rsidRPr="00885D79">
              <w:rPr>
                <w:sz w:val="26"/>
                <w:szCs w:val="26"/>
                <w:lang w:val="vi-VN"/>
              </w:rPr>
              <w:t>5</w:t>
            </w:r>
          </w:p>
        </w:tc>
        <w:tc>
          <w:tcPr>
            <w:tcW w:w="1812" w:type="dxa"/>
          </w:tcPr>
          <w:p w14:paraId="5B3EBA63"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,1</w:t>
            </w:r>
          </w:p>
        </w:tc>
        <w:tc>
          <w:tcPr>
            <w:tcW w:w="1813" w:type="dxa"/>
          </w:tcPr>
          <w:p w14:paraId="108140C2" w14:textId="77777777" w:rsidR="00615F6A" w:rsidRPr="00885D79" w:rsidRDefault="00615F6A" w:rsidP="00272E3C">
            <w:pPr>
              <w:spacing w:before="120" w:after="120"/>
              <w:jc w:val="center"/>
              <w:rPr>
                <w:sz w:val="26"/>
                <w:szCs w:val="26"/>
                <w:lang w:val="vi-VN"/>
              </w:rPr>
            </w:pPr>
            <w:r w:rsidRPr="00885D79">
              <w:rPr>
                <w:sz w:val="26"/>
                <w:szCs w:val="26"/>
              </w:rPr>
              <w:t>1</w:t>
            </w:r>
            <w:r w:rsidRPr="00885D79">
              <w:rPr>
                <w:sz w:val="26"/>
                <w:szCs w:val="26"/>
                <w:lang w:val="vi-VN"/>
              </w:rPr>
              <w:t>,0</w:t>
            </w:r>
          </w:p>
        </w:tc>
        <w:tc>
          <w:tcPr>
            <w:tcW w:w="1813" w:type="dxa"/>
          </w:tcPr>
          <w:p w14:paraId="499E0F51" w14:textId="77777777" w:rsidR="00615F6A" w:rsidRPr="00885D79" w:rsidRDefault="00615F6A" w:rsidP="00272E3C">
            <w:pPr>
              <w:spacing w:before="120" w:after="120"/>
              <w:jc w:val="center"/>
              <w:rPr>
                <w:sz w:val="26"/>
                <w:szCs w:val="26"/>
                <w:lang w:val="vi-VN"/>
              </w:rPr>
            </w:pPr>
            <w:r w:rsidRPr="00885D79">
              <w:rPr>
                <w:sz w:val="26"/>
                <w:szCs w:val="26"/>
              </w:rPr>
              <w:t>0</w:t>
            </w:r>
            <w:r w:rsidRPr="00885D79">
              <w:rPr>
                <w:sz w:val="26"/>
                <w:szCs w:val="26"/>
                <w:lang w:val="vi-VN"/>
              </w:rPr>
              <w:t>,9</w:t>
            </w:r>
          </w:p>
        </w:tc>
      </w:tr>
    </w:tbl>
    <w:p w14:paraId="5ABA11C9" w14:textId="77777777" w:rsidR="00615F6A" w:rsidRPr="00751E35" w:rsidRDefault="00615F6A" w:rsidP="00615F6A">
      <w:pPr>
        <w:jc w:val="center"/>
        <w:rPr>
          <w:rFonts w:asciiTheme="majorHAnsi" w:hAnsiTheme="majorHAnsi" w:cstheme="majorHAnsi"/>
          <w:b/>
          <w:szCs w:val="28"/>
          <w:lang w:val="vi-VN"/>
        </w:rPr>
      </w:pPr>
    </w:p>
    <w:p w14:paraId="2F4922B7" w14:textId="0161DC72" w:rsidR="00615F6A" w:rsidRPr="00751E35" w:rsidRDefault="00D007EA" w:rsidP="00615F6A">
      <w:pPr>
        <w:jc w:val="both"/>
        <w:rPr>
          <w:szCs w:val="28"/>
          <w:lang w:val="vi-VN"/>
        </w:rPr>
      </w:pPr>
      <w:r>
        <w:rPr>
          <w:szCs w:val="28"/>
          <w:lang w:val="vi-VN"/>
        </w:rPr>
        <w:t xml:space="preserve">Hệ số </w:t>
      </w:r>
      <w:r>
        <w:rPr>
          <w:szCs w:val="28"/>
        </w:rPr>
        <w:t>H</w:t>
      </w:r>
      <w:r w:rsidR="00615F6A" w:rsidRPr="00751E35">
        <w:rPr>
          <w:szCs w:val="28"/>
          <w:lang w:val="vi-VN"/>
        </w:rPr>
        <w:t xml:space="preserve"> được điều chính như sau:</w:t>
      </w:r>
    </w:p>
    <w:p w14:paraId="23C58007" w14:textId="77777777" w:rsidR="00615F6A" w:rsidRPr="00751E35" w:rsidRDefault="00615F6A" w:rsidP="00615F6A">
      <w:pPr>
        <w:pStyle w:val="ListParagraph"/>
        <w:widowControl w:val="0"/>
        <w:numPr>
          <w:ilvl w:val="0"/>
          <w:numId w:val="9"/>
        </w:numPr>
        <w:autoSpaceDE w:val="0"/>
        <w:autoSpaceDN w:val="0"/>
        <w:spacing w:after="0" w:line="240" w:lineRule="auto"/>
        <w:jc w:val="both"/>
        <w:rPr>
          <w:szCs w:val="28"/>
          <w:lang w:val="vi-VN"/>
        </w:rPr>
      </w:pPr>
      <w:r w:rsidRPr="00751E35">
        <w:rPr>
          <w:szCs w:val="28"/>
          <w:lang w:val="vi-VN"/>
        </w:rPr>
        <w:t>Đối với khai thác gỗ</w:t>
      </w:r>
    </w:p>
    <w:p w14:paraId="6ACD5333" w14:textId="6BEAB58E" w:rsidR="00615F6A" w:rsidRPr="00751E35" w:rsidRDefault="00D007EA" w:rsidP="00615F6A">
      <w:pPr>
        <w:pStyle w:val="ListParagraph"/>
        <w:widowControl w:val="0"/>
        <w:numPr>
          <w:ilvl w:val="0"/>
          <w:numId w:val="8"/>
        </w:numPr>
        <w:autoSpaceDE w:val="0"/>
        <w:autoSpaceDN w:val="0"/>
        <w:spacing w:after="0" w:line="240" w:lineRule="auto"/>
        <w:jc w:val="both"/>
        <w:rPr>
          <w:szCs w:val="28"/>
          <w:lang w:val="vi-VN"/>
        </w:rPr>
      </w:pPr>
      <w:r>
        <w:rPr>
          <w:szCs w:val="28"/>
          <w:lang w:val="vi-VN"/>
        </w:rPr>
        <w:t xml:space="preserve">Đối với chặt hạ:     </w:t>
      </w:r>
      <w:r>
        <w:rPr>
          <w:szCs w:val="28"/>
        </w:rPr>
        <w:t>H</w:t>
      </w:r>
      <w:r>
        <w:rPr>
          <w:szCs w:val="28"/>
          <w:lang w:val="vi-VN"/>
        </w:rPr>
        <w:t xml:space="preserve">c = </w:t>
      </w:r>
      <w:r>
        <w:rPr>
          <w:szCs w:val="28"/>
        </w:rPr>
        <w:t>H</w:t>
      </w:r>
      <w:r>
        <w:rPr>
          <w:szCs w:val="28"/>
          <w:lang w:val="vi-VN"/>
        </w:rPr>
        <w:t>1</w:t>
      </w:r>
      <w:r>
        <w:rPr>
          <w:szCs w:val="28"/>
        </w:rPr>
        <w:t>xH</w:t>
      </w:r>
      <w:r>
        <w:rPr>
          <w:szCs w:val="28"/>
          <w:lang w:val="vi-VN"/>
        </w:rPr>
        <w:t>2</w:t>
      </w:r>
      <w:r>
        <w:rPr>
          <w:szCs w:val="28"/>
        </w:rPr>
        <w:t>xH</w:t>
      </w:r>
      <w:r w:rsidR="00615F6A" w:rsidRPr="00751E35">
        <w:rPr>
          <w:szCs w:val="28"/>
          <w:lang w:val="vi-VN"/>
        </w:rPr>
        <w:t>5</w:t>
      </w:r>
    </w:p>
    <w:p w14:paraId="61FDB061" w14:textId="442F05E2" w:rsidR="00615F6A" w:rsidRPr="00751E35" w:rsidRDefault="00D007EA" w:rsidP="00615F6A">
      <w:pPr>
        <w:pStyle w:val="ListParagraph"/>
        <w:widowControl w:val="0"/>
        <w:numPr>
          <w:ilvl w:val="0"/>
          <w:numId w:val="8"/>
        </w:numPr>
        <w:autoSpaceDE w:val="0"/>
        <w:autoSpaceDN w:val="0"/>
        <w:spacing w:after="0" w:line="240" w:lineRule="auto"/>
        <w:jc w:val="both"/>
        <w:rPr>
          <w:szCs w:val="28"/>
          <w:lang w:val="vi-VN"/>
        </w:rPr>
      </w:pPr>
      <w:r>
        <w:rPr>
          <w:szCs w:val="28"/>
          <w:lang w:val="vi-VN"/>
        </w:rPr>
        <w:t xml:space="preserve">Đối với vận xuất:   </w:t>
      </w:r>
      <w:r>
        <w:rPr>
          <w:szCs w:val="28"/>
        </w:rPr>
        <w:t>H</w:t>
      </w:r>
      <w:r>
        <w:rPr>
          <w:szCs w:val="28"/>
          <w:lang w:val="vi-VN"/>
        </w:rPr>
        <w:t xml:space="preserve">v = </w:t>
      </w:r>
      <w:r>
        <w:rPr>
          <w:szCs w:val="28"/>
        </w:rPr>
        <w:t>H</w:t>
      </w:r>
      <w:r>
        <w:rPr>
          <w:szCs w:val="28"/>
          <w:lang w:val="vi-VN"/>
        </w:rPr>
        <w:t>1</w:t>
      </w:r>
      <w:r>
        <w:rPr>
          <w:szCs w:val="28"/>
        </w:rPr>
        <w:t>xH</w:t>
      </w:r>
      <w:r>
        <w:rPr>
          <w:szCs w:val="28"/>
          <w:lang w:val="vi-VN"/>
        </w:rPr>
        <w:t>2</w:t>
      </w:r>
      <w:r>
        <w:rPr>
          <w:szCs w:val="28"/>
        </w:rPr>
        <w:t>xH</w:t>
      </w:r>
      <w:r w:rsidR="00615F6A" w:rsidRPr="00751E35">
        <w:rPr>
          <w:szCs w:val="28"/>
          <w:lang w:val="vi-VN"/>
        </w:rPr>
        <w:t>3 đối với vận xuất bằng máy kéo</w:t>
      </w:r>
    </w:p>
    <w:p w14:paraId="5C6465F5" w14:textId="0BC14EDB" w:rsidR="00615F6A" w:rsidRPr="00751E35" w:rsidRDefault="00D007EA" w:rsidP="00615F6A">
      <w:pPr>
        <w:ind w:left="2880"/>
        <w:jc w:val="both"/>
        <w:rPr>
          <w:szCs w:val="28"/>
          <w:lang w:val="vi-VN"/>
        </w:rPr>
      </w:pPr>
      <w:r>
        <w:rPr>
          <w:szCs w:val="28"/>
        </w:rPr>
        <w:t>H</w:t>
      </w:r>
      <w:r>
        <w:rPr>
          <w:szCs w:val="28"/>
          <w:lang w:val="vi-VN"/>
        </w:rPr>
        <w:t xml:space="preserve">v = </w:t>
      </w:r>
      <w:r>
        <w:rPr>
          <w:szCs w:val="28"/>
        </w:rPr>
        <w:t>H</w:t>
      </w:r>
      <w:r>
        <w:rPr>
          <w:szCs w:val="28"/>
          <w:lang w:val="vi-VN"/>
        </w:rPr>
        <w:t>1</w:t>
      </w:r>
      <w:r>
        <w:rPr>
          <w:szCs w:val="28"/>
        </w:rPr>
        <w:t>xH</w:t>
      </w:r>
      <w:r>
        <w:rPr>
          <w:szCs w:val="28"/>
          <w:lang w:val="vi-VN"/>
        </w:rPr>
        <w:t>2</w:t>
      </w:r>
      <w:r>
        <w:rPr>
          <w:szCs w:val="28"/>
        </w:rPr>
        <w:t>xH</w:t>
      </w:r>
      <w:r w:rsidR="00615F6A" w:rsidRPr="00751E35">
        <w:rPr>
          <w:szCs w:val="28"/>
          <w:lang w:val="vi-VN"/>
        </w:rPr>
        <w:t>4 đối với vận xuất bằng thủ công</w:t>
      </w:r>
    </w:p>
    <w:p w14:paraId="12A8575A" w14:textId="5BEE05D0" w:rsidR="00615F6A" w:rsidRPr="00751E35" w:rsidRDefault="00615F6A" w:rsidP="00615F6A">
      <w:pPr>
        <w:pStyle w:val="ListParagraph"/>
        <w:widowControl w:val="0"/>
        <w:numPr>
          <w:ilvl w:val="0"/>
          <w:numId w:val="8"/>
        </w:numPr>
        <w:autoSpaceDE w:val="0"/>
        <w:autoSpaceDN w:val="0"/>
        <w:spacing w:after="0" w:line="240" w:lineRule="auto"/>
        <w:jc w:val="both"/>
        <w:rPr>
          <w:szCs w:val="28"/>
          <w:lang w:val="vi-VN"/>
        </w:rPr>
      </w:pPr>
      <w:r w:rsidRPr="00751E35">
        <w:rPr>
          <w:szCs w:val="28"/>
          <w:lang w:val="vi-VN"/>
        </w:rPr>
        <w:t>Đối với p</w:t>
      </w:r>
      <w:r w:rsidR="00D007EA">
        <w:rPr>
          <w:szCs w:val="28"/>
          <w:lang w:val="vi-VN"/>
        </w:rPr>
        <w:t xml:space="preserve">hát dọn thực bì cây khai thác: </w:t>
      </w:r>
      <w:r w:rsidR="00D007EA">
        <w:rPr>
          <w:szCs w:val="28"/>
        </w:rPr>
        <w:t>H</w:t>
      </w:r>
      <w:r w:rsidR="00D007EA">
        <w:rPr>
          <w:szCs w:val="28"/>
          <w:lang w:val="vi-VN"/>
        </w:rPr>
        <w:t>p =</w:t>
      </w:r>
      <w:r w:rsidR="00D007EA">
        <w:rPr>
          <w:szCs w:val="28"/>
        </w:rPr>
        <w:t>H</w:t>
      </w:r>
      <w:r w:rsidRPr="00751E35">
        <w:rPr>
          <w:szCs w:val="28"/>
          <w:lang w:val="vi-VN"/>
        </w:rPr>
        <w:t>1</w:t>
      </w:r>
    </w:p>
    <w:p w14:paraId="5F2BC806" w14:textId="5F34CEBD" w:rsidR="00615F6A" w:rsidRPr="00751E35" w:rsidRDefault="00615F6A" w:rsidP="00615F6A">
      <w:pPr>
        <w:pStyle w:val="ListParagraph"/>
        <w:widowControl w:val="0"/>
        <w:numPr>
          <w:ilvl w:val="0"/>
          <w:numId w:val="9"/>
        </w:numPr>
        <w:autoSpaceDE w:val="0"/>
        <w:autoSpaceDN w:val="0"/>
        <w:spacing w:after="0" w:line="240" w:lineRule="auto"/>
        <w:jc w:val="both"/>
        <w:rPr>
          <w:szCs w:val="28"/>
          <w:lang w:val="vi-VN"/>
        </w:rPr>
      </w:pPr>
      <w:r w:rsidRPr="00751E35">
        <w:rPr>
          <w:szCs w:val="28"/>
          <w:lang w:val="vi-VN"/>
        </w:rPr>
        <w:t>Đối với kha</w:t>
      </w:r>
      <w:r w:rsidR="00D007EA">
        <w:rPr>
          <w:szCs w:val="28"/>
          <w:lang w:val="vi-VN"/>
        </w:rPr>
        <w:t xml:space="preserve">i thác thực vật rừng ngoài gỗ: </w:t>
      </w:r>
      <w:r w:rsidR="00D007EA">
        <w:rPr>
          <w:szCs w:val="28"/>
        </w:rPr>
        <w:t>H</w:t>
      </w:r>
      <w:r w:rsidR="00D007EA">
        <w:rPr>
          <w:szCs w:val="28"/>
          <w:lang w:val="vi-VN"/>
        </w:rPr>
        <w:t>c=</w:t>
      </w:r>
      <w:r w:rsidR="00D007EA">
        <w:rPr>
          <w:szCs w:val="28"/>
        </w:rPr>
        <w:t>H</w:t>
      </w:r>
      <w:r w:rsidR="00D007EA">
        <w:rPr>
          <w:szCs w:val="28"/>
          <w:lang w:val="vi-VN"/>
        </w:rPr>
        <w:t xml:space="preserve">v = </w:t>
      </w:r>
      <w:r w:rsidR="00D007EA">
        <w:rPr>
          <w:szCs w:val="28"/>
        </w:rPr>
        <w:t>H</w:t>
      </w:r>
      <w:r w:rsidR="00D007EA">
        <w:rPr>
          <w:szCs w:val="28"/>
          <w:lang w:val="vi-VN"/>
        </w:rPr>
        <w:t>1x</w:t>
      </w:r>
      <w:r w:rsidR="00D007EA">
        <w:rPr>
          <w:szCs w:val="28"/>
        </w:rPr>
        <w:t>H</w:t>
      </w:r>
      <w:r w:rsidRPr="00751E35">
        <w:rPr>
          <w:szCs w:val="28"/>
          <w:lang w:val="vi-VN"/>
        </w:rPr>
        <w:t>2</w:t>
      </w:r>
    </w:p>
    <w:p w14:paraId="2DA56E17" w14:textId="77777777" w:rsidR="00A759ED" w:rsidRDefault="00A759ED"/>
    <w:sectPr w:rsidR="00A759ED" w:rsidSect="00272E3C">
      <w:headerReference w:type="default" r:id="rId13"/>
      <w:pgSz w:w="11906" w:h="16838"/>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9BF61" w14:textId="77777777" w:rsidR="00F93F9E" w:rsidRDefault="00F93F9E">
      <w:pPr>
        <w:spacing w:after="0" w:line="240" w:lineRule="auto"/>
      </w:pPr>
      <w:r>
        <w:separator/>
      </w:r>
    </w:p>
  </w:endnote>
  <w:endnote w:type="continuationSeparator" w:id="0">
    <w:p w14:paraId="429CF8EF" w14:textId="77777777" w:rsidR="00F93F9E" w:rsidRDefault="00F93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384C4" w14:textId="77777777" w:rsidR="00F93F9E" w:rsidRDefault="00F93F9E">
      <w:pPr>
        <w:spacing w:after="0" w:line="240" w:lineRule="auto"/>
      </w:pPr>
      <w:r>
        <w:separator/>
      </w:r>
    </w:p>
  </w:footnote>
  <w:footnote w:type="continuationSeparator" w:id="0">
    <w:p w14:paraId="116A5FBB" w14:textId="77777777" w:rsidR="00F93F9E" w:rsidRDefault="00F93F9E">
      <w:pPr>
        <w:spacing w:after="0" w:line="240" w:lineRule="auto"/>
      </w:pPr>
      <w:r>
        <w:continuationSeparator/>
      </w:r>
    </w:p>
  </w:footnote>
  <w:footnote w:id="1">
    <w:p w14:paraId="1A2C5F58" w14:textId="522A6DE0" w:rsidR="00CF5D05" w:rsidRDefault="00CF5D05">
      <w:pPr>
        <w:pStyle w:val="FootnoteText"/>
      </w:pPr>
      <w:r>
        <w:rPr>
          <w:rStyle w:val="FootnoteReference"/>
        </w:rPr>
        <w:footnoteRef/>
      </w:r>
      <w:r>
        <w:t xml:space="preserve"> Trường hợp vận xuất, vận chuyển đường bộ thì áp dụng như Mục 2 đối với rừng trồng trên đồi núi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7D46" w14:textId="77777777" w:rsidR="00CF5D05" w:rsidRDefault="00CF5D05">
    <w:pPr>
      <w:pStyle w:val="Header"/>
      <w:jc w:val="center"/>
      <w:rPr>
        <w:szCs w:val="28"/>
      </w:rPr>
    </w:pPr>
  </w:p>
  <w:p w14:paraId="494DE7AE" w14:textId="30DFFDBE" w:rsidR="00CF5D05" w:rsidRPr="008E4D8B" w:rsidRDefault="00CF5D05">
    <w:pPr>
      <w:pStyle w:val="Header"/>
      <w:jc w:val="center"/>
      <w:rPr>
        <w:szCs w:val="28"/>
      </w:rPr>
    </w:pPr>
    <w:r w:rsidRPr="008E4D8B">
      <w:rPr>
        <w:szCs w:val="28"/>
      </w:rPr>
      <w:fldChar w:fldCharType="begin"/>
    </w:r>
    <w:r w:rsidRPr="008E4D8B">
      <w:rPr>
        <w:szCs w:val="28"/>
      </w:rPr>
      <w:instrText xml:space="preserve"> PAGE   \* MERGEFORMAT </w:instrText>
    </w:r>
    <w:r w:rsidRPr="008E4D8B">
      <w:rPr>
        <w:szCs w:val="28"/>
      </w:rPr>
      <w:fldChar w:fldCharType="separate"/>
    </w:r>
    <w:r w:rsidR="008F3206">
      <w:rPr>
        <w:noProof/>
        <w:szCs w:val="28"/>
      </w:rPr>
      <w:t>18</w:t>
    </w:r>
    <w:r w:rsidRPr="008E4D8B">
      <w:rPr>
        <w:noProof/>
        <w:szCs w:val="28"/>
      </w:rPr>
      <w:fldChar w:fldCharType="end"/>
    </w:r>
  </w:p>
  <w:p w14:paraId="4CBDE4CA" w14:textId="77777777" w:rsidR="00CF5D05" w:rsidRDefault="00CF5D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47961"/>
      <w:docPartObj>
        <w:docPartGallery w:val="Page Numbers (Top of Page)"/>
        <w:docPartUnique/>
      </w:docPartObj>
    </w:sdtPr>
    <w:sdtEndPr>
      <w:rPr>
        <w:noProof/>
      </w:rPr>
    </w:sdtEndPr>
    <w:sdtContent>
      <w:p w14:paraId="6CDA197E" w14:textId="77777777" w:rsidR="00CF5D05" w:rsidRDefault="00CF5D0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610DE54" w14:textId="77777777" w:rsidR="00CF5D05" w:rsidRDefault="00CF5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AB265A"/>
    <w:multiLevelType w:val="hybridMultilevel"/>
    <w:tmpl w:val="4906F244"/>
    <w:lvl w:ilvl="0" w:tplc="67F822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C7EA2"/>
    <w:multiLevelType w:val="hybridMultilevel"/>
    <w:tmpl w:val="C0DC4F68"/>
    <w:lvl w:ilvl="0" w:tplc="FFFFFFF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CE3F84"/>
    <w:multiLevelType w:val="hybridMultilevel"/>
    <w:tmpl w:val="50309FCC"/>
    <w:lvl w:ilvl="0" w:tplc="59E8AB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84E2B32"/>
    <w:multiLevelType w:val="hybridMultilevel"/>
    <w:tmpl w:val="20805032"/>
    <w:lvl w:ilvl="0" w:tplc="977AAA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680958"/>
    <w:multiLevelType w:val="hybridMultilevel"/>
    <w:tmpl w:val="2940CFD4"/>
    <w:lvl w:ilvl="0" w:tplc="0350578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004334D"/>
    <w:multiLevelType w:val="hybridMultilevel"/>
    <w:tmpl w:val="526210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48032CC"/>
    <w:multiLevelType w:val="hybridMultilevel"/>
    <w:tmpl w:val="511AD4D0"/>
    <w:lvl w:ilvl="0" w:tplc="7550F79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707874114">
    <w:abstractNumId w:val="5"/>
  </w:num>
  <w:num w:numId="2" w16cid:durableId="1244337095">
    <w:abstractNumId w:val="3"/>
  </w:num>
  <w:num w:numId="3" w16cid:durableId="702247009">
    <w:abstractNumId w:val="2"/>
  </w:num>
  <w:num w:numId="4" w16cid:durableId="248539285">
    <w:abstractNumId w:val="4"/>
  </w:num>
  <w:num w:numId="5" w16cid:durableId="1464545398">
    <w:abstractNumId w:val="1"/>
  </w:num>
  <w:num w:numId="6" w16cid:durableId="406612737">
    <w:abstractNumId w:val="0"/>
  </w:num>
  <w:num w:numId="7" w16cid:durableId="1583562670">
    <w:abstractNumId w:val="6"/>
  </w:num>
  <w:num w:numId="8" w16cid:durableId="1474564402">
    <w:abstractNumId w:val="8"/>
  </w:num>
  <w:num w:numId="9" w16cid:durableId="1835608618">
    <w:abstractNumId w:val="11"/>
  </w:num>
  <w:num w:numId="10" w16cid:durableId="1007250674">
    <w:abstractNumId w:val="10"/>
  </w:num>
  <w:num w:numId="11" w16cid:durableId="295528690">
    <w:abstractNumId w:val="12"/>
  </w:num>
  <w:num w:numId="12" w16cid:durableId="1332299176">
    <w:abstractNumId w:val="7"/>
  </w:num>
  <w:num w:numId="13" w16cid:durableId="406391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F6A"/>
    <w:rsid w:val="00023B3C"/>
    <w:rsid w:val="0004630A"/>
    <w:rsid w:val="00046EC6"/>
    <w:rsid w:val="00080ECF"/>
    <w:rsid w:val="00085F5E"/>
    <w:rsid w:val="000A7613"/>
    <w:rsid w:val="000B6F1F"/>
    <w:rsid w:val="001058C6"/>
    <w:rsid w:val="00124C3F"/>
    <w:rsid w:val="00136340"/>
    <w:rsid w:val="001449E6"/>
    <w:rsid w:val="00146300"/>
    <w:rsid w:val="001B1BA0"/>
    <w:rsid w:val="001C6F9E"/>
    <w:rsid w:val="001C78CC"/>
    <w:rsid w:val="001C7A89"/>
    <w:rsid w:val="001D4C95"/>
    <w:rsid w:val="001F31A2"/>
    <w:rsid w:val="002668AF"/>
    <w:rsid w:val="00267622"/>
    <w:rsid w:val="00272E3C"/>
    <w:rsid w:val="00295553"/>
    <w:rsid w:val="002B4A0F"/>
    <w:rsid w:val="002B63C2"/>
    <w:rsid w:val="002E3530"/>
    <w:rsid w:val="002E5921"/>
    <w:rsid w:val="00314D0C"/>
    <w:rsid w:val="00340826"/>
    <w:rsid w:val="00342441"/>
    <w:rsid w:val="00342863"/>
    <w:rsid w:val="003D19EA"/>
    <w:rsid w:val="003D1A95"/>
    <w:rsid w:val="003E6E42"/>
    <w:rsid w:val="00401549"/>
    <w:rsid w:val="00403CEF"/>
    <w:rsid w:val="00417100"/>
    <w:rsid w:val="0042516C"/>
    <w:rsid w:val="00445374"/>
    <w:rsid w:val="00457469"/>
    <w:rsid w:val="00473686"/>
    <w:rsid w:val="004A2B08"/>
    <w:rsid w:val="004C534E"/>
    <w:rsid w:val="004C6EA6"/>
    <w:rsid w:val="005A66DE"/>
    <w:rsid w:val="005F2C32"/>
    <w:rsid w:val="005F53E3"/>
    <w:rsid w:val="00615F6A"/>
    <w:rsid w:val="006248A1"/>
    <w:rsid w:val="00624EAD"/>
    <w:rsid w:val="00627299"/>
    <w:rsid w:val="00634334"/>
    <w:rsid w:val="00642089"/>
    <w:rsid w:val="00645C0B"/>
    <w:rsid w:val="006679DC"/>
    <w:rsid w:val="006B56B1"/>
    <w:rsid w:val="00710C27"/>
    <w:rsid w:val="00756E43"/>
    <w:rsid w:val="00786E1A"/>
    <w:rsid w:val="0079004B"/>
    <w:rsid w:val="00804B19"/>
    <w:rsid w:val="008145CF"/>
    <w:rsid w:val="008449F6"/>
    <w:rsid w:val="008466FC"/>
    <w:rsid w:val="00856F5E"/>
    <w:rsid w:val="00860829"/>
    <w:rsid w:val="00863BB9"/>
    <w:rsid w:val="00885D79"/>
    <w:rsid w:val="00895209"/>
    <w:rsid w:val="008954AD"/>
    <w:rsid w:val="008C09EB"/>
    <w:rsid w:val="008C7546"/>
    <w:rsid w:val="008D1F64"/>
    <w:rsid w:val="008F3206"/>
    <w:rsid w:val="00904D4C"/>
    <w:rsid w:val="0090704A"/>
    <w:rsid w:val="009114DE"/>
    <w:rsid w:val="00923B26"/>
    <w:rsid w:val="00951EC9"/>
    <w:rsid w:val="00965E75"/>
    <w:rsid w:val="00996973"/>
    <w:rsid w:val="009F1864"/>
    <w:rsid w:val="00A165AB"/>
    <w:rsid w:val="00A446B0"/>
    <w:rsid w:val="00A5463A"/>
    <w:rsid w:val="00A63A8B"/>
    <w:rsid w:val="00A759ED"/>
    <w:rsid w:val="00A974C8"/>
    <w:rsid w:val="00AA291E"/>
    <w:rsid w:val="00AB3C12"/>
    <w:rsid w:val="00AB77C9"/>
    <w:rsid w:val="00AD3C96"/>
    <w:rsid w:val="00AE2140"/>
    <w:rsid w:val="00B170BA"/>
    <w:rsid w:val="00B2649F"/>
    <w:rsid w:val="00B3681D"/>
    <w:rsid w:val="00B44004"/>
    <w:rsid w:val="00B75D95"/>
    <w:rsid w:val="00B85CE5"/>
    <w:rsid w:val="00B9124A"/>
    <w:rsid w:val="00C0497B"/>
    <w:rsid w:val="00C05711"/>
    <w:rsid w:val="00C17583"/>
    <w:rsid w:val="00C82991"/>
    <w:rsid w:val="00CA6B8C"/>
    <w:rsid w:val="00CB0B3A"/>
    <w:rsid w:val="00CB3427"/>
    <w:rsid w:val="00CF5D05"/>
    <w:rsid w:val="00D007EA"/>
    <w:rsid w:val="00D01EB9"/>
    <w:rsid w:val="00D114EC"/>
    <w:rsid w:val="00D13A15"/>
    <w:rsid w:val="00D179C2"/>
    <w:rsid w:val="00D209C6"/>
    <w:rsid w:val="00D31D00"/>
    <w:rsid w:val="00D536F6"/>
    <w:rsid w:val="00D63F33"/>
    <w:rsid w:val="00D76F8C"/>
    <w:rsid w:val="00DF02BB"/>
    <w:rsid w:val="00E13D54"/>
    <w:rsid w:val="00E15839"/>
    <w:rsid w:val="00E27E74"/>
    <w:rsid w:val="00E508EA"/>
    <w:rsid w:val="00E53CEB"/>
    <w:rsid w:val="00E7271B"/>
    <w:rsid w:val="00E817D7"/>
    <w:rsid w:val="00E83E89"/>
    <w:rsid w:val="00EA263B"/>
    <w:rsid w:val="00F93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05ECE"/>
  <w15:chartTrackingRefBased/>
  <w15:docId w15:val="{76A77E2C-61AF-4645-8F0C-30AD75FD4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F6A"/>
    <w:pPr>
      <w:spacing w:after="200" w:line="276" w:lineRule="auto"/>
    </w:pPr>
    <w:rPr>
      <w:rFonts w:ascii="Times New Roman" w:eastAsia="Times New Roman" w:hAnsi="Times New Roman" w:cs="Times New Roman"/>
      <w:sz w:val="28"/>
    </w:rPr>
  </w:style>
  <w:style w:type="paragraph" w:styleId="Heading1">
    <w:name w:val="heading 1"/>
    <w:aliases w:val="Char,ABC"/>
    <w:basedOn w:val="Normal"/>
    <w:next w:val="Normal"/>
    <w:link w:val="Heading1Char"/>
    <w:uiPriority w:val="9"/>
    <w:qFormat/>
    <w:rsid w:val="00615F6A"/>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615F6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2"/>
    <w:basedOn w:val="Normal"/>
    <w:next w:val="Normal"/>
    <w:link w:val="Heading3Char"/>
    <w:uiPriority w:val="9"/>
    <w:unhideWhenUsed/>
    <w:qFormat/>
    <w:rsid w:val="00615F6A"/>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aliases w:val="TEXT BẢNG"/>
    <w:basedOn w:val="Normal"/>
    <w:next w:val="Normal"/>
    <w:link w:val="Heading4Char"/>
    <w:uiPriority w:val="9"/>
    <w:unhideWhenUsed/>
    <w:qFormat/>
    <w:rsid w:val="00615F6A"/>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15F6A"/>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615F6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615F6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615F6A"/>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nhideWhenUsed/>
    <w:qFormat/>
    <w:rsid w:val="00615F6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ABC Char"/>
    <w:basedOn w:val="DefaultParagraphFont"/>
    <w:link w:val="Heading1"/>
    <w:uiPriority w:val="9"/>
    <w:rsid w:val="00615F6A"/>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615F6A"/>
    <w:rPr>
      <w:rFonts w:asciiTheme="majorHAnsi" w:eastAsiaTheme="majorEastAsia" w:hAnsiTheme="majorHAnsi" w:cstheme="majorBidi"/>
      <w:b/>
      <w:bCs/>
      <w:color w:val="5B9BD5" w:themeColor="accent1"/>
      <w:sz w:val="26"/>
      <w:szCs w:val="26"/>
    </w:rPr>
  </w:style>
  <w:style w:type="character" w:customStyle="1" w:styleId="Heading3Char">
    <w:name w:val="Heading 3 Char"/>
    <w:aliases w:val="HE2 Char"/>
    <w:basedOn w:val="DefaultParagraphFont"/>
    <w:link w:val="Heading3"/>
    <w:uiPriority w:val="9"/>
    <w:rsid w:val="00615F6A"/>
    <w:rPr>
      <w:rFonts w:asciiTheme="majorHAnsi" w:eastAsiaTheme="majorEastAsia" w:hAnsiTheme="majorHAnsi" w:cstheme="majorBidi"/>
      <w:b/>
      <w:bCs/>
      <w:color w:val="5B9BD5" w:themeColor="accent1"/>
      <w:sz w:val="28"/>
    </w:rPr>
  </w:style>
  <w:style w:type="character" w:customStyle="1" w:styleId="Heading4Char">
    <w:name w:val="Heading 4 Char"/>
    <w:aliases w:val="TEXT BẢNG Char"/>
    <w:basedOn w:val="DefaultParagraphFont"/>
    <w:link w:val="Heading4"/>
    <w:uiPriority w:val="9"/>
    <w:rsid w:val="00615F6A"/>
    <w:rPr>
      <w:rFonts w:asciiTheme="majorHAnsi" w:eastAsiaTheme="majorEastAsia" w:hAnsiTheme="majorHAnsi" w:cstheme="majorBidi"/>
      <w:b/>
      <w:bCs/>
      <w:i/>
      <w:iCs/>
      <w:color w:val="5B9BD5" w:themeColor="accent1"/>
      <w:sz w:val="28"/>
    </w:rPr>
  </w:style>
  <w:style w:type="character" w:customStyle="1" w:styleId="Heading5Char">
    <w:name w:val="Heading 5 Char"/>
    <w:basedOn w:val="DefaultParagraphFont"/>
    <w:link w:val="Heading5"/>
    <w:uiPriority w:val="9"/>
    <w:rsid w:val="00615F6A"/>
    <w:rPr>
      <w:rFonts w:asciiTheme="majorHAnsi" w:eastAsiaTheme="majorEastAsia" w:hAnsiTheme="majorHAnsi" w:cstheme="majorBidi"/>
      <w:color w:val="1F4D78" w:themeColor="accent1" w:themeShade="7F"/>
      <w:sz w:val="28"/>
    </w:rPr>
  </w:style>
  <w:style w:type="character" w:customStyle="1" w:styleId="Heading6Char">
    <w:name w:val="Heading 6 Char"/>
    <w:basedOn w:val="DefaultParagraphFont"/>
    <w:link w:val="Heading6"/>
    <w:rsid w:val="00615F6A"/>
    <w:rPr>
      <w:rFonts w:asciiTheme="majorHAnsi" w:eastAsiaTheme="majorEastAsia" w:hAnsiTheme="majorHAnsi" w:cstheme="majorBidi"/>
      <w:i/>
      <w:iCs/>
      <w:color w:val="1F4D78" w:themeColor="accent1" w:themeShade="7F"/>
      <w:sz w:val="28"/>
    </w:rPr>
  </w:style>
  <w:style w:type="character" w:customStyle="1" w:styleId="Heading7Char">
    <w:name w:val="Heading 7 Char"/>
    <w:basedOn w:val="DefaultParagraphFont"/>
    <w:link w:val="Heading7"/>
    <w:rsid w:val="00615F6A"/>
    <w:rPr>
      <w:rFonts w:asciiTheme="majorHAnsi" w:eastAsiaTheme="majorEastAsia" w:hAnsiTheme="majorHAnsi" w:cstheme="majorBidi"/>
      <w:i/>
      <w:iCs/>
      <w:color w:val="404040" w:themeColor="text1" w:themeTint="BF"/>
      <w:sz w:val="28"/>
    </w:rPr>
  </w:style>
  <w:style w:type="character" w:customStyle="1" w:styleId="Heading8Char">
    <w:name w:val="Heading 8 Char"/>
    <w:basedOn w:val="DefaultParagraphFont"/>
    <w:link w:val="Heading8"/>
    <w:rsid w:val="00615F6A"/>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rsid w:val="00615F6A"/>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615F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F6A"/>
    <w:rPr>
      <w:rFonts w:ascii="Times New Roman" w:eastAsia="Times New Roman" w:hAnsi="Times New Roman" w:cs="Times New Roman"/>
      <w:sz w:val="28"/>
    </w:rPr>
  </w:style>
  <w:style w:type="paragraph" w:styleId="Footer">
    <w:name w:val="footer"/>
    <w:basedOn w:val="Normal"/>
    <w:link w:val="FooterChar"/>
    <w:uiPriority w:val="99"/>
    <w:unhideWhenUsed/>
    <w:rsid w:val="00615F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F6A"/>
    <w:rPr>
      <w:rFonts w:ascii="Times New Roman" w:eastAsia="Times New Roman" w:hAnsi="Times New Roman" w:cs="Times New Roman"/>
      <w:sz w:val="28"/>
    </w:rPr>
  </w:style>
  <w:style w:type="paragraph" w:styleId="NoSpacing">
    <w:name w:val="No Spacing"/>
    <w:uiPriority w:val="1"/>
    <w:qFormat/>
    <w:rsid w:val="00615F6A"/>
    <w:pPr>
      <w:spacing w:after="0" w:line="240" w:lineRule="auto"/>
    </w:pPr>
    <w:rPr>
      <w:rFonts w:eastAsiaTheme="minorEastAsia"/>
    </w:rPr>
  </w:style>
  <w:style w:type="paragraph" w:styleId="Title">
    <w:name w:val="Title"/>
    <w:basedOn w:val="Normal"/>
    <w:next w:val="Normal"/>
    <w:link w:val="TitleChar"/>
    <w:uiPriority w:val="10"/>
    <w:qFormat/>
    <w:rsid w:val="00615F6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615F6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qFormat/>
    <w:rsid w:val="00615F6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qFormat/>
    <w:rsid w:val="00615F6A"/>
    <w:rPr>
      <w:rFonts w:asciiTheme="majorHAnsi" w:eastAsiaTheme="majorEastAsia" w:hAnsiTheme="majorHAnsi" w:cstheme="majorBidi"/>
      <w:i/>
      <w:iCs/>
      <w:color w:val="5B9BD5" w:themeColor="accent1"/>
      <w:spacing w:val="15"/>
      <w:sz w:val="24"/>
      <w:szCs w:val="24"/>
    </w:rPr>
  </w:style>
  <w:style w:type="paragraph" w:styleId="ListParagraph">
    <w:name w:val="List Paragraph"/>
    <w:aliases w:val="Numbered List Paragraph,List Bullet Mary,Heading 1.1,Use Case List Paragraph,List Paragraph Char Char Char,List Paragraph (numbered (a)),Bullets,ANNEX,List Paragraph1,List Paragraph2,Main numbered paragraph,lp1,References"/>
    <w:basedOn w:val="Normal"/>
    <w:link w:val="ListParagraphChar"/>
    <w:uiPriority w:val="34"/>
    <w:qFormat/>
    <w:rsid w:val="00615F6A"/>
    <w:pPr>
      <w:ind w:left="720"/>
      <w:contextualSpacing/>
    </w:pPr>
  </w:style>
  <w:style w:type="paragraph" w:styleId="BodyText">
    <w:name w:val="Body Text"/>
    <w:basedOn w:val="Normal"/>
    <w:link w:val="BodyTextChar"/>
    <w:unhideWhenUsed/>
    <w:qFormat/>
    <w:rsid w:val="00615F6A"/>
    <w:pPr>
      <w:spacing w:after="120"/>
    </w:pPr>
  </w:style>
  <w:style w:type="character" w:customStyle="1" w:styleId="BodyTextChar">
    <w:name w:val="Body Text Char"/>
    <w:basedOn w:val="DefaultParagraphFont"/>
    <w:link w:val="BodyText"/>
    <w:rsid w:val="00615F6A"/>
    <w:rPr>
      <w:rFonts w:ascii="Times New Roman" w:eastAsia="Times New Roman" w:hAnsi="Times New Roman" w:cs="Times New Roman"/>
      <w:sz w:val="28"/>
    </w:rPr>
  </w:style>
  <w:style w:type="paragraph" w:styleId="BodyText2">
    <w:name w:val="Body Text 2"/>
    <w:basedOn w:val="Normal"/>
    <w:link w:val="BodyText2Char"/>
    <w:unhideWhenUsed/>
    <w:rsid w:val="00615F6A"/>
    <w:pPr>
      <w:spacing w:after="120" w:line="480" w:lineRule="auto"/>
    </w:pPr>
  </w:style>
  <w:style w:type="character" w:customStyle="1" w:styleId="BodyText2Char">
    <w:name w:val="Body Text 2 Char"/>
    <w:basedOn w:val="DefaultParagraphFont"/>
    <w:link w:val="BodyText2"/>
    <w:rsid w:val="00615F6A"/>
    <w:rPr>
      <w:rFonts w:ascii="Times New Roman" w:eastAsia="Times New Roman" w:hAnsi="Times New Roman" w:cs="Times New Roman"/>
      <w:sz w:val="28"/>
    </w:rPr>
  </w:style>
  <w:style w:type="paragraph" w:styleId="BodyText3">
    <w:name w:val="Body Text 3"/>
    <w:basedOn w:val="Normal"/>
    <w:link w:val="BodyText3Char"/>
    <w:uiPriority w:val="99"/>
    <w:unhideWhenUsed/>
    <w:rsid w:val="00615F6A"/>
    <w:pPr>
      <w:spacing w:after="120"/>
    </w:pPr>
    <w:rPr>
      <w:sz w:val="16"/>
      <w:szCs w:val="16"/>
    </w:rPr>
  </w:style>
  <w:style w:type="character" w:customStyle="1" w:styleId="BodyText3Char">
    <w:name w:val="Body Text 3 Char"/>
    <w:basedOn w:val="DefaultParagraphFont"/>
    <w:link w:val="BodyText3"/>
    <w:uiPriority w:val="99"/>
    <w:rsid w:val="00615F6A"/>
    <w:rPr>
      <w:rFonts w:ascii="Times New Roman" w:eastAsia="Times New Roman" w:hAnsi="Times New Roman" w:cs="Times New Roman"/>
      <w:sz w:val="16"/>
      <w:szCs w:val="16"/>
    </w:rPr>
  </w:style>
  <w:style w:type="paragraph" w:styleId="List">
    <w:name w:val="List"/>
    <w:basedOn w:val="Normal"/>
    <w:uiPriority w:val="99"/>
    <w:unhideWhenUsed/>
    <w:rsid w:val="00615F6A"/>
    <w:pPr>
      <w:ind w:left="360" w:hanging="360"/>
      <w:contextualSpacing/>
    </w:pPr>
  </w:style>
  <w:style w:type="paragraph" w:styleId="List2">
    <w:name w:val="List 2"/>
    <w:basedOn w:val="Normal"/>
    <w:uiPriority w:val="99"/>
    <w:unhideWhenUsed/>
    <w:rsid w:val="00615F6A"/>
    <w:pPr>
      <w:ind w:left="720" w:hanging="360"/>
      <w:contextualSpacing/>
    </w:pPr>
  </w:style>
  <w:style w:type="paragraph" w:styleId="List3">
    <w:name w:val="List 3"/>
    <w:basedOn w:val="Normal"/>
    <w:uiPriority w:val="99"/>
    <w:unhideWhenUsed/>
    <w:rsid w:val="00615F6A"/>
    <w:pPr>
      <w:ind w:left="1080" w:hanging="360"/>
      <w:contextualSpacing/>
    </w:pPr>
  </w:style>
  <w:style w:type="paragraph" w:styleId="ListBullet">
    <w:name w:val="List Bullet"/>
    <w:basedOn w:val="Normal"/>
    <w:uiPriority w:val="99"/>
    <w:unhideWhenUsed/>
    <w:rsid w:val="00615F6A"/>
    <w:pPr>
      <w:numPr>
        <w:numId w:val="1"/>
      </w:numPr>
      <w:contextualSpacing/>
    </w:pPr>
  </w:style>
  <w:style w:type="paragraph" w:styleId="ListBullet2">
    <w:name w:val="List Bullet 2"/>
    <w:basedOn w:val="Normal"/>
    <w:uiPriority w:val="99"/>
    <w:unhideWhenUsed/>
    <w:rsid w:val="00615F6A"/>
    <w:pPr>
      <w:numPr>
        <w:numId w:val="2"/>
      </w:numPr>
      <w:contextualSpacing/>
    </w:pPr>
  </w:style>
  <w:style w:type="paragraph" w:styleId="ListBullet3">
    <w:name w:val="List Bullet 3"/>
    <w:basedOn w:val="Normal"/>
    <w:uiPriority w:val="99"/>
    <w:unhideWhenUsed/>
    <w:rsid w:val="00615F6A"/>
    <w:pPr>
      <w:numPr>
        <w:numId w:val="3"/>
      </w:numPr>
      <w:contextualSpacing/>
    </w:pPr>
  </w:style>
  <w:style w:type="paragraph" w:styleId="ListNumber">
    <w:name w:val="List Number"/>
    <w:basedOn w:val="Normal"/>
    <w:uiPriority w:val="99"/>
    <w:unhideWhenUsed/>
    <w:rsid w:val="00615F6A"/>
    <w:pPr>
      <w:numPr>
        <w:numId w:val="4"/>
      </w:numPr>
      <w:contextualSpacing/>
    </w:pPr>
  </w:style>
  <w:style w:type="paragraph" w:styleId="ListNumber2">
    <w:name w:val="List Number 2"/>
    <w:basedOn w:val="Normal"/>
    <w:uiPriority w:val="99"/>
    <w:unhideWhenUsed/>
    <w:rsid w:val="00615F6A"/>
    <w:pPr>
      <w:numPr>
        <w:numId w:val="5"/>
      </w:numPr>
      <w:contextualSpacing/>
    </w:pPr>
  </w:style>
  <w:style w:type="paragraph" w:styleId="ListNumber3">
    <w:name w:val="List Number 3"/>
    <w:basedOn w:val="Normal"/>
    <w:uiPriority w:val="99"/>
    <w:unhideWhenUsed/>
    <w:rsid w:val="00615F6A"/>
    <w:pPr>
      <w:numPr>
        <w:numId w:val="6"/>
      </w:numPr>
      <w:contextualSpacing/>
    </w:pPr>
  </w:style>
  <w:style w:type="paragraph" w:styleId="ListContinue">
    <w:name w:val="List Continue"/>
    <w:basedOn w:val="Normal"/>
    <w:uiPriority w:val="99"/>
    <w:unhideWhenUsed/>
    <w:rsid w:val="00615F6A"/>
    <w:pPr>
      <w:spacing w:after="120"/>
      <w:ind w:left="360"/>
      <w:contextualSpacing/>
    </w:pPr>
  </w:style>
  <w:style w:type="paragraph" w:styleId="ListContinue2">
    <w:name w:val="List Continue 2"/>
    <w:basedOn w:val="Normal"/>
    <w:uiPriority w:val="99"/>
    <w:unhideWhenUsed/>
    <w:rsid w:val="00615F6A"/>
    <w:pPr>
      <w:spacing w:after="120"/>
      <w:ind w:left="720"/>
      <w:contextualSpacing/>
    </w:pPr>
  </w:style>
  <w:style w:type="paragraph" w:styleId="ListContinue3">
    <w:name w:val="List Continue 3"/>
    <w:basedOn w:val="Normal"/>
    <w:uiPriority w:val="99"/>
    <w:unhideWhenUsed/>
    <w:rsid w:val="00615F6A"/>
    <w:pPr>
      <w:spacing w:after="120"/>
      <w:ind w:left="1080"/>
      <w:contextualSpacing/>
    </w:pPr>
  </w:style>
  <w:style w:type="paragraph" w:styleId="MacroText">
    <w:name w:val="macro"/>
    <w:link w:val="MacroTextChar"/>
    <w:uiPriority w:val="99"/>
    <w:unhideWhenUsed/>
    <w:rsid w:val="00615F6A"/>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615F6A"/>
    <w:rPr>
      <w:rFonts w:ascii="Courier" w:eastAsiaTheme="minorEastAsia" w:hAnsi="Courier"/>
      <w:sz w:val="20"/>
      <w:szCs w:val="20"/>
    </w:rPr>
  </w:style>
  <w:style w:type="paragraph" w:styleId="Quote">
    <w:name w:val="Quote"/>
    <w:basedOn w:val="Normal"/>
    <w:next w:val="Normal"/>
    <w:link w:val="QuoteChar"/>
    <w:uiPriority w:val="29"/>
    <w:qFormat/>
    <w:rsid w:val="00615F6A"/>
    <w:rPr>
      <w:i/>
      <w:iCs/>
      <w:color w:val="000000" w:themeColor="text1"/>
    </w:rPr>
  </w:style>
  <w:style w:type="character" w:customStyle="1" w:styleId="QuoteChar">
    <w:name w:val="Quote Char"/>
    <w:basedOn w:val="DefaultParagraphFont"/>
    <w:link w:val="Quote"/>
    <w:uiPriority w:val="29"/>
    <w:rsid w:val="00615F6A"/>
    <w:rPr>
      <w:rFonts w:ascii="Times New Roman" w:eastAsia="Times New Roman" w:hAnsi="Times New Roman" w:cs="Times New Roman"/>
      <w:i/>
      <w:iCs/>
      <w:color w:val="000000" w:themeColor="text1"/>
      <w:sz w:val="28"/>
    </w:rPr>
  </w:style>
  <w:style w:type="paragraph" w:styleId="Caption">
    <w:name w:val="caption"/>
    <w:basedOn w:val="Normal"/>
    <w:next w:val="Normal"/>
    <w:link w:val="CaptionChar"/>
    <w:unhideWhenUsed/>
    <w:qFormat/>
    <w:rsid w:val="00615F6A"/>
    <w:pPr>
      <w:spacing w:line="240" w:lineRule="auto"/>
    </w:pPr>
    <w:rPr>
      <w:b/>
      <w:bCs/>
      <w:color w:val="5B9BD5" w:themeColor="accent1"/>
      <w:sz w:val="18"/>
      <w:szCs w:val="18"/>
    </w:rPr>
  </w:style>
  <w:style w:type="character" w:styleId="Strong">
    <w:name w:val="Strong"/>
    <w:basedOn w:val="DefaultParagraphFont"/>
    <w:uiPriority w:val="22"/>
    <w:qFormat/>
    <w:rsid w:val="00615F6A"/>
    <w:rPr>
      <w:b/>
      <w:bCs/>
    </w:rPr>
  </w:style>
  <w:style w:type="character" w:styleId="Emphasis">
    <w:name w:val="Emphasis"/>
    <w:basedOn w:val="DefaultParagraphFont"/>
    <w:uiPriority w:val="20"/>
    <w:qFormat/>
    <w:rsid w:val="00615F6A"/>
    <w:rPr>
      <w:i/>
      <w:iCs/>
    </w:rPr>
  </w:style>
  <w:style w:type="paragraph" w:styleId="IntenseQuote">
    <w:name w:val="Intense Quote"/>
    <w:basedOn w:val="Normal"/>
    <w:next w:val="Normal"/>
    <w:link w:val="IntenseQuoteChar"/>
    <w:uiPriority w:val="30"/>
    <w:qFormat/>
    <w:rsid w:val="00615F6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615F6A"/>
    <w:rPr>
      <w:rFonts w:ascii="Times New Roman" w:eastAsia="Times New Roman" w:hAnsi="Times New Roman" w:cs="Times New Roman"/>
      <w:b/>
      <w:bCs/>
      <w:i/>
      <w:iCs/>
      <w:color w:val="5B9BD5" w:themeColor="accent1"/>
      <w:sz w:val="28"/>
    </w:rPr>
  </w:style>
  <w:style w:type="character" w:styleId="SubtleEmphasis">
    <w:name w:val="Subtle Emphasis"/>
    <w:basedOn w:val="DefaultParagraphFont"/>
    <w:uiPriority w:val="19"/>
    <w:qFormat/>
    <w:rsid w:val="00615F6A"/>
    <w:rPr>
      <w:i/>
      <w:iCs/>
      <w:color w:val="808080" w:themeColor="text1" w:themeTint="7F"/>
    </w:rPr>
  </w:style>
  <w:style w:type="character" w:styleId="IntenseEmphasis">
    <w:name w:val="Intense Emphasis"/>
    <w:basedOn w:val="DefaultParagraphFont"/>
    <w:uiPriority w:val="21"/>
    <w:qFormat/>
    <w:rsid w:val="00615F6A"/>
    <w:rPr>
      <w:b/>
      <w:bCs/>
      <w:i/>
      <w:iCs/>
      <w:color w:val="5B9BD5" w:themeColor="accent1"/>
    </w:rPr>
  </w:style>
  <w:style w:type="character" w:styleId="SubtleReference">
    <w:name w:val="Subtle Reference"/>
    <w:basedOn w:val="DefaultParagraphFont"/>
    <w:uiPriority w:val="31"/>
    <w:qFormat/>
    <w:rsid w:val="00615F6A"/>
    <w:rPr>
      <w:smallCaps/>
      <w:color w:val="ED7D31" w:themeColor="accent2"/>
      <w:u w:val="single"/>
    </w:rPr>
  </w:style>
  <w:style w:type="character" w:styleId="IntenseReference">
    <w:name w:val="Intense Reference"/>
    <w:basedOn w:val="DefaultParagraphFont"/>
    <w:uiPriority w:val="32"/>
    <w:qFormat/>
    <w:rsid w:val="00615F6A"/>
    <w:rPr>
      <w:b/>
      <w:bCs/>
      <w:smallCaps/>
      <w:color w:val="ED7D31" w:themeColor="accent2"/>
      <w:spacing w:val="5"/>
      <w:u w:val="single"/>
    </w:rPr>
  </w:style>
  <w:style w:type="character" w:styleId="BookTitle">
    <w:name w:val="Book Title"/>
    <w:basedOn w:val="DefaultParagraphFont"/>
    <w:uiPriority w:val="33"/>
    <w:qFormat/>
    <w:rsid w:val="00615F6A"/>
    <w:rPr>
      <w:b/>
      <w:bCs/>
      <w:smallCaps/>
      <w:spacing w:val="5"/>
    </w:rPr>
  </w:style>
  <w:style w:type="paragraph" w:styleId="TOCHeading">
    <w:name w:val="TOC Heading"/>
    <w:basedOn w:val="Heading1"/>
    <w:next w:val="Normal"/>
    <w:uiPriority w:val="39"/>
    <w:unhideWhenUsed/>
    <w:qFormat/>
    <w:rsid w:val="00615F6A"/>
    <w:pPr>
      <w:outlineLvl w:val="9"/>
    </w:pPr>
  </w:style>
  <w:style w:type="table" w:styleId="TableGrid">
    <w:name w:val="Table Grid"/>
    <w:basedOn w:val="TableNormal"/>
    <w:uiPriority w:val="59"/>
    <w:rsid w:val="00615F6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15F6A"/>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15F6A"/>
    <w:pPr>
      <w:spacing w:after="0" w:line="240" w:lineRule="auto"/>
    </w:pPr>
    <w:rPr>
      <w:rFonts w:eastAsiaTheme="minorEastAsia"/>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615F6A"/>
    <w:pPr>
      <w:spacing w:after="0" w:line="240" w:lineRule="auto"/>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15F6A"/>
    <w:pPr>
      <w:spacing w:after="0" w:line="240" w:lineRule="auto"/>
    </w:pPr>
    <w:rPr>
      <w:rFonts w:eastAsiaTheme="minorEastAsia"/>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15F6A"/>
    <w:pPr>
      <w:spacing w:after="0" w:line="240" w:lineRule="auto"/>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15F6A"/>
    <w:pPr>
      <w:spacing w:after="0" w:line="240" w:lineRule="auto"/>
    </w:pPr>
    <w:rPr>
      <w:rFonts w:eastAsiaTheme="minorEastAsia"/>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615F6A"/>
    <w:pPr>
      <w:spacing w:after="0" w:line="240" w:lineRule="auto"/>
    </w:pPr>
    <w:rPr>
      <w:rFonts w:eastAsiaTheme="minorEastAsia"/>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15F6A"/>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15F6A"/>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615F6A"/>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15F6A"/>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15F6A"/>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15F6A"/>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615F6A"/>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15F6A"/>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15F6A"/>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615F6A"/>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15F6A"/>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15F6A"/>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15F6A"/>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615F6A"/>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15F6A"/>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15F6A"/>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15F6A"/>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15F6A"/>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15F6A"/>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15F6A"/>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15F6A"/>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15F6A"/>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615F6A"/>
    <w:pPr>
      <w:spacing w:after="0" w:line="240" w:lineRule="auto"/>
    </w:pPr>
    <w:rPr>
      <w:rFonts w:eastAsiaTheme="minorEastAsia"/>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15F6A"/>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15F6A"/>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615F6A"/>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15F6A"/>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15F6A"/>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15F6A"/>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615F6A"/>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15F6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615F6A"/>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615F6A"/>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15F6A"/>
    <w:pPr>
      <w:spacing w:after="0" w:line="240" w:lineRule="auto"/>
    </w:pPr>
    <w:rPr>
      <w:rFonts w:eastAsiaTheme="minorEastAsia"/>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615F6A"/>
    <w:pPr>
      <w:spacing w:after="0" w:line="240" w:lineRule="auto"/>
    </w:pPr>
    <w:rPr>
      <w:rFonts w:eastAsiaTheme="minorEastAsia"/>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615F6A"/>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Revision">
    <w:name w:val="Revision"/>
    <w:hidden/>
    <w:uiPriority w:val="99"/>
    <w:semiHidden/>
    <w:rsid w:val="00615F6A"/>
    <w:pPr>
      <w:spacing w:after="0" w:line="240" w:lineRule="auto"/>
    </w:pPr>
    <w:rPr>
      <w:rFonts w:ascii="Times New Roman" w:eastAsia="Times New Roman" w:hAnsi="Times New Roman" w:cs="Times New Roman"/>
      <w:sz w:val="28"/>
    </w:rPr>
  </w:style>
  <w:style w:type="paragraph" w:styleId="FootnoteText">
    <w:name w:val="footnote text"/>
    <w:basedOn w:val="Normal"/>
    <w:link w:val="FootnoteTextChar"/>
    <w:uiPriority w:val="99"/>
    <w:unhideWhenUsed/>
    <w:qFormat/>
    <w:rsid w:val="00615F6A"/>
    <w:pPr>
      <w:spacing w:after="0" w:line="240" w:lineRule="auto"/>
    </w:pPr>
    <w:rPr>
      <w:sz w:val="20"/>
      <w:szCs w:val="20"/>
    </w:rPr>
  </w:style>
  <w:style w:type="character" w:customStyle="1" w:styleId="FootnoteTextChar">
    <w:name w:val="Footnote Text Char"/>
    <w:basedOn w:val="DefaultParagraphFont"/>
    <w:link w:val="FootnoteText"/>
    <w:uiPriority w:val="99"/>
    <w:rsid w:val="00615F6A"/>
    <w:rPr>
      <w:rFonts w:ascii="Times New Roman" w:eastAsia="Times New Roman" w:hAnsi="Times New Roman" w:cs="Times New Roman"/>
      <w:sz w:val="20"/>
      <w:szCs w:val="20"/>
    </w:rPr>
  </w:style>
  <w:style w:type="character" w:styleId="FootnoteReference">
    <w:name w:val="footnote reference"/>
    <w:aliases w:val="Footnote text,ftref,16 Point,Superscript 6 Point,Ref,de nota al pie,BVI fnr,BearingPoint,fr,Footnote + Arial,10 pt,Black,Footnote,Footnote Text1,f,Footnote Text11,Văn bản nội dung (2) + Franklin Gothic Demi,Giãn cách 0 pt1"/>
    <w:basedOn w:val="DefaultParagraphFont"/>
    <w:uiPriority w:val="99"/>
    <w:unhideWhenUsed/>
    <w:qFormat/>
    <w:rsid w:val="00615F6A"/>
    <w:rPr>
      <w:vertAlign w:val="superscript"/>
    </w:rPr>
  </w:style>
  <w:style w:type="paragraph" w:styleId="BalloonText">
    <w:name w:val="Balloon Text"/>
    <w:basedOn w:val="Normal"/>
    <w:link w:val="BalloonTextChar"/>
    <w:uiPriority w:val="99"/>
    <w:unhideWhenUsed/>
    <w:rsid w:val="00615F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15F6A"/>
    <w:rPr>
      <w:rFonts w:ascii="Segoe UI" w:eastAsia="Times New Roman" w:hAnsi="Segoe UI" w:cs="Segoe UI"/>
      <w:sz w:val="18"/>
      <w:szCs w:val="18"/>
    </w:rPr>
  </w:style>
  <w:style w:type="paragraph" w:styleId="NormalWeb">
    <w:name w:val="Normal (Web)"/>
    <w:aliases w:val=" Char Char Char,Normal (Web) Char,Char Char Char"/>
    <w:basedOn w:val="Normal"/>
    <w:link w:val="NormalWebChar1"/>
    <w:uiPriority w:val="99"/>
    <w:unhideWhenUsed/>
    <w:qFormat/>
    <w:rsid w:val="00615F6A"/>
    <w:pPr>
      <w:spacing w:before="100" w:beforeAutospacing="1" w:after="100" w:afterAutospacing="1" w:line="240" w:lineRule="auto"/>
    </w:pPr>
    <w:rPr>
      <w:sz w:val="24"/>
      <w:szCs w:val="24"/>
    </w:rPr>
  </w:style>
  <w:style w:type="character" w:styleId="Hyperlink">
    <w:name w:val="Hyperlink"/>
    <w:basedOn w:val="DefaultParagraphFont"/>
    <w:uiPriority w:val="99"/>
    <w:unhideWhenUsed/>
    <w:rsid w:val="00615F6A"/>
    <w:rPr>
      <w:color w:val="0563C1" w:themeColor="hyperlink"/>
      <w:u w:val="single"/>
    </w:rPr>
  </w:style>
  <w:style w:type="character" w:customStyle="1" w:styleId="UnresolvedMention1">
    <w:name w:val="Unresolved Mention1"/>
    <w:basedOn w:val="DefaultParagraphFont"/>
    <w:uiPriority w:val="99"/>
    <w:semiHidden/>
    <w:unhideWhenUsed/>
    <w:rsid w:val="00615F6A"/>
    <w:rPr>
      <w:color w:val="605E5C"/>
      <w:shd w:val="clear" w:color="auto" w:fill="E1DFDD"/>
    </w:rPr>
  </w:style>
  <w:style w:type="numbering" w:customStyle="1" w:styleId="NoList1">
    <w:name w:val="No List1"/>
    <w:next w:val="NoList"/>
    <w:uiPriority w:val="99"/>
    <w:semiHidden/>
    <w:unhideWhenUsed/>
    <w:rsid w:val="00615F6A"/>
  </w:style>
  <w:style w:type="paragraph" w:customStyle="1" w:styleId="Style2">
    <w:name w:val="Style2"/>
    <w:basedOn w:val="Heading2"/>
    <w:autoRedefine/>
    <w:rsid w:val="00615F6A"/>
    <w:pPr>
      <w:keepLines w:val="0"/>
      <w:spacing w:before="120" w:after="120" w:line="240" w:lineRule="auto"/>
      <w:jc w:val="right"/>
    </w:pPr>
    <w:rPr>
      <w:rFonts w:ascii="Arial" w:eastAsia="Times New Roman" w:hAnsi="Arial" w:cs="Times New Roman"/>
      <w:bCs w:val="0"/>
      <w:color w:val="auto"/>
      <w:sz w:val="24"/>
      <w:szCs w:val="20"/>
    </w:rPr>
  </w:style>
  <w:style w:type="paragraph" w:styleId="BodyTextIndent">
    <w:name w:val="Body Text Indent"/>
    <w:basedOn w:val="Normal"/>
    <w:link w:val="BodyTextIndentChar"/>
    <w:rsid w:val="00615F6A"/>
    <w:pPr>
      <w:spacing w:before="120" w:after="0" w:line="240" w:lineRule="auto"/>
      <w:ind w:firstLine="720"/>
      <w:jc w:val="both"/>
    </w:pPr>
    <w:rPr>
      <w:rFonts w:ascii=".VnTime" w:hAnsi=".VnTime"/>
      <w:sz w:val="24"/>
      <w:szCs w:val="24"/>
      <w:lang w:val="pt-BR"/>
    </w:rPr>
  </w:style>
  <w:style w:type="character" w:customStyle="1" w:styleId="BodyTextIndentChar">
    <w:name w:val="Body Text Indent Char"/>
    <w:basedOn w:val="DefaultParagraphFont"/>
    <w:link w:val="BodyTextIndent"/>
    <w:rsid w:val="00615F6A"/>
    <w:rPr>
      <w:rFonts w:ascii=".VnTime" w:eastAsia="Times New Roman" w:hAnsi=".VnTime" w:cs="Times New Roman"/>
      <w:sz w:val="24"/>
      <w:szCs w:val="24"/>
      <w:lang w:val="pt-BR"/>
    </w:rPr>
  </w:style>
  <w:style w:type="character" w:styleId="PageNumber">
    <w:name w:val="page number"/>
    <w:basedOn w:val="DefaultParagraphFont"/>
    <w:rsid w:val="00615F6A"/>
  </w:style>
  <w:style w:type="paragraph" w:customStyle="1" w:styleId="T">
    <w:name w:val="T"/>
    <w:basedOn w:val="Normal"/>
    <w:rsid w:val="00615F6A"/>
    <w:pPr>
      <w:autoSpaceDE w:val="0"/>
      <w:autoSpaceDN w:val="0"/>
      <w:spacing w:after="0" w:line="240" w:lineRule="auto"/>
    </w:pPr>
    <w:rPr>
      <w:rFonts w:ascii=".VnTime" w:hAnsi=".VnTime" w:cs=".VnTime"/>
      <w:sz w:val="24"/>
      <w:szCs w:val="24"/>
    </w:rPr>
  </w:style>
  <w:style w:type="paragraph" w:styleId="BodyTextIndent2">
    <w:name w:val="Body Text Indent 2"/>
    <w:basedOn w:val="Normal"/>
    <w:link w:val="BodyTextIndent2Char"/>
    <w:rsid w:val="00615F6A"/>
    <w:pPr>
      <w:spacing w:before="60" w:after="120" w:line="240" w:lineRule="auto"/>
      <w:ind w:firstLine="720"/>
      <w:jc w:val="both"/>
    </w:pPr>
    <w:rPr>
      <w:b/>
      <w:bCs/>
      <w:sz w:val="24"/>
      <w:szCs w:val="24"/>
    </w:rPr>
  </w:style>
  <w:style w:type="character" w:customStyle="1" w:styleId="BodyTextIndent2Char">
    <w:name w:val="Body Text Indent 2 Char"/>
    <w:basedOn w:val="DefaultParagraphFont"/>
    <w:link w:val="BodyTextIndent2"/>
    <w:rsid w:val="00615F6A"/>
    <w:rPr>
      <w:rFonts w:ascii="Times New Roman" w:eastAsia="Times New Roman" w:hAnsi="Times New Roman" w:cs="Times New Roman"/>
      <w:b/>
      <w:bCs/>
      <w:sz w:val="24"/>
      <w:szCs w:val="24"/>
    </w:rPr>
  </w:style>
  <w:style w:type="paragraph" w:customStyle="1" w:styleId="BodyText21">
    <w:name w:val="Body Text 21"/>
    <w:basedOn w:val="Normal"/>
    <w:rsid w:val="00615F6A"/>
    <w:pPr>
      <w:autoSpaceDE w:val="0"/>
      <w:autoSpaceDN w:val="0"/>
      <w:spacing w:before="120" w:after="0" w:line="24" w:lineRule="atLeast"/>
      <w:ind w:firstLine="720"/>
      <w:jc w:val="both"/>
    </w:pPr>
    <w:rPr>
      <w:rFonts w:ascii=".VnTime" w:hAnsi=".VnTime"/>
      <w:sz w:val="24"/>
      <w:szCs w:val="24"/>
    </w:rPr>
  </w:style>
  <w:style w:type="paragraph" w:customStyle="1" w:styleId="Level2">
    <w:name w:val="Level 2"/>
    <w:basedOn w:val="Heading2"/>
    <w:link w:val="Level2Char"/>
    <w:qFormat/>
    <w:rsid w:val="00615F6A"/>
    <w:pPr>
      <w:keepLines w:val="0"/>
      <w:spacing w:before="240" w:after="120" w:line="264" w:lineRule="auto"/>
      <w:ind w:firstLine="567"/>
    </w:pPr>
    <w:rPr>
      <w:rFonts w:ascii="Times New Roman" w:eastAsia="Times New Roman" w:hAnsi="Times New Roman" w:cs="Times New Roman"/>
      <w:bCs w:val="0"/>
      <w:iCs/>
      <w:color w:val="auto"/>
      <w:sz w:val="28"/>
      <w:szCs w:val="28"/>
      <w:lang w:val="da-DK" w:eastAsia="x-none"/>
    </w:rPr>
  </w:style>
  <w:style w:type="character" w:customStyle="1" w:styleId="Level2Char">
    <w:name w:val="Level 2 Char"/>
    <w:link w:val="Level2"/>
    <w:rsid w:val="00615F6A"/>
    <w:rPr>
      <w:rFonts w:ascii="Times New Roman" w:eastAsia="Times New Roman" w:hAnsi="Times New Roman" w:cs="Times New Roman"/>
      <w:b/>
      <w:iCs/>
      <w:sz w:val="28"/>
      <w:szCs w:val="28"/>
      <w:lang w:val="da-DK" w:eastAsia="x-none"/>
    </w:rPr>
  </w:style>
  <w:style w:type="character" w:styleId="CommentReference">
    <w:name w:val="annotation reference"/>
    <w:basedOn w:val="DefaultParagraphFont"/>
    <w:uiPriority w:val="99"/>
    <w:rsid w:val="00615F6A"/>
    <w:rPr>
      <w:sz w:val="16"/>
      <w:szCs w:val="16"/>
    </w:rPr>
  </w:style>
  <w:style w:type="paragraph" w:styleId="CommentText">
    <w:name w:val="annotation text"/>
    <w:basedOn w:val="Normal"/>
    <w:link w:val="CommentTextChar"/>
    <w:uiPriority w:val="99"/>
    <w:rsid w:val="00615F6A"/>
    <w:pPr>
      <w:spacing w:after="0" w:line="240" w:lineRule="auto"/>
    </w:pPr>
    <w:rPr>
      <w:sz w:val="20"/>
      <w:szCs w:val="20"/>
    </w:rPr>
  </w:style>
  <w:style w:type="character" w:customStyle="1" w:styleId="CommentTextChar">
    <w:name w:val="Comment Text Char"/>
    <w:basedOn w:val="DefaultParagraphFont"/>
    <w:link w:val="CommentText"/>
    <w:uiPriority w:val="99"/>
    <w:rsid w:val="00615F6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15F6A"/>
    <w:rPr>
      <w:b/>
      <w:bCs/>
    </w:rPr>
  </w:style>
  <w:style w:type="character" w:customStyle="1" w:styleId="CommentSubjectChar">
    <w:name w:val="Comment Subject Char"/>
    <w:basedOn w:val="CommentTextChar"/>
    <w:link w:val="CommentSubject"/>
    <w:uiPriority w:val="99"/>
    <w:rsid w:val="00615F6A"/>
    <w:rPr>
      <w:rFonts w:ascii="Times New Roman" w:eastAsia="Times New Roman" w:hAnsi="Times New Roman" w:cs="Times New Roman"/>
      <w:b/>
      <w:bCs/>
      <w:sz w:val="20"/>
      <w:szCs w:val="20"/>
    </w:rPr>
  </w:style>
  <w:style w:type="character" w:customStyle="1" w:styleId="SubtleEmphasis1">
    <w:name w:val="Subtle Emphasis1"/>
    <w:basedOn w:val="DefaultParagraphFont"/>
    <w:uiPriority w:val="19"/>
    <w:qFormat/>
    <w:rsid w:val="00615F6A"/>
    <w:rPr>
      <w:i/>
      <w:iCs/>
      <w:color w:val="404040"/>
    </w:rPr>
  </w:style>
  <w:style w:type="character" w:customStyle="1" w:styleId="ListParagraphChar">
    <w:name w:val="List Paragraph Char"/>
    <w:aliases w:val="Numbered List Paragraph Char,List Bullet Mary Char,Heading 1.1 Char,Use Case List Paragraph Char,List Paragraph Char Char Char Char,List Paragraph (numbered (a)) Char,Bullets Char,ANNEX Char,List Paragraph1 Char,List Paragraph2 Char"/>
    <w:link w:val="ListParagraph"/>
    <w:uiPriority w:val="34"/>
    <w:locked/>
    <w:rsid w:val="00615F6A"/>
    <w:rPr>
      <w:rFonts w:ascii="Times New Roman" w:eastAsia="Times New Roman" w:hAnsi="Times New Roman" w:cs="Times New Roman"/>
      <w:sz w:val="28"/>
    </w:rPr>
  </w:style>
  <w:style w:type="character" w:customStyle="1" w:styleId="fontstyle01">
    <w:name w:val="fontstyle01"/>
    <w:basedOn w:val="DefaultParagraphFont"/>
    <w:rsid w:val="00615F6A"/>
    <w:rPr>
      <w:rFonts w:ascii="Times New Roman" w:hAnsi="Times New Roman" w:cs="Times New Roman" w:hint="default"/>
      <w:b w:val="0"/>
      <w:bCs w:val="0"/>
      <w:i/>
      <w:iCs/>
      <w:color w:val="000000"/>
      <w:sz w:val="28"/>
      <w:szCs w:val="28"/>
    </w:rPr>
  </w:style>
  <w:style w:type="character" w:customStyle="1" w:styleId="UnresolvedMention10">
    <w:name w:val="Unresolved Mention1"/>
    <w:basedOn w:val="DefaultParagraphFont"/>
    <w:uiPriority w:val="99"/>
    <w:semiHidden/>
    <w:unhideWhenUsed/>
    <w:rsid w:val="00615F6A"/>
    <w:rPr>
      <w:color w:val="605E5C"/>
      <w:shd w:val="clear" w:color="auto" w:fill="E1DFDD"/>
    </w:rPr>
  </w:style>
  <w:style w:type="paragraph" w:customStyle="1" w:styleId="Heading21">
    <w:name w:val="Heading 21"/>
    <w:basedOn w:val="Normal"/>
    <w:next w:val="Normal"/>
    <w:unhideWhenUsed/>
    <w:qFormat/>
    <w:locked/>
    <w:rsid w:val="00615F6A"/>
    <w:pPr>
      <w:keepNext/>
      <w:keepLines/>
      <w:spacing w:before="40" w:after="0" w:line="240" w:lineRule="auto"/>
      <w:outlineLvl w:val="1"/>
    </w:pPr>
    <w:rPr>
      <w:rFonts w:ascii="Cambria" w:hAnsi="Cambria"/>
      <w:color w:val="365F91"/>
      <w:sz w:val="26"/>
      <w:szCs w:val="26"/>
    </w:rPr>
  </w:style>
  <w:style w:type="paragraph" w:customStyle="1" w:styleId="Heading31">
    <w:name w:val="Heading 31"/>
    <w:basedOn w:val="Normal"/>
    <w:next w:val="Normal"/>
    <w:unhideWhenUsed/>
    <w:qFormat/>
    <w:locked/>
    <w:rsid w:val="00615F6A"/>
    <w:pPr>
      <w:keepNext/>
      <w:keepLines/>
      <w:spacing w:before="40" w:after="0" w:line="240" w:lineRule="auto"/>
      <w:outlineLvl w:val="2"/>
    </w:pPr>
    <w:rPr>
      <w:rFonts w:ascii="Cambria" w:hAnsi="Cambria"/>
      <w:color w:val="243F60"/>
      <w:sz w:val="24"/>
      <w:szCs w:val="24"/>
    </w:rPr>
  </w:style>
  <w:style w:type="numbering" w:customStyle="1" w:styleId="NoList11">
    <w:name w:val="No List11"/>
    <w:next w:val="NoList"/>
    <w:uiPriority w:val="99"/>
    <w:semiHidden/>
    <w:unhideWhenUsed/>
    <w:rsid w:val="00615F6A"/>
  </w:style>
  <w:style w:type="character" w:customStyle="1" w:styleId="a">
    <w:name w:val="a"/>
    <w:basedOn w:val="DefaultParagraphFont"/>
    <w:uiPriority w:val="99"/>
    <w:rsid w:val="00615F6A"/>
  </w:style>
  <w:style w:type="character" w:customStyle="1" w:styleId="Bodytext30">
    <w:name w:val="Body text (3)_"/>
    <w:basedOn w:val="DefaultParagraphFont"/>
    <w:link w:val="Bodytext31"/>
    <w:rsid w:val="00615F6A"/>
    <w:rPr>
      <w:b/>
      <w:bCs/>
      <w:sz w:val="27"/>
      <w:szCs w:val="27"/>
      <w:shd w:val="clear" w:color="auto" w:fill="FFFFFF"/>
    </w:rPr>
  </w:style>
  <w:style w:type="paragraph" w:customStyle="1" w:styleId="Bodytext31">
    <w:name w:val="Body text (3)"/>
    <w:basedOn w:val="Normal"/>
    <w:link w:val="Bodytext30"/>
    <w:rsid w:val="00615F6A"/>
    <w:pPr>
      <w:widowControl w:val="0"/>
      <w:shd w:val="clear" w:color="auto" w:fill="FFFFFF"/>
      <w:spacing w:before="60" w:after="60" w:line="240" w:lineRule="atLeast"/>
      <w:ind w:firstLine="720"/>
      <w:jc w:val="both"/>
    </w:pPr>
    <w:rPr>
      <w:rFonts w:asciiTheme="minorHAnsi" w:eastAsiaTheme="minorHAnsi" w:hAnsiTheme="minorHAnsi" w:cstheme="minorBidi"/>
      <w:b/>
      <w:bCs/>
      <w:sz w:val="27"/>
      <w:szCs w:val="27"/>
    </w:rPr>
  </w:style>
  <w:style w:type="paragraph" w:customStyle="1" w:styleId="Default">
    <w:name w:val="Default"/>
    <w:rsid w:val="00615F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39"/>
    <w:locked/>
    <w:rsid w:val="00615F6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15F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615F6A"/>
    <w:rPr>
      <w:color w:val="800080"/>
      <w:u w:val="single"/>
    </w:rPr>
  </w:style>
  <w:style w:type="character" w:customStyle="1" w:styleId="Heading2Char1">
    <w:name w:val="Heading 2 Char1"/>
    <w:basedOn w:val="DefaultParagraphFont"/>
    <w:uiPriority w:val="9"/>
    <w:semiHidden/>
    <w:rsid w:val="00615F6A"/>
    <w:rPr>
      <w:rFonts w:ascii="Calibri Light" w:eastAsia="Times New Roman" w:hAnsi="Calibri Light" w:cs="Times New Roman"/>
      <w:color w:val="2E74B5"/>
      <w:sz w:val="26"/>
      <w:szCs w:val="26"/>
    </w:rPr>
  </w:style>
  <w:style w:type="character" w:customStyle="1" w:styleId="Heading3Char1">
    <w:name w:val="Heading 3 Char1"/>
    <w:basedOn w:val="DefaultParagraphFont"/>
    <w:uiPriority w:val="9"/>
    <w:semiHidden/>
    <w:rsid w:val="00615F6A"/>
    <w:rPr>
      <w:rFonts w:ascii="Calibri Light" w:eastAsia="Times New Roman" w:hAnsi="Calibri Light" w:cs="Times New Roman"/>
      <w:color w:val="1F4D78"/>
      <w:sz w:val="24"/>
      <w:szCs w:val="24"/>
    </w:rPr>
  </w:style>
  <w:style w:type="table" w:customStyle="1" w:styleId="TableGrid2">
    <w:name w:val="Table Grid2"/>
    <w:basedOn w:val="TableNormal"/>
    <w:next w:val="TableGrid"/>
    <w:uiPriority w:val="39"/>
    <w:rsid w:val="00615F6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2">
    <w:name w:val="FollowedHyperlink2"/>
    <w:basedOn w:val="DefaultParagraphFont"/>
    <w:uiPriority w:val="99"/>
    <w:semiHidden/>
    <w:unhideWhenUsed/>
    <w:rsid w:val="00615F6A"/>
    <w:rPr>
      <w:color w:val="954F72"/>
      <w:u w:val="single"/>
    </w:rPr>
  </w:style>
  <w:style w:type="paragraph" w:styleId="EndnoteText">
    <w:name w:val="endnote text"/>
    <w:basedOn w:val="Normal"/>
    <w:link w:val="EndnoteTextChar"/>
    <w:uiPriority w:val="99"/>
    <w:semiHidden/>
    <w:unhideWhenUsed/>
    <w:rsid w:val="00615F6A"/>
    <w:pPr>
      <w:spacing w:after="0" w:line="240" w:lineRule="auto"/>
    </w:pPr>
    <w:rPr>
      <w:rFonts w:eastAsia="Calibri"/>
      <w:sz w:val="20"/>
      <w:szCs w:val="20"/>
    </w:rPr>
  </w:style>
  <w:style w:type="character" w:customStyle="1" w:styleId="EndnoteTextChar">
    <w:name w:val="Endnote Text Char"/>
    <w:basedOn w:val="DefaultParagraphFont"/>
    <w:link w:val="EndnoteText"/>
    <w:uiPriority w:val="99"/>
    <w:semiHidden/>
    <w:rsid w:val="00615F6A"/>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615F6A"/>
    <w:rPr>
      <w:vertAlign w:val="superscript"/>
    </w:rPr>
  </w:style>
  <w:style w:type="character" w:styleId="FollowedHyperlink">
    <w:name w:val="FollowedHyperlink"/>
    <w:basedOn w:val="DefaultParagraphFont"/>
    <w:uiPriority w:val="99"/>
    <w:semiHidden/>
    <w:unhideWhenUsed/>
    <w:rsid w:val="00615F6A"/>
    <w:rPr>
      <w:color w:val="954F72" w:themeColor="followedHyperlink"/>
      <w:u w:val="single"/>
    </w:rPr>
  </w:style>
  <w:style w:type="numbering" w:customStyle="1" w:styleId="NoList2">
    <w:name w:val="No List2"/>
    <w:next w:val="NoList"/>
    <w:uiPriority w:val="99"/>
    <w:semiHidden/>
    <w:unhideWhenUsed/>
    <w:rsid w:val="00615F6A"/>
  </w:style>
  <w:style w:type="numbering" w:customStyle="1" w:styleId="NoList12">
    <w:name w:val="No List12"/>
    <w:next w:val="NoList"/>
    <w:uiPriority w:val="99"/>
    <w:semiHidden/>
    <w:unhideWhenUsed/>
    <w:rsid w:val="00615F6A"/>
  </w:style>
  <w:style w:type="table" w:customStyle="1" w:styleId="TableGrid12">
    <w:name w:val="Table Grid12"/>
    <w:basedOn w:val="TableNormal"/>
    <w:next w:val="TableGrid"/>
    <w:uiPriority w:val="39"/>
    <w:locked/>
    <w:rsid w:val="00615F6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15F6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15F6A"/>
  </w:style>
  <w:style w:type="paragraph" w:customStyle="1" w:styleId="msonormal0">
    <w:name w:val="msonormal"/>
    <w:basedOn w:val="Normal"/>
    <w:rsid w:val="00615F6A"/>
    <w:pPr>
      <w:spacing w:before="100" w:beforeAutospacing="1" w:after="100" w:afterAutospacing="1" w:line="240" w:lineRule="auto"/>
    </w:pPr>
    <w:rPr>
      <w:sz w:val="24"/>
      <w:szCs w:val="24"/>
    </w:rPr>
  </w:style>
  <w:style w:type="numbering" w:customStyle="1" w:styleId="NoList4">
    <w:name w:val="No List4"/>
    <w:next w:val="NoList"/>
    <w:uiPriority w:val="99"/>
    <w:semiHidden/>
    <w:unhideWhenUsed/>
    <w:rsid w:val="00615F6A"/>
  </w:style>
  <w:style w:type="numbering" w:customStyle="1" w:styleId="NoList5">
    <w:name w:val="No List5"/>
    <w:next w:val="NoList"/>
    <w:uiPriority w:val="99"/>
    <w:semiHidden/>
    <w:unhideWhenUsed/>
    <w:rsid w:val="00615F6A"/>
  </w:style>
  <w:style w:type="numbering" w:customStyle="1" w:styleId="NoList6">
    <w:name w:val="No List6"/>
    <w:next w:val="NoList"/>
    <w:uiPriority w:val="99"/>
    <w:semiHidden/>
    <w:unhideWhenUsed/>
    <w:rsid w:val="00615F6A"/>
  </w:style>
  <w:style w:type="numbering" w:customStyle="1" w:styleId="NoList7">
    <w:name w:val="No List7"/>
    <w:next w:val="NoList"/>
    <w:uiPriority w:val="99"/>
    <w:semiHidden/>
    <w:unhideWhenUsed/>
    <w:rsid w:val="00615F6A"/>
  </w:style>
  <w:style w:type="paragraph" w:customStyle="1" w:styleId="n-dieund">
    <w:name w:val="n-dieund"/>
    <w:basedOn w:val="Normal"/>
    <w:rsid w:val="00615F6A"/>
    <w:pPr>
      <w:spacing w:after="120" w:line="240" w:lineRule="auto"/>
      <w:ind w:firstLine="709"/>
      <w:jc w:val="both"/>
    </w:pPr>
    <w:rPr>
      <w:rFonts w:ascii=".VnTime" w:hAnsi=".VnTime"/>
      <w:szCs w:val="20"/>
    </w:rPr>
  </w:style>
  <w:style w:type="paragraph" w:customStyle="1" w:styleId="CharChar7">
    <w:name w:val="Char Char7"/>
    <w:basedOn w:val="Normal"/>
    <w:rsid w:val="00615F6A"/>
    <w:pPr>
      <w:spacing w:after="160" w:line="240" w:lineRule="exact"/>
    </w:pPr>
    <w:rPr>
      <w:rFonts w:ascii="Tahoma" w:eastAsia="PMingLiU" w:hAnsi="Tahoma"/>
      <w:sz w:val="20"/>
      <w:szCs w:val="20"/>
    </w:rPr>
  </w:style>
  <w:style w:type="character" w:customStyle="1" w:styleId="FootnoteCharacters">
    <w:name w:val="Footnote Characters"/>
    <w:rsid w:val="00615F6A"/>
    <w:rPr>
      <w:rFonts w:cs="Times New Roman"/>
      <w:vertAlign w:val="superscript"/>
    </w:rPr>
  </w:style>
  <w:style w:type="paragraph" w:customStyle="1" w:styleId="yiv1815297694msonormal">
    <w:name w:val="yiv1815297694msonormal"/>
    <w:basedOn w:val="Normal"/>
    <w:rsid w:val="00615F6A"/>
    <w:pPr>
      <w:suppressAutoHyphens/>
      <w:spacing w:before="280" w:after="280" w:line="264" w:lineRule="auto"/>
      <w:ind w:firstLine="709"/>
      <w:jc w:val="both"/>
    </w:pPr>
    <w:rPr>
      <w:rFonts w:ascii="Arial" w:hAnsi="Arial" w:cs="Arial"/>
      <w:sz w:val="24"/>
      <w:szCs w:val="24"/>
      <w:lang w:val="nb-NO" w:eastAsia="ar-SA"/>
    </w:rPr>
  </w:style>
  <w:style w:type="character" w:customStyle="1" w:styleId="apple-converted-space">
    <w:name w:val="apple-converted-space"/>
    <w:rsid w:val="00615F6A"/>
  </w:style>
  <w:style w:type="paragraph" w:customStyle="1" w:styleId="NormalText">
    <w:name w:val="Normal Text"/>
    <w:basedOn w:val="Normal"/>
    <w:qFormat/>
    <w:rsid w:val="00615F6A"/>
    <w:pPr>
      <w:spacing w:before="240" w:after="0" w:line="360" w:lineRule="auto"/>
      <w:ind w:firstLine="567"/>
      <w:jc w:val="both"/>
    </w:pPr>
    <w:rPr>
      <w:sz w:val="26"/>
      <w:szCs w:val="20"/>
      <w:lang w:val="vi-VN" w:eastAsia="vi-VN"/>
    </w:rPr>
  </w:style>
  <w:style w:type="paragraph" w:styleId="TOC1">
    <w:name w:val="toc 1"/>
    <w:basedOn w:val="Normal"/>
    <w:next w:val="Normal"/>
    <w:autoRedefine/>
    <w:uiPriority w:val="39"/>
    <w:qFormat/>
    <w:rsid w:val="00615F6A"/>
    <w:pPr>
      <w:tabs>
        <w:tab w:val="right" w:leader="dot" w:pos="9638"/>
      </w:tabs>
      <w:spacing w:before="60" w:after="60" w:line="240" w:lineRule="auto"/>
      <w:jc w:val="center"/>
    </w:pPr>
    <w:rPr>
      <w:b/>
      <w:noProof/>
      <w:snapToGrid w:val="0"/>
      <w:sz w:val="26"/>
      <w:szCs w:val="24"/>
      <w:lang w:val="fr-FR"/>
    </w:rPr>
  </w:style>
  <w:style w:type="paragraph" w:styleId="TOC2">
    <w:name w:val="toc 2"/>
    <w:basedOn w:val="Normal"/>
    <w:next w:val="Normal"/>
    <w:autoRedefine/>
    <w:uiPriority w:val="39"/>
    <w:qFormat/>
    <w:rsid w:val="00615F6A"/>
    <w:pPr>
      <w:tabs>
        <w:tab w:val="left" w:pos="567"/>
        <w:tab w:val="right" w:leader="dot" w:pos="9638"/>
      </w:tabs>
      <w:spacing w:after="0" w:line="240" w:lineRule="auto"/>
      <w:ind w:firstLine="540"/>
    </w:pPr>
    <w:rPr>
      <w:noProof/>
      <w:snapToGrid w:val="0"/>
      <w:color w:val="000000"/>
      <w:sz w:val="26"/>
      <w:szCs w:val="26"/>
    </w:rPr>
  </w:style>
  <w:style w:type="paragraph" w:styleId="TOC3">
    <w:name w:val="toc 3"/>
    <w:basedOn w:val="Normal"/>
    <w:next w:val="Normal"/>
    <w:autoRedefine/>
    <w:uiPriority w:val="39"/>
    <w:qFormat/>
    <w:rsid w:val="00615F6A"/>
    <w:pPr>
      <w:tabs>
        <w:tab w:val="right" w:leader="dot" w:pos="9639"/>
      </w:tabs>
      <w:spacing w:after="0" w:line="240" w:lineRule="auto"/>
      <w:ind w:left="520"/>
    </w:pPr>
    <w:rPr>
      <w:rFonts w:ascii=".VnTime" w:hAnsi=".VnTime"/>
      <w:snapToGrid w:val="0"/>
      <w:color w:val="000000"/>
      <w:sz w:val="26"/>
      <w:szCs w:val="26"/>
    </w:rPr>
  </w:style>
  <w:style w:type="paragraph" w:styleId="TableofFigures">
    <w:name w:val="table of figures"/>
    <w:basedOn w:val="Normal"/>
    <w:next w:val="Normal"/>
    <w:uiPriority w:val="99"/>
    <w:qFormat/>
    <w:rsid w:val="00615F6A"/>
    <w:pPr>
      <w:spacing w:after="0" w:line="240" w:lineRule="auto"/>
      <w:ind w:left="480" w:hanging="480"/>
    </w:pPr>
    <w:rPr>
      <w:rFonts w:ascii="Calibri" w:hAnsi="Calibri" w:cs="Calibri"/>
      <w:b/>
      <w:bCs/>
      <w:sz w:val="20"/>
      <w:szCs w:val="20"/>
    </w:rPr>
  </w:style>
  <w:style w:type="character" w:customStyle="1" w:styleId="NormalWebChar1">
    <w:name w:val="Normal (Web) Char1"/>
    <w:aliases w:val=" Char Char Char Char,Normal (Web) Char Char,Char Char Char Char"/>
    <w:link w:val="NormalWeb"/>
    <w:uiPriority w:val="99"/>
    <w:rsid w:val="00615F6A"/>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615F6A"/>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615F6A"/>
    <w:pPr>
      <w:spacing w:before="100" w:beforeAutospacing="1" w:after="100" w:afterAutospacing="1" w:line="240" w:lineRule="auto"/>
    </w:pPr>
    <w:rPr>
      <w:sz w:val="26"/>
      <w:szCs w:val="26"/>
    </w:rPr>
  </w:style>
  <w:style w:type="paragraph" w:customStyle="1" w:styleId="xl64">
    <w:name w:val="xl64"/>
    <w:basedOn w:val="Normal"/>
    <w:rsid w:val="00615F6A"/>
    <w:pPr>
      <w:spacing w:before="100" w:beforeAutospacing="1" w:after="100" w:afterAutospacing="1" w:line="240" w:lineRule="auto"/>
      <w:jc w:val="center"/>
    </w:pPr>
    <w:rPr>
      <w:sz w:val="26"/>
      <w:szCs w:val="26"/>
    </w:rPr>
  </w:style>
  <w:style w:type="paragraph" w:customStyle="1" w:styleId="xl65">
    <w:name w:val="xl65"/>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66">
    <w:name w:val="xl66"/>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67">
    <w:name w:val="xl67"/>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68">
    <w:name w:val="xl68"/>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69">
    <w:name w:val="xl69"/>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70">
    <w:name w:val="xl70"/>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71">
    <w:name w:val="xl71"/>
    <w:basedOn w:val="Normal"/>
    <w:rsid w:val="00615F6A"/>
    <w:pPr>
      <w:spacing w:before="100" w:beforeAutospacing="1" w:after="100" w:afterAutospacing="1" w:line="240" w:lineRule="auto"/>
    </w:pPr>
    <w:rPr>
      <w:sz w:val="26"/>
      <w:szCs w:val="26"/>
    </w:rPr>
  </w:style>
  <w:style w:type="paragraph" w:customStyle="1" w:styleId="xl72">
    <w:name w:val="xl72"/>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73">
    <w:name w:val="xl7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74">
    <w:name w:val="xl7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75">
    <w:name w:val="xl75"/>
    <w:basedOn w:val="Normal"/>
    <w:rsid w:val="00615F6A"/>
    <w:pPr>
      <w:spacing w:before="100" w:beforeAutospacing="1" w:after="100" w:afterAutospacing="1" w:line="240" w:lineRule="auto"/>
    </w:pPr>
    <w:rPr>
      <w:sz w:val="26"/>
      <w:szCs w:val="26"/>
    </w:rPr>
  </w:style>
  <w:style w:type="paragraph" w:customStyle="1" w:styleId="xl76">
    <w:name w:val="xl76"/>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4"/>
      <w:szCs w:val="24"/>
    </w:rPr>
  </w:style>
  <w:style w:type="paragraph" w:customStyle="1" w:styleId="xl77">
    <w:name w:val="xl77"/>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24"/>
      <w:szCs w:val="24"/>
    </w:rPr>
  </w:style>
  <w:style w:type="paragraph" w:customStyle="1" w:styleId="xl78">
    <w:name w:val="xl78"/>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79">
    <w:name w:val="xl79"/>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80">
    <w:name w:val="xl80"/>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81">
    <w:name w:val="xl81"/>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4"/>
      <w:szCs w:val="24"/>
    </w:rPr>
  </w:style>
  <w:style w:type="paragraph" w:customStyle="1" w:styleId="xl82">
    <w:name w:val="xl82"/>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24"/>
      <w:szCs w:val="24"/>
    </w:rPr>
  </w:style>
  <w:style w:type="paragraph" w:customStyle="1" w:styleId="xl83">
    <w:name w:val="xl8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84">
    <w:name w:val="xl8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85">
    <w:name w:val="xl85"/>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86">
    <w:name w:val="xl86"/>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87">
    <w:name w:val="xl87"/>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6"/>
      <w:szCs w:val="26"/>
    </w:rPr>
  </w:style>
  <w:style w:type="paragraph" w:customStyle="1" w:styleId="xl88">
    <w:name w:val="xl88"/>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89">
    <w:name w:val="xl89"/>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90">
    <w:name w:val="xl90"/>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6"/>
      <w:szCs w:val="26"/>
    </w:rPr>
  </w:style>
  <w:style w:type="paragraph" w:customStyle="1" w:styleId="xl91">
    <w:name w:val="xl91"/>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92">
    <w:name w:val="xl92"/>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93">
    <w:name w:val="xl9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4"/>
      <w:szCs w:val="24"/>
    </w:rPr>
  </w:style>
  <w:style w:type="paragraph" w:customStyle="1" w:styleId="xl94">
    <w:name w:val="xl9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4"/>
      <w:szCs w:val="24"/>
    </w:rPr>
  </w:style>
  <w:style w:type="paragraph" w:customStyle="1" w:styleId="xl95">
    <w:name w:val="xl95"/>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96">
    <w:name w:val="xl96"/>
    <w:basedOn w:val="Normal"/>
    <w:rsid w:val="00615F6A"/>
    <w:pPr>
      <w:pBdr>
        <w:top w:val="single" w:sz="4" w:space="0" w:color="auto"/>
        <w:left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97">
    <w:name w:val="xl97"/>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98">
    <w:name w:val="xl98"/>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99">
    <w:name w:val="xl99"/>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00">
    <w:name w:val="xl100"/>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01">
    <w:name w:val="xl101"/>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102">
    <w:name w:val="xl102"/>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4"/>
      <w:szCs w:val="24"/>
    </w:rPr>
  </w:style>
  <w:style w:type="paragraph" w:customStyle="1" w:styleId="xl103">
    <w:name w:val="xl10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04">
    <w:name w:val="xl10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105">
    <w:name w:val="xl105"/>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106">
    <w:name w:val="xl106"/>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07">
    <w:name w:val="xl107"/>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108">
    <w:name w:val="xl108"/>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09">
    <w:name w:val="xl109"/>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6"/>
      <w:szCs w:val="26"/>
    </w:rPr>
  </w:style>
  <w:style w:type="paragraph" w:customStyle="1" w:styleId="xl110">
    <w:name w:val="xl110"/>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6"/>
      <w:szCs w:val="26"/>
    </w:rPr>
  </w:style>
  <w:style w:type="paragraph" w:customStyle="1" w:styleId="xl111">
    <w:name w:val="xl111"/>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12">
    <w:name w:val="xl112"/>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13">
    <w:name w:val="xl11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14">
    <w:name w:val="xl11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15">
    <w:name w:val="xl115"/>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 w:val="26"/>
      <w:szCs w:val="26"/>
    </w:rPr>
  </w:style>
  <w:style w:type="paragraph" w:customStyle="1" w:styleId="xl116">
    <w:name w:val="xl116"/>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i/>
      <w:iCs/>
      <w:sz w:val="26"/>
      <w:szCs w:val="26"/>
    </w:rPr>
  </w:style>
  <w:style w:type="paragraph" w:customStyle="1" w:styleId="xl117">
    <w:name w:val="xl117"/>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 w:val="26"/>
      <w:szCs w:val="26"/>
    </w:rPr>
  </w:style>
  <w:style w:type="paragraph" w:customStyle="1" w:styleId="xl118">
    <w:name w:val="xl118"/>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i/>
      <w:iCs/>
      <w:sz w:val="26"/>
      <w:szCs w:val="26"/>
      <w:u w:val="single"/>
    </w:rPr>
  </w:style>
  <w:style w:type="paragraph" w:customStyle="1" w:styleId="xl119">
    <w:name w:val="xl119"/>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 w:val="26"/>
      <w:szCs w:val="26"/>
    </w:rPr>
  </w:style>
  <w:style w:type="paragraph" w:customStyle="1" w:styleId="xl120">
    <w:name w:val="xl120"/>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 w:val="26"/>
      <w:szCs w:val="26"/>
    </w:rPr>
  </w:style>
  <w:style w:type="paragraph" w:customStyle="1" w:styleId="xl121">
    <w:name w:val="xl121"/>
    <w:basedOn w:val="Normal"/>
    <w:rsid w:val="00615F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 w:val="26"/>
      <w:szCs w:val="26"/>
    </w:rPr>
  </w:style>
  <w:style w:type="paragraph" w:customStyle="1" w:styleId="xl122">
    <w:name w:val="xl122"/>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6"/>
      <w:szCs w:val="26"/>
    </w:rPr>
  </w:style>
  <w:style w:type="paragraph" w:customStyle="1" w:styleId="xl123">
    <w:name w:val="xl123"/>
    <w:basedOn w:val="Normal"/>
    <w:rsid w:val="00615F6A"/>
    <w:pPr>
      <w:pBdr>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124">
    <w:name w:val="xl124"/>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sz w:val="24"/>
      <w:szCs w:val="24"/>
    </w:rPr>
  </w:style>
  <w:style w:type="paragraph" w:customStyle="1" w:styleId="xl125">
    <w:name w:val="xl125"/>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4"/>
      <w:szCs w:val="24"/>
    </w:rPr>
  </w:style>
  <w:style w:type="paragraph" w:customStyle="1" w:styleId="xl126">
    <w:name w:val="xl126"/>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i/>
      <w:iCs/>
      <w:sz w:val="26"/>
      <w:szCs w:val="26"/>
    </w:rPr>
  </w:style>
  <w:style w:type="paragraph" w:customStyle="1" w:styleId="xl127">
    <w:name w:val="xl127"/>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28">
    <w:name w:val="xl128"/>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rPr>
  </w:style>
  <w:style w:type="paragraph" w:customStyle="1" w:styleId="xl129">
    <w:name w:val="xl129"/>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 w:val="24"/>
      <w:szCs w:val="24"/>
    </w:rPr>
  </w:style>
  <w:style w:type="paragraph" w:customStyle="1" w:styleId="xl130">
    <w:name w:val="xl130"/>
    <w:basedOn w:val="Normal"/>
    <w:rsid w:val="00615F6A"/>
    <w:pPr>
      <w:pBdr>
        <w:left w:val="single" w:sz="4" w:space="0" w:color="auto"/>
        <w:bottom w:val="single" w:sz="4" w:space="0" w:color="auto"/>
        <w:right w:val="single" w:sz="4" w:space="0" w:color="auto"/>
      </w:pBdr>
      <w:spacing w:before="100" w:beforeAutospacing="1" w:after="100" w:afterAutospacing="1" w:line="240" w:lineRule="auto"/>
      <w:textAlignment w:val="center"/>
    </w:pPr>
    <w:rPr>
      <w:b/>
      <w:bCs/>
      <w:i/>
      <w:iCs/>
      <w:sz w:val="26"/>
      <w:szCs w:val="26"/>
    </w:rPr>
  </w:style>
  <w:style w:type="paragraph" w:customStyle="1" w:styleId="xl131">
    <w:name w:val="xl131"/>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32">
    <w:name w:val="xl132"/>
    <w:basedOn w:val="Normal"/>
    <w:rsid w:val="00615F6A"/>
    <w:pPr>
      <w:pBdr>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33">
    <w:name w:val="xl133"/>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34">
    <w:name w:val="xl134"/>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35">
    <w:name w:val="xl135"/>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36">
    <w:name w:val="xl136"/>
    <w:basedOn w:val="Normal"/>
    <w:rsid w:val="00615F6A"/>
    <w:pPr>
      <w:pBdr>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37">
    <w:name w:val="xl137"/>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38">
    <w:name w:val="xl138"/>
    <w:basedOn w:val="Normal"/>
    <w:rsid w:val="00615F6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sz w:val="26"/>
      <w:szCs w:val="26"/>
    </w:rPr>
  </w:style>
  <w:style w:type="paragraph" w:customStyle="1" w:styleId="xl139">
    <w:name w:val="xl139"/>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0">
    <w:name w:val="xl140"/>
    <w:basedOn w:val="Normal"/>
    <w:rsid w:val="00615F6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sz w:val="26"/>
      <w:szCs w:val="26"/>
    </w:rPr>
  </w:style>
  <w:style w:type="paragraph" w:customStyle="1" w:styleId="xl141">
    <w:name w:val="xl141"/>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2">
    <w:name w:val="xl142"/>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6"/>
      <w:szCs w:val="26"/>
    </w:rPr>
  </w:style>
  <w:style w:type="paragraph" w:customStyle="1" w:styleId="xl143">
    <w:name w:val="xl14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44">
    <w:name w:val="xl14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5">
    <w:name w:val="xl145"/>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46">
    <w:name w:val="xl146"/>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47">
    <w:name w:val="xl147"/>
    <w:basedOn w:val="Normal"/>
    <w:rsid w:val="00615F6A"/>
    <w:pPr>
      <w:pBdr>
        <w:left w:val="single" w:sz="4" w:space="0" w:color="auto"/>
        <w:bottom w:val="single" w:sz="4" w:space="0" w:color="auto"/>
        <w:right w:val="single" w:sz="4" w:space="0" w:color="auto"/>
      </w:pBdr>
      <w:spacing w:before="100" w:beforeAutospacing="1" w:after="100" w:afterAutospacing="1" w:line="240" w:lineRule="auto"/>
      <w:textAlignment w:val="center"/>
    </w:pPr>
    <w:rPr>
      <w:i/>
      <w:iCs/>
      <w:sz w:val="26"/>
      <w:szCs w:val="26"/>
    </w:rPr>
  </w:style>
  <w:style w:type="paragraph" w:customStyle="1" w:styleId="xl148">
    <w:name w:val="xl148"/>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sz w:val="26"/>
      <w:szCs w:val="26"/>
    </w:rPr>
  </w:style>
  <w:style w:type="paragraph" w:customStyle="1" w:styleId="xl149">
    <w:name w:val="xl149"/>
    <w:basedOn w:val="Normal"/>
    <w:rsid w:val="00615F6A"/>
    <w:pPr>
      <w:pBdr>
        <w:left w:val="single" w:sz="4" w:space="0" w:color="auto"/>
        <w:bottom w:val="single" w:sz="4" w:space="0" w:color="auto"/>
        <w:right w:val="single" w:sz="4" w:space="0" w:color="auto"/>
      </w:pBdr>
      <w:spacing w:before="100" w:beforeAutospacing="1" w:after="100" w:afterAutospacing="1" w:line="240" w:lineRule="auto"/>
      <w:textAlignment w:val="center"/>
    </w:pPr>
    <w:rPr>
      <w:i/>
      <w:iCs/>
      <w:sz w:val="26"/>
      <w:szCs w:val="26"/>
    </w:rPr>
  </w:style>
  <w:style w:type="paragraph" w:customStyle="1" w:styleId="xl150">
    <w:name w:val="xl150"/>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i/>
      <w:iCs/>
      <w:sz w:val="26"/>
      <w:szCs w:val="26"/>
      <w:u w:val="single"/>
    </w:rPr>
  </w:style>
  <w:style w:type="paragraph" w:customStyle="1" w:styleId="xl151">
    <w:name w:val="xl151"/>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52">
    <w:name w:val="xl152"/>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53">
    <w:name w:val="xl153"/>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6"/>
      <w:szCs w:val="26"/>
    </w:rPr>
  </w:style>
  <w:style w:type="paragraph" w:customStyle="1" w:styleId="xl154">
    <w:name w:val="xl15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b/>
      <w:bCs/>
      <w:color w:val="000000"/>
      <w:sz w:val="26"/>
      <w:szCs w:val="26"/>
    </w:rPr>
  </w:style>
  <w:style w:type="paragraph" w:customStyle="1" w:styleId="xl155">
    <w:name w:val="xl155"/>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6"/>
      <w:szCs w:val="26"/>
    </w:rPr>
  </w:style>
  <w:style w:type="paragraph" w:customStyle="1" w:styleId="xl156">
    <w:name w:val="xl156"/>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color w:val="000000"/>
      <w:sz w:val="26"/>
      <w:szCs w:val="26"/>
    </w:rPr>
  </w:style>
  <w:style w:type="paragraph" w:customStyle="1" w:styleId="xl157">
    <w:name w:val="xl157"/>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6"/>
      <w:szCs w:val="26"/>
    </w:rPr>
  </w:style>
  <w:style w:type="paragraph" w:customStyle="1" w:styleId="xl158">
    <w:name w:val="xl158"/>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color w:val="000000"/>
      <w:sz w:val="26"/>
      <w:szCs w:val="26"/>
    </w:rPr>
  </w:style>
  <w:style w:type="paragraph" w:customStyle="1" w:styleId="xl159">
    <w:name w:val="xl159"/>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6"/>
      <w:szCs w:val="26"/>
    </w:rPr>
  </w:style>
  <w:style w:type="paragraph" w:customStyle="1" w:styleId="xl160">
    <w:name w:val="xl160"/>
    <w:basedOn w:val="Normal"/>
    <w:rsid w:val="00615F6A"/>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26"/>
      <w:szCs w:val="26"/>
    </w:rPr>
  </w:style>
  <w:style w:type="paragraph" w:customStyle="1" w:styleId="xl161">
    <w:name w:val="xl161"/>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sz w:val="26"/>
      <w:szCs w:val="26"/>
    </w:rPr>
  </w:style>
  <w:style w:type="paragraph" w:customStyle="1" w:styleId="xl162">
    <w:name w:val="xl162"/>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63">
    <w:name w:val="xl163"/>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64">
    <w:name w:val="xl164"/>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6"/>
      <w:szCs w:val="26"/>
    </w:rPr>
  </w:style>
  <w:style w:type="paragraph" w:customStyle="1" w:styleId="xl165">
    <w:name w:val="xl165"/>
    <w:basedOn w:val="Normal"/>
    <w:rsid w:val="00615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6"/>
      <w:szCs w:val="26"/>
    </w:rPr>
  </w:style>
  <w:style w:type="paragraph" w:customStyle="1" w:styleId="xl166">
    <w:name w:val="xl166"/>
    <w:basedOn w:val="Normal"/>
    <w:rsid w:val="00615F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customStyle="1" w:styleId="xl167">
    <w:name w:val="xl167"/>
    <w:basedOn w:val="Normal"/>
    <w:rsid w:val="00615F6A"/>
    <w:pPr>
      <w:pBdr>
        <w:left w:val="single" w:sz="4" w:space="0" w:color="auto"/>
        <w:right w:val="single" w:sz="4" w:space="0" w:color="auto"/>
      </w:pBdr>
      <w:spacing w:before="100" w:beforeAutospacing="1" w:after="100" w:afterAutospacing="1" w:line="240" w:lineRule="auto"/>
      <w:jc w:val="center"/>
      <w:textAlignment w:val="center"/>
    </w:pPr>
    <w:rPr>
      <w:sz w:val="26"/>
      <w:szCs w:val="26"/>
    </w:rPr>
  </w:style>
  <w:style w:type="paragraph" w:styleId="BodyTextIndent3">
    <w:name w:val="Body Text Indent 3"/>
    <w:basedOn w:val="Normal"/>
    <w:link w:val="BodyTextIndent3Char"/>
    <w:uiPriority w:val="99"/>
    <w:semiHidden/>
    <w:unhideWhenUsed/>
    <w:rsid w:val="00615F6A"/>
    <w:pPr>
      <w:widowControl w:val="0"/>
      <w:autoSpaceDE w:val="0"/>
      <w:autoSpaceDN w:val="0"/>
      <w:spacing w:after="120" w:line="240" w:lineRule="auto"/>
      <w:ind w:left="283"/>
    </w:pPr>
    <w:rPr>
      <w:sz w:val="16"/>
      <w:szCs w:val="16"/>
      <w:lang w:val="vi"/>
    </w:rPr>
  </w:style>
  <w:style w:type="character" w:customStyle="1" w:styleId="BodyTextIndent3Char">
    <w:name w:val="Body Text Indent 3 Char"/>
    <w:basedOn w:val="DefaultParagraphFont"/>
    <w:link w:val="BodyTextIndent3"/>
    <w:uiPriority w:val="99"/>
    <w:semiHidden/>
    <w:rsid w:val="00615F6A"/>
    <w:rPr>
      <w:rFonts w:ascii="Times New Roman" w:eastAsia="Times New Roman" w:hAnsi="Times New Roman" w:cs="Times New Roman"/>
      <w:sz w:val="16"/>
      <w:szCs w:val="16"/>
      <w:lang w:val="vi"/>
    </w:rPr>
  </w:style>
  <w:style w:type="paragraph" w:customStyle="1" w:styleId="FirstParagraph">
    <w:name w:val="First Paragraph"/>
    <w:basedOn w:val="BodyText"/>
    <w:next w:val="BodyText"/>
    <w:qFormat/>
    <w:rsid w:val="00615F6A"/>
    <w:pPr>
      <w:spacing w:before="180" w:after="180" w:line="240" w:lineRule="auto"/>
    </w:pPr>
    <w:rPr>
      <w:rFonts w:ascii="Cambria" w:eastAsia="Cambria" w:hAnsi="Cambria"/>
      <w:sz w:val="24"/>
      <w:szCs w:val="24"/>
    </w:rPr>
  </w:style>
  <w:style w:type="paragraph" w:customStyle="1" w:styleId="Compact">
    <w:name w:val="Compact"/>
    <w:basedOn w:val="BodyText"/>
    <w:qFormat/>
    <w:rsid w:val="00615F6A"/>
    <w:pPr>
      <w:spacing w:before="36" w:after="36" w:line="240" w:lineRule="auto"/>
    </w:pPr>
    <w:rPr>
      <w:rFonts w:ascii="Cambria" w:eastAsia="Cambria" w:hAnsi="Cambria"/>
      <w:sz w:val="24"/>
      <w:szCs w:val="24"/>
    </w:rPr>
  </w:style>
  <w:style w:type="character" w:customStyle="1" w:styleId="BodyTextChar1">
    <w:name w:val="Body Text Char1"/>
    <w:uiPriority w:val="99"/>
    <w:rsid w:val="00615F6A"/>
    <w:rPr>
      <w:b/>
      <w:bCs/>
      <w:sz w:val="26"/>
      <w:szCs w:val="24"/>
    </w:rPr>
  </w:style>
  <w:style w:type="paragraph" w:customStyle="1" w:styleId="TEXT">
    <w:name w:val="TEXT"/>
    <w:basedOn w:val="Normal"/>
    <w:link w:val="TEXTChar"/>
    <w:qFormat/>
    <w:rsid w:val="00615F6A"/>
    <w:pPr>
      <w:widowControl w:val="0"/>
      <w:spacing w:before="60" w:after="60" w:line="312" w:lineRule="auto"/>
      <w:ind w:firstLine="720"/>
      <w:jc w:val="both"/>
    </w:pPr>
    <w:rPr>
      <w:rFonts w:eastAsia="Tahoma" w:cs="Tahoma"/>
      <w:bCs/>
      <w:color w:val="000000"/>
      <w:sz w:val="26"/>
      <w:szCs w:val="28"/>
      <w:lang w:val="fr-FR" w:eastAsia="vi-VN"/>
    </w:rPr>
  </w:style>
  <w:style w:type="character" w:customStyle="1" w:styleId="TEXTChar">
    <w:name w:val="TEXT Char"/>
    <w:link w:val="TEXT"/>
    <w:rsid w:val="00615F6A"/>
    <w:rPr>
      <w:rFonts w:ascii="Times New Roman" w:eastAsia="Tahoma" w:hAnsi="Times New Roman" w:cs="Tahoma"/>
      <w:bCs/>
      <w:color w:val="000000"/>
      <w:sz w:val="26"/>
      <w:szCs w:val="28"/>
      <w:lang w:val="fr-FR" w:eastAsia="vi-VN"/>
    </w:rPr>
  </w:style>
  <w:style w:type="paragraph" w:customStyle="1" w:styleId="ABC1">
    <w:name w:val="ABC1"/>
    <w:basedOn w:val="Normal"/>
    <w:next w:val="Normal"/>
    <w:uiPriority w:val="9"/>
    <w:rsid w:val="00615F6A"/>
    <w:pPr>
      <w:widowControl w:val="0"/>
      <w:spacing w:before="60" w:after="60" w:line="312" w:lineRule="auto"/>
      <w:ind w:firstLine="720"/>
      <w:jc w:val="both"/>
      <w:outlineLvl w:val="0"/>
    </w:pPr>
    <w:rPr>
      <w:color w:val="000000"/>
      <w:sz w:val="26"/>
      <w:szCs w:val="32"/>
    </w:rPr>
  </w:style>
  <w:style w:type="paragraph" w:customStyle="1" w:styleId="ABCM">
    <w:name w:val="ABC ĐẬM"/>
    <w:basedOn w:val="Normal"/>
    <w:next w:val="Normal"/>
    <w:uiPriority w:val="9"/>
    <w:unhideWhenUsed/>
    <w:qFormat/>
    <w:rsid w:val="00615F6A"/>
    <w:pPr>
      <w:widowControl w:val="0"/>
      <w:spacing w:before="120" w:after="120" w:line="360" w:lineRule="auto"/>
      <w:ind w:firstLine="720"/>
      <w:contextualSpacing/>
      <w:jc w:val="both"/>
      <w:outlineLvl w:val="2"/>
    </w:pPr>
    <w:rPr>
      <w:rFonts w:ascii="Times New Roman Bold" w:hAnsi="Times New Roman Bold"/>
      <w:b/>
      <w:bCs/>
      <w:color w:val="000000"/>
      <w:sz w:val="26"/>
    </w:rPr>
  </w:style>
  <w:style w:type="paragraph" w:customStyle="1" w:styleId="Bng">
    <w:name w:val="Bảng"/>
    <w:basedOn w:val="Normal"/>
    <w:next w:val="Normal"/>
    <w:uiPriority w:val="9"/>
    <w:unhideWhenUsed/>
    <w:qFormat/>
    <w:rsid w:val="00615F6A"/>
    <w:pPr>
      <w:widowControl w:val="0"/>
      <w:spacing w:before="40" w:after="60" w:line="360" w:lineRule="auto"/>
      <w:jc w:val="center"/>
      <w:outlineLvl w:val="3"/>
    </w:pPr>
    <w:rPr>
      <w:b/>
      <w:iCs/>
      <w:color w:val="000000"/>
      <w:sz w:val="26"/>
    </w:rPr>
  </w:style>
  <w:style w:type="paragraph" w:customStyle="1" w:styleId="HEA31">
    <w:name w:val="HEA31"/>
    <w:basedOn w:val="Normal"/>
    <w:next w:val="Normal"/>
    <w:uiPriority w:val="9"/>
    <w:unhideWhenUsed/>
    <w:qFormat/>
    <w:rsid w:val="00615F6A"/>
    <w:pPr>
      <w:widowControl w:val="0"/>
      <w:spacing w:before="60" w:after="60" w:line="312" w:lineRule="auto"/>
      <w:jc w:val="both"/>
      <w:outlineLvl w:val="4"/>
    </w:pPr>
    <w:rPr>
      <w:b/>
      <w:i/>
      <w:color w:val="000000"/>
      <w:szCs w:val="24"/>
    </w:rPr>
  </w:style>
  <w:style w:type="numbering" w:customStyle="1" w:styleId="NoList13">
    <w:name w:val="No List13"/>
    <w:next w:val="NoList"/>
    <w:uiPriority w:val="99"/>
    <w:semiHidden/>
    <w:unhideWhenUsed/>
    <w:rsid w:val="00615F6A"/>
  </w:style>
  <w:style w:type="paragraph" w:customStyle="1" w:styleId="Hnh1">
    <w:name w:val="Hình 1"/>
    <w:basedOn w:val="Normal"/>
    <w:qFormat/>
    <w:rsid w:val="00615F6A"/>
    <w:pPr>
      <w:widowControl w:val="0"/>
      <w:spacing w:before="60" w:after="60" w:line="312" w:lineRule="auto"/>
      <w:jc w:val="center"/>
    </w:pPr>
    <w:rPr>
      <w:rFonts w:eastAsia="Tahoma" w:cs="Tahoma"/>
      <w:b/>
      <w:color w:val="000000"/>
      <w:sz w:val="26"/>
      <w:szCs w:val="28"/>
      <w:lang w:val="vi-VN" w:eastAsia="vi-VN"/>
    </w:rPr>
  </w:style>
  <w:style w:type="paragraph" w:customStyle="1" w:styleId="NoSpacing1">
    <w:name w:val="No Spacing1"/>
    <w:next w:val="NoSpacing"/>
    <w:uiPriority w:val="1"/>
    <w:rsid w:val="00615F6A"/>
    <w:pPr>
      <w:spacing w:before="120" w:after="120" w:line="360" w:lineRule="auto"/>
      <w:ind w:firstLine="720"/>
      <w:jc w:val="both"/>
    </w:pPr>
    <w:rPr>
      <w:rFonts w:ascii="Times New Roman" w:eastAsia="Tahoma" w:hAnsi="Times New Roman" w:cs="Times New Roman"/>
      <w:color w:val="000000"/>
      <w:sz w:val="28"/>
    </w:rPr>
  </w:style>
  <w:style w:type="paragraph" w:customStyle="1" w:styleId="HA2">
    <w:name w:val="HA2"/>
    <w:basedOn w:val="Normal"/>
    <w:rsid w:val="00615F6A"/>
    <w:pPr>
      <w:widowControl w:val="0"/>
      <w:spacing w:before="60" w:after="60" w:line="312" w:lineRule="auto"/>
      <w:jc w:val="both"/>
    </w:pPr>
    <w:rPr>
      <w:rFonts w:eastAsia="MS Mincho"/>
      <w:bCs/>
      <w:i/>
      <w:color w:val="000000"/>
      <w:szCs w:val="26"/>
      <w:lang w:val="vi-VN" w:eastAsia="ja-JP"/>
    </w:rPr>
  </w:style>
  <w:style w:type="paragraph" w:customStyle="1" w:styleId="HEA3">
    <w:name w:val="HEA3"/>
    <w:basedOn w:val="Normal"/>
    <w:next w:val="Normal"/>
    <w:qFormat/>
    <w:rsid w:val="00615F6A"/>
    <w:pPr>
      <w:widowControl w:val="0"/>
      <w:numPr>
        <w:ilvl w:val="1"/>
      </w:numPr>
      <w:spacing w:before="60" w:after="60" w:line="360" w:lineRule="auto"/>
      <w:ind w:firstLine="720"/>
      <w:jc w:val="both"/>
    </w:pPr>
    <w:rPr>
      <w:rFonts w:ascii="Times New Roman Bold" w:hAnsi="Times New Roman Bold"/>
      <w:b/>
      <w:i/>
      <w:iCs/>
      <w:color w:val="000000"/>
      <w:sz w:val="26"/>
      <w:szCs w:val="24"/>
      <w:lang w:val="vi-VN" w:eastAsia="vi-VN"/>
    </w:rPr>
  </w:style>
  <w:style w:type="paragraph" w:customStyle="1" w:styleId="HEA1">
    <w:name w:val="HEA1"/>
    <w:basedOn w:val="Normal"/>
    <w:link w:val="HEA1Char"/>
    <w:qFormat/>
    <w:rsid w:val="00615F6A"/>
    <w:pPr>
      <w:widowControl w:val="0"/>
      <w:spacing w:before="60" w:after="60" w:line="312" w:lineRule="auto"/>
      <w:jc w:val="both"/>
    </w:pPr>
    <w:rPr>
      <w:rFonts w:eastAsia="Tahoma" w:cs="Tahoma"/>
      <w:b/>
      <w:bCs/>
      <w:iCs/>
      <w:color w:val="000000"/>
      <w:sz w:val="26"/>
      <w:szCs w:val="26"/>
      <w:lang w:val="nl-NL" w:eastAsia="vi-VN"/>
    </w:rPr>
  </w:style>
  <w:style w:type="character" w:customStyle="1" w:styleId="HEA1Char">
    <w:name w:val="HEA1 Char"/>
    <w:link w:val="HEA1"/>
    <w:rsid w:val="00615F6A"/>
    <w:rPr>
      <w:rFonts w:ascii="Times New Roman" w:eastAsia="Tahoma" w:hAnsi="Times New Roman" w:cs="Tahoma"/>
      <w:b/>
      <w:bCs/>
      <w:iCs/>
      <w:color w:val="000000"/>
      <w:sz w:val="26"/>
      <w:szCs w:val="26"/>
      <w:lang w:val="nl-NL" w:eastAsia="vi-VN"/>
    </w:rPr>
  </w:style>
  <w:style w:type="paragraph" w:customStyle="1" w:styleId="HEA2">
    <w:name w:val="HEA2"/>
    <w:basedOn w:val="Normal"/>
    <w:link w:val="HEA2Char"/>
    <w:qFormat/>
    <w:rsid w:val="00615F6A"/>
    <w:pPr>
      <w:widowControl w:val="0"/>
      <w:autoSpaceDE w:val="0"/>
      <w:autoSpaceDN w:val="0"/>
      <w:spacing w:before="60" w:after="60" w:line="312" w:lineRule="auto"/>
      <w:ind w:firstLine="720"/>
      <w:jc w:val="both"/>
    </w:pPr>
    <w:rPr>
      <w:rFonts w:cs="Tahoma"/>
      <w:b/>
      <w:bCs/>
      <w:color w:val="000000"/>
      <w:sz w:val="26"/>
      <w:szCs w:val="24"/>
      <w:lang w:val="vi-VN" w:eastAsia="vi-VN"/>
    </w:rPr>
  </w:style>
  <w:style w:type="character" w:customStyle="1" w:styleId="HEA2Char">
    <w:name w:val="HEA2 Char"/>
    <w:link w:val="HEA2"/>
    <w:rsid w:val="00615F6A"/>
    <w:rPr>
      <w:rFonts w:ascii="Times New Roman" w:eastAsia="Times New Roman" w:hAnsi="Times New Roman" w:cs="Tahoma"/>
      <w:b/>
      <w:bCs/>
      <w:color w:val="000000"/>
      <w:sz w:val="26"/>
      <w:szCs w:val="24"/>
      <w:lang w:val="vi-VN" w:eastAsia="vi-VN"/>
    </w:rPr>
  </w:style>
  <w:style w:type="paragraph" w:customStyle="1" w:styleId="ListParagraph11">
    <w:name w:val="List Paragraph11"/>
    <w:basedOn w:val="Normal"/>
    <w:next w:val="ListParagraph"/>
    <w:uiPriority w:val="1"/>
    <w:rsid w:val="00615F6A"/>
    <w:pPr>
      <w:widowControl w:val="0"/>
      <w:spacing w:before="60" w:after="60" w:line="312" w:lineRule="auto"/>
      <w:contextualSpacing/>
      <w:jc w:val="center"/>
    </w:pPr>
    <w:rPr>
      <w:rFonts w:ascii="Calibri" w:eastAsia="Tahoma" w:hAnsi="Calibri" w:cs="Tahoma"/>
      <w:i/>
      <w:color w:val="000000"/>
      <w:szCs w:val="24"/>
      <w:lang w:val="vi-VN" w:eastAsia="vi-VN"/>
    </w:rPr>
  </w:style>
  <w:style w:type="table" w:customStyle="1" w:styleId="TableGrid13">
    <w:name w:val="Table Grid13"/>
    <w:basedOn w:val="TableNormal"/>
    <w:next w:val="TableGrid"/>
    <w:uiPriority w:val="39"/>
    <w:rsid w:val="00615F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15F6A"/>
    <w:pPr>
      <w:spacing w:after="0" w:line="240" w:lineRule="auto"/>
    </w:pPr>
    <w:rPr>
      <w:rFonts w:ascii="Calibri" w:eastAsia="Tahom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615F6A"/>
    <w:pPr>
      <w:widowControl w:val="0"/>
      <w:autoSpaceDE w:val="0"/>
      <w:autoSpaceDN w:val="0"/>
      <w:adjustRightInd w:val="0"/>
      <w:spacing w:before="60" w:after="60" w:line="240" w:lineRule="auto"/>
    </w:pPr>
    <w:rPr>
      <w:sz w:val="24"/>
      <w:szCs w:val="24"/>
    </w:rPr>
  </w:style>
  <w:style w:type="character" w:customStyle="1" w:styleId="fontstyle21">
    <w:name w:val="fontstyle21"/>
    <w:rsid w:val="00615F6A"/>
    <w:rPr>
      <w:rFonts w:ascii="TimesNewRomanPSMT" w:hAnsi="TimesNewRomanPSMT" w:hint="default"/>
      <w:b w:val="0"/>
      <w:bCs w:val="0"/>
      <w:i w:val="0"/>
      <w:iCs w:val="0"/>
      <w:color w:val="000000"/>
      <w:sz w:val="26"/>
      <w:szCs w:val="26"/>
    </w:rPr>
  </w:style>
  <w:style w:type="paragraph" w:customStyle="1" w:styleId="TOC11">
    <w:name w:val="TOC 11"/>
    <w:basedOn w:val="Normal"/>
    <w:next w:val="Normal"/>
    <w:autoRedefine/>
    <w:uiPriority w:val="39"/>
    <w:unhideWhenUsed/>
    <w:rsid w:val="00615F6A"/>
    <w:pPr>
      <w:widowControl w:val="0"/>
      <w:spacing w:before="240" w:after="120" w:line="312" w:lineRule="auto"/>
    </w:pPr>
    <w:rPr>
      <w:rFonts w:ascii="Calibri" w:eastAsia="Tahoma" w:hAnsi="Calibri" w:cs="Calibri"/>
      <w:b/>
      <w:bCs/>
      <w:color w:val="000000"/>
      <w:sz w:val="20"/>
      <w:szCs w:val="20"/>
      <w:lang w:val="vi-VN" w:eastAsia="vi-VN"/>
    </w:rPr>
  </w:style>
  <w:style w:type="paragraph" w:customStyle="1" w:styleId="TOC21">
    <w:name w:val="TOC 21"/>
    <w:basedOn w:val="Normal"/>
    <w:next w:val="Normal"/>
    <w:autoRedefine/>
    <w:uiPriority w:val="39"/>
    <w:unhideWhenUsed/>
    <w:rsid w:val="00615F6A"/>
    <w:pPr>
      <w:widowControl w:val="0"/>
      <w:spacing w:before="120" w:after="0" w:line="312" w:lineRule="auto"/>
      <w:ind w:left="280"/>
    </w:pPr>
    <w:rPr>
      <w:rFonts w:ascii="Calibri" w:eastAsia="Tahoma" w:hAnsi="Calibri" w:cs="Calibri"/>
      <w:i/>
      <w:iCs/>
      <w:color w:val="000000"/>
      <w:sz w:val="20"/>
      <w:szCs w:val="20"/>
      <w:lang w:val="vi-VN" w:eastAsia="vi-VN"/>
    </w:rPr>
  </w:style>
  <w:style w:type="paragraph" w:customStyle="1" w:styleId="TOC31">
    <w:name w:val="TOC 31"/>
    <w:basedOn w:val="Normal"/>
    <w:next w:val="Normal"/>
    <w:autoRedefine/>
    <w:uiPriority w:val="39"/>
    <w:unhideWhenUsed/>
    <w:rsid w:val="00615F6A"/>
    <w:pPr>
      <w:widowControl w:val="0"/>
      <w:spacing w:after="0" w:line="312" w:lineRule="auto"/>
      <w:ind w:left="560"/>
    </w:pPr>
    <w:rPr>
      <w:rFonts w:ascii="Calibri" w:eastAsia="Tahoma" w:hAnsi="Calibri" w:cs="Calibri"/>
      <w:color w:val="000000"/>
      <w:sz w:val="20"/>
      <w:szCs w:val="20"/>
      <w:lang w:val="vi-VN" w:eastAsia="vi-VN"/>
    </w:rPr>
  </w:style>
  <w:style w:type="paragraph" w:customStyle="1" w:styleId="TOC41">
    <w:name w:val="TOC 41"/>
    <w:basedOn w:val="Normal"/>
    <w:next w:val="Normal"/>
    <w:autoRedefine/>
    <w:uiPriority w:val="39"/>
    <w:unhideWhenUsed/>
    <w:rsid w:val="00615F6A"/>
    <w:pPr>
      <w:widowControl w:val="0"/>
      <w:spacing w:after="0" w:line="312" w:lineRule="auto"/>
      <w:ind w:left="840"/>
    </w:pPr>
    <w:rPr>
      <w:rFonts w:ascii="Calibri" w:eastAsia="Tahoma" w:hAnsi="Calibri" w:cs="Calibri"/>
      <w:color w:val="000000"/>
      <w:sz w:val="20"/>
      <w:szCs w:val="20"/>
      <w:lang w:val="vi-VN" w:eastAsia="vi-VN"/>
    </w:rPr>
  </w:style>
  <w:style w:type="paragraph" w:customStyle="1" w:styleId="TOC51">
    <w:name w:val="TOC 51"/>
    <w:basedOn w:val="Normal"/>
    <w:next w:val="Normal"/>
    <w:autoRedefine/>
    <w:uiPriority w:val="39"/>
    <w:unhideWhenUsed/>
    <w:rsid w:val="00615F6A"/>
    <w:pPr>
      <w:widowControl w:val="0"/>
      <w:spacing w:after="0" w:line="312" w:lineRule="auto"/>
      <w:ind w:left="1120"/>
    </w:pPr>
    <w:rPr>
      <w:rFonts w:ascii="Calibri" w:eastAsia="Tahoma" w:hAnsi="Calibri" w:cs="Calibri"/>
      <w:color w:val="000000"/>
      <w:sz w:val="20"/>
      <w:szCs w:val="20"/>
      <w:lang w:val="vi-VN" w:eastAsia="vi-VN"/>
    </w:rPr>
  </w:style>
  <w:style w:type="paragraph" w:customStyle="1" w:styleId="TOC61">
    <w:name w:val="TOC 61"/>
    <w:basedOn w:val="Normal"/>
    <w:next w:val="Normal"/>
    <w:autoRedefine/>
    <w:uiPriority w:val="39"/>
    <w:unhideWhenUsed/>
    <w:rsid w:val="00615F6A"/>
    <w:pPr>
      <w:widowControl w:val="0"/>
      <w:spacing w:after="0" w:line="312" w:lineRule="auto"/>
      <w:ind w:left="1400"/>
    </w:pPr>
    <w:rPr>
      <w:rFonts w:ascii="Calibri" w:eastAsia="Tahoma" w:hAnsi="Calibri" w:cs="Calibri"/>
      <w:color w:val="000000"/>
      <w:sz w:val="20"/>
      <w:szCs w:val="20"/>
      <w:lang w:val="vi-VN" w:eastAsia="vi-VN"/>
    </w:rPr>
  </w:style>
  <w:style w:type="paragraph" w:customStyle="1" w:styleId="TOC71">
    <w:name w:val="TOC 71"/>
    <w:basedOn w:val="Normal"/>
    <w:next w:val="Normal"/>
    <w:autoRedefine/>
    <w:uiPriority w:val="39"/>
    <w:unhideWhenUsed/>
    <w:rsid w:val="00615F6A"/>
    <w:pPr>
      <w:widowControl w:val="0"/>
      <w:spacing w:after="0" w:line="312" w:lineRule="auto"/>
      <w:ind w:left="1680"/>
    </w:pPr>
    <w:rPr>
      <w:rFonts w:ascii="Calibri" w:eastAsia="Tahoma" w:hAnsi="Calibri" w:cs="Calibri"/>
      <w:color w:val="000000"/>
      <w:sz w:val="20"/>
      <w:szCs w:val="20"/>
      <w:lang w:val="vi-VN" w:eastAsia="vi-VN"/>
    </w:rPr>
  </w:style>
  <w:style w:type="paragraph" w:customStyle="1" w:styleId="TOC81">
    <w:name w:val="TOC 81"/>
    <w:basedOn w:val="Normal"/>
    <w:next w:val="Normal"/>
    <w:autoRedefine/>
    <w:uiPriority w:val="39"/>
    <w:unhideWhenUsed/>
    <w:rsid w:val="00615F6A"/>
    <w:pPr>
      <w:widowControl w:val="0"/>
      <w:spacing w:after="0" w:line="312" w:lineRule="auto"/>
      <w:ind w:left="1960"/>
    </w:pPr>
    <w:rPr>
      <w:rFonts w:ascii="Calibri" w:eastAsia="Tahoma" w:hAnsi="Calibri" w:cs="Calibri"/>
      <w:color w:val="000000"/>
      <w:sz w:val="20"/>
      <w:szCs w:val="20"/>
      <w:lang w:val="vi-VN" w:eastAsia="vi-VN"/>
    </w:rPr>
  </w:style>
  <w:style w:type="paragraph" w:customStyle="1" w:styleId="TOC91">
    <w:name w:val="TOC 91"/>
    <w:basedOn w:val="Normal"/>
    <w:next w:val="Normal"/>
    <w:autoRedefine/>
    <w:uiPriority w:val="39"/>
    <w:unhideWhenUsed/>
    <w:rsid w:val="00615F6A"/>
    <w:pPr>
      <w:widowControl w:val="0"/>
      <w:spacing w:after="0" w:line="312" w:lineRule="auto"/>
      <w:ind w:left="2240"/>
    </w:pPr>
    <w:rPr>
      <w:rFonts w:ascii="Calibri" w:eastAsia="Tahoma" w:hAnsi="Calibri" w:cs="Calibri"/>
      <w:color w:val="000000"/>
      <w:sz w:val="20"/>
      <w:szCs w:val="20"/>
      <w:lang w:val="vi-VN" w:eastAsia="vi-VN"/>
    </w:rPr>
  </w:style>
  <w:style w:type="character" w:customStyle="1" w:styleId="Hyperlink1">
    <w:name w:val="Hyperlink1"/>
    <w:uiPriority w:val="99"/>
    <w:unhideWhenUsed/>
    <w:rsid w:val="00615F6A"/>
    <w:rPr>
      <w:color w:val="0563C1"/>
      <w:u w:val="single"/>
    </w:rPr>
  </w:style>
  <w:style w:type="character" w:customStyle="1" w:styleId="Heading1Char1">
    <w:name w:val="Heading 1 Char1"/>
    <w:uiPriority w:val="9"/>
    <w:rsid w:val="00615F6A"/>
    <w:rPr>
      <w:rFonts w:ascii="Calibri Light" w:eastAsia="Malgun Gothic" w:hAnsi="Calibri Light" w:cs="Times New Roman"/>
      <w:color w:val="2F5496"/>
      <w:sz w:val="32"/>
      <w:szCs w:val="32"/>
    </w:rPr>
  </w:style>
  <w:style w:type="character" w:customStyle="1" w:styleId="Heading4Char1">
    <w:name w:val="Heading 4 Char1"/>
    <w:uiPriority w:val="9"/>
    <w:semiHidden/>
    <w:rsid w:val="00615F6A"/>
    <w:rPr>
      <w:rFonts w:ascii="Calibri Light" w:eastAsia="Malgun Gothic" w:hAnsi="Calibri Light" w:cs="Times New Roman"/>
      <w:i/>
      <w:iCs/>
      <w:color w:val="2F5496"/>
    </w:rPr>
  </w:style>
  <w:style w:type="character" w:customStyle="1" w:styleId="Heading5Char1">
    <w:name w:val="Heading 5 Char1"/>
    <w:uiPriority w:val="9"/>
    <w:semiHidden/>
    <w:rsid w:val="00615F6A"/>
    <w:rPr>
      <w:rFonts w:ascii="Calibri Light" w:eastAsia="Malgun Gothic" w:hAnsi="Calibri Light" w:cs="Times New Roman"/>
      <w:color w:val="2F5496"/>
    </w:rPr>
  </w:style>
  <w:style w:type="character" w:customStyle="1" w:styleId="SubtitleChar1">
    <w:name w:val="Subtitle Char1"/>
    <w:uiPriority w:val="11"/>
    <w:rsid w:val="00615F6A"/>
    <w:rPr>
      <w:rFonts w:ascii="Calibri Light" w:eastAsia="Times New Roman" w:hAnsi="Calibri Light" w:cs="Times New Roman"/>
      <w:sz w:val="24"/>
      <w:szCs w:val="24"/>
    </w:rPr>
  </w:style>
  <w:style w:type="paragraph" w:styleId="TOC4">
    <w:name w:val="toc 4"/>
    <w:basedOn w:val="Normal"/>
    <w:next w:val="Normal"/>
    <w:autoRedefine/>
    <w:uiPriority w:val="39"/>
    <w:unhideWhenUsed/>
    <w:rsid w:val="00615F6A"/>
    <w:pPr>
      <w:spacing w:after="0" w:line="259" w:lineRule="auto"/>
      <w:ind w:left="660"/>
    </w:pPr>
    <w:rPr>
      <w:rFonts w:ascii="Calibri" w:eastAsia="Calibri" w:hAnsi="Calibri"/>
      <w:sz w:val="20"/>
      <w:szCs w:val="20"/>
    </w:rPr>
  </w:style>
  <w:style w:type="paragraph" w:styleId="TOC5">
    <w:name w:val="toc 5"/>
    <w:basedOn w:val="Normal"/>
    <w:next w:val="Normal"/>
    <w:autoRedefine/>
    <w:uiPriority w:val="39"/>
    <w:unhideWhenUsed/>
    <w:rsid w:val="00615F6A"/>
    <w:pPr>
      <w:spacing w:after="0" w:line="259" w:lineRule="auto"/>
      <w:ind w:left="880"/>
    </w:pPr>
    <w:rPr>
      <w:rFonts w:ascii="Calibri" w:eastAsia="Calibri" w:hAnsi="Calibri"/>
      <w:sz w:val="20"/>
      <w:szCs w:val="20"/>
    </w:rPr>
  </w:style>
  <w:style w:type="paragraph" w:styleId="TOC6">
    <w:name w:val="toc 6"/>
    <w:basedOn w:val="Normal"/>
    <w:next w:val="Normal"/>
    <w:autoRedefine/>
    <w:uiPriority w:val="39"/>
    <w:unhideWhenUsed/>
    <w:rsid w:val="00615F6A"/>
    <w:pPr>
      <w:spacing w:after="0" w:line="259" w:lineRule="auto"/>
      <w:ind w:left="1100"/>
    </w:pPr>
    <w:rPr>
      <w:rFonts w:ascii="Calibri" w:eastAsia="Calibri" w:hAnsi="Calibri"/>
      <w:sz w:val="20"/>
      <w:szCs w:val="20"/>
    </w:rPr>
  </w:style>
  <w:style w:type="paragraph" w:styleId="TOC7">
    <w:name w:val="toc 7"/>
    <w:basedOn w:val="Normal"/>
    <w:next w:val="Normal"/>
    <w:autoRedefine/>
    <w:uiPriority w:val="39"/>
    <w:unhideWhenUsed/>
    <w:rsid w:val="00615F6A"/>
    <w:pPr>
      <w:spacing w:after="0" w:line="259" w:lineRule="auto"/>
      <w:ind w:left="1320"/>
    </w:pPr>
    <w:rPr>
      <w:rFonts w:ascii="Calibri" w:eastAsia="Calibri" w:hAnsi="Calibri"/>
      <w:sz w:val="20"/>
      <w:szCs w:val="20"/>
    </w:rPr>
  </w:style>
  <w:style w:type="paragraph" w:styleId="TOC8">
    <w:name w:val="toc 8"/>
    <w:basedOn w:val="Normal"/>
    <w:next w:val="Normal"/>
    <w:autoRedefine/>
    <w:uiPriority w:val="39"/>
    <w:unhideWhenUsed/>
    <w:rsid w:val="00615F6A"/>
    <w:pPr>
      <w:spacing w:after="0" w:line="259" w:lineRule="auto"/>
      <w:ind w:left="1540"/>
    </w:pPr>
    <w:rPr>
      <w:rFonts w:ascii="Calibri" w:eastAsia="Calibri" w:hAnsi="Calibri"/>
      <w:sz w:val="20"/>
      <w:szCs w:val="20"/>
    </w:rPr>
  </w:style>
  <w:style w:type="paragraph" w:styleId="TOC9">
    <w:name w:val="toc 9"/>
    <w:basedOn w:val="Normal"/>
    <w:next w:val="Normal"/>
    <w:autoRedefine/>
    <w:uiPriority w:val="39"/>
    <w:unhideWhenUsed/>
    <w:rsid w:val="00615F6A"/>
    <w:pPr>
      <w:spacing w:after="0" w:line="259" w:lineRule="auto"/>
      <w:ind w:left="1760"/>
    </w:pPr>
    <w:rPr>
      <w:rFonts w:ascii="Calibri" w:eastAsia="Calibri" w:hAnsi="Calibri"/>
      <w:sz w:val="20"/>
      <w:szCs w:val="20"/>
    </w:rPr>
  </w:style>
  <w:style w:type="character" w:customStyle="1" w:styleId="CaptionChar">
    <w:name w:val="Caption Char"/>
    <w:link w:val="Caption"/>
    <w:rsid w:val="00615F6A"/>
    <w:rPr>
      <w:rFonts w:ascii="Times New Roman" w:eastAsia="Times New Roman" w:hAnsi="Times New Roman" w:cs="Times New Roman"/>
      <w:b/>
      <w:bCs/>
      <w:color w:val="5B9BD5" w:themeColor="accent1"/>
      <w:sz w:val="18"/>
      <w:szCs w:val="18"/>
    </w:rPr>
  </w:style>
  <w:style w:type="paragraph" w:customStyle="1" w:styleId="Level3">
    <w:name w:val="Level 3"/>
    <w:basedOn w:val="Heading3"/>
    <w:link w:val="Level3Char"/>
    <w:qFormat/>
    <w:rsid w:val="00615F6A"/>
    <w:pPr>
      <w:keepLines w:val="0"/>
      <w:spacing w:before="120" w:after="120" w:line="264" w:lineRule="auto"/>
      <w:ind w:firstLine="709"/>
      <w:jc w:val="both"/>
    </w:pPr>
    <w:rPr>
      <w:rFonts w:ascii="Times New Roman" w:eastAsia="Times New Roman" w:hAnsi="Times New Roman" w:cs="Times New Roman"/>
      <w:i/>
      <w:color w:val="auto"/>
      <w:szCs w:val="28"/>
      <w:lang w:val="x-none" w:eastAsia="x-none"/>
    </w:rPr>
  </w:style>
  <w:style w:type="character" w:customStyle="1" w:styleId="Level3Char">
    <w:name w:val="Level 3 Char"/>
    <w:link w:val="Level3"/>
    <w:rsid w:val="00615F6A"/>
    <w:rPr>
      <w:rFonts w:ascii="Times New Roman" w:eastAsia="Times New Roman" w:hAnsi="Times New Roman" w:cs="Times New Roman"/>
      <w:b/>
      <w:bCs/>
      <w:i/>
      <w:sz w:val="28"/>
      <w:szCs w:val="28"/>
      <w:lang w:val="x-none" w:eastAsia="x-none"/>
    </w:rPr>
  </w:style>
  <w:style w:type="paragraph" w:customStyle="1" w:styleId="Level4">
    <w:name w:val="Level 4"/>
    <w:basedOn w:val="Heading4"/>
    <w:link w:val="Level4Char"/>
    <w:qFormat/>
    <w:rsid w:val="00615F6A"/>
    <w:pPr>
      <w:keepLines w:val="0"/>
      <w:spacing w:before="120" w:after="120" w:line="240" w:lineRule="auto"/>
      <w:ind w:firstLine="720"/>
    </w:pPr>
    <w:rPr>
      <w:rFonts w:ascii="Times New Roman" w:eastAsia="Times New Roman" w:hAnsi="Times New Roman" w:cs="Times New Roman"/>
      <w:iCs w:val="0"/>
      <w:color w:val="auto"/>
      <w:szCs w:val="28"/>
      <w:lang w:val="x-none" w:eastAsia="vi-VN"/>
    </w:rPr>
  </w:style>
  <w:style w:type="character" w:customStyle="1" w:styleId="Level4Char">
    <w:name w:val="Level 4 Char"/>
    <w:link w:val="Level4"/>
    <w:rsid w:val="00615F6A"/>
    <w:rPr>
      <w:rFonts w:ascii="Times New Roman" w:eastAsia="Times New Roman" w:hAnsi="Times New Roman" w:cs="Times New Roman"/>
      <w:b/>
      <w:bCs/>
      <w:i/>
      <w:sz w:val="28"/>
      <w:szCs w:val="28"/>
      <w:lang w:val="x-none" w:eastAsia="vi-VN"/>
    </w:rPr>
  </w:style>
  <w:style w:type="character" w:customStyle="1" w:styleId="fontstyle11">
    <w:name w:val="fontstyle11"/>
    <w:rsid w:val="00615F6A"/>
    <w:rPr>
      <w:rFonts w:ascii="Times-Roman" w:hAnsi="Times-Roman" w:hint="default"/>
      <w:b w:val="0"/>
      <w:bCs w:val="0"/>
      <w:i w:val="0"/>
      <w:iCs w:val="0"/>
      <w:color w:val="000000"/>
      <w:sz w:val="28"/>
      <w:szCs w:val="28"/>
    </w:rPr>
  </w:style>
  <w:style w:type="character" w:styleId="PlaceholderText">
    <w:name w:val="Placeholder Text"/>
    <w:uiPriority w:val="99"/>
    <w:semiHidden/>
    <w:rsid w:val="00615F6A"/>
    <w:rPr>
      <w:color w:val="808080"/>
    </w:rPr>
  </w:style>
  <w:style w:type="paragraph" w:customStyle="1" w:styleId="MediumGrid21">
    <w:name w:val="Medium Grid 21"/>
    <w:uiPriority w:val="1"/>
    <w:rsid w:val="00615F6A"/>
    <w:pPr>
      <w:spacing w:after="0" w:line="240" w:lineRule="auto"/>
    </w:pPr>
    <w:rPr>
      <w:rFonts w:ascii="Calibri" w:eastAsia="Calibri" w:hAnsi="Calibri" w:cs="Times New Roman"/>
    </w:rPr>
  </w:style>
  <w:style w:type="character" w:customStyle="1" w:styleId="MediumGrid11">
    <w:name w:val="Medium Grid 11"/>
    <w:uiPriority w:val="99"/>
    <w:semiHidden/>
    <w:rsid w:val="00615F6A"/>
    <w:rPr>
      <w:color w:val="808080"/>
    </w:rPr>
  </w:style>
  <w:style w:type="table" w:customStyle="1" w:styleId="TableGrid31">
    <w:name w:val="Table Grid31"/>
    <w:basedOn w:val="TableNormal"/>
    <w:next w:val="TableGrid"/>
    <w:rsid w:val="00615F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615F6A"/>
    <w:pPr>
      <w:spacing w:before="100" w:beforeAutospacing="1" w:after="100" w:afterAutospacing="1" w:line="240" w:lineRule="auto"/>
    </w:pPr>
    <w:rPr>
      <w:color w:val="000000"/>
      <w:sz w:val="26"/>
      <w:szCs w:val="26"/>
    </w:rPr>
  </w:style>
  <w:style w:type="paragraph" w:customStyle="1" w:styleId="font6">
    <w:name w:val="font6"/>
    <w:basedOn w:val="Normal"/>
    <w:rsid w:val="00615F6A"/>
    <w:pPr>
      <w:spacing w:before="100" w:beforeAutospacing="1" w:after="100" w:afterAutospacing="1" w:line="240" w:lineRule="auto"/>
    </w:pPr>
    <w:rPr>
      <w:color w:val="000000"/>
      <w:sz w:val="26"/>
      <w:szCs w:val="26"/>
    </w:rPr>
  </w:style>
  <w:style w:type="paragraph" w:customStyle="1" w:styleId="font7">
    <w:name w:val="font7"/>
    <w:basedOn w:val="Normal"/>
    <w:rsid w:val="00615F6A"/>
    <w:pPr>
      <w:spacing w:before="100" w:beforeAutospacing="1" w:after="100" w:afterAutospacing="1" w:line="240" w:lineRule="auto"/>
    </w:pPr>
    <w:rPr>
      <w:b/>
      <w:bCs/>
      <w:i/>
      <w:iCs/>
      <w:color w:val="000000"/>
      <w:sz w:val="26"/>
      <w:szCs w:val="26"/>
    </w:rPr>
  </w:style>
  <w:style w:type="paragraph" w:customStyle="1" w:styleId="font8">
    <w:name w:val="font8"/>
    <w:basedOn w:val="Normal"/>
    <w:rsid w:val="00615F6A"/>
    <w:pPr>
      <w:spacing w:before="100" w:beforeAutospacing="1" w:after="100" w:afterAutospacing="1" w:line="240" w:lineRule="auto"/>
    </w:pPr>
    <w:rPr>
      <w:b/>
      <w:bCs/>
      <w:i/>
      <w:iCs/>
      <w:color w:val="00B0F0"/>
      <w:sz w:val="26"/>
      <w:szCs w:val="26"/>
    </w:rPr>
  </w:style>
  <w:style w:type="paragraph" w:customStyle="1" w:styleId="font9">
    <w:name w:val="font9"/>
    <w:basedOn w:val="Normal"/>
    <w:rsid w:val="00615F6A"/>
    <w:pPr>
      <w:spacing w:before="100" w:beforeAutospacing="1" w:after="100" w:afterAutospacing="1" w:line="240" w:lineRule="auto"/>
    </w:pPr>
    <w:rPr>
      <w:b/>
      <w:bCs/>
      <w:color w:val="00B0F0"/>
      <w:sz w:val="26"/>
      <w:szCs w:val="26"/>
    </w:rPr>
  </w:style>
  <w:style w:type="numbering" w:customStyle="1" w:styleId="NoList8">
    <w:name w:val="No List8"/>
    <w:next w:val="NoList"/>
    <w:uiPriority w:val="99"/>
    <w:semiHidden/>
    <w:unhideWhenUsed/>
    <w:rsid w:val="00615F6A"/>
  </w:style>
  <w:style w:type="numbering" w:customStyle="1" w:styleId="NoList14">
    <w:name w:val="No List14"/>
    <w:next w:val="NoList"/>
    <w:uiPriority w:val="99"/>
    <w:semiHidden/>
    <w:unhideWhenUsed/>
    <w:rsid w:val="00615F6A"/>
  </w:style>
  <w:style w:type="table" w:customStyle="1" w:styleId="TableGrid14">
    <w:name w:val="Table Grid14"/>
    <w:basedOn w:val="TableNormal"/>
    <w:next w:val="TableGrid"/>
    <w:uiPriority w:val="39"/>
    <w:rsid w:val="00615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15F6A"/>
    <w:pPr>
      <w:spacing w:after="0" w:line="240" w:lineRule="auto"/>
    </w:pPr>
    <w:rPr>
      <w:rFonts w:eastAsia="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15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15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15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15F6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56E4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204-2004-ND-CP-che-do-tien-luong-doi-voi-can-bo-cong-chuc-vien-chuc-luc-luong-vu-trang-52629.asp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ao-dong-Tien-luong/Thong-tu-lien-tich-11-2005-TTLT-BNV-BLDTBXH-BTC-UBDT-huong-dan-che-do-phu-cap-khu-vuc-52859.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Lao-dong-Tien-luong/Thong-tu-06-2005-TT-BNV-huong-dan-thuc-hien-che-do-phu-cap-luu-dong-CBCNVC-52777.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17-2016-ND-CP-sua-doi-204-2004-ND-CP-tien-luong-can-bo-cong-vien-chuc-luc-luong-vu-trang-318278.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EA004-5F11-4558-BC16-BAAAE21CD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4117</Words>
  <Characters>23470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Khuong Nguyen</cp:lastModifiedBy>
  <cp:revision>2</cp:revision>
  <cp:lastPrinted>2026-06-02T02:07:00Z</cp:lastPrinted>
  <dcterms:created xsi:type="dcterms:W3CDTF">2026-07-23T09:28:00Z</dcterms:created>
  <dcterms:modified xsi:type="dcterms:W3CDTF">2026-07-23T09:28:00Z</dcterms:modified>
</cp:coreProperties>
</file>